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spacing w:after="200"/>
        <w:ind w:left="0" w:right="-150" w:firstLine="0"/>
        <w:rPr>
          <w:color w:val="000000"/>
        </w:rPr>
      </w:pPr>
      <w:bookmarkStart w:id="0" w:name="_heading=h.gjdgxs" w:colFirst="0" w:colLast="0"/>
      <w:r>
        <w:rPr>
          <w:rtl w:val="0"/>
        </w:rPr>
        <w:t xml:space="preserve">SECTION II: </w:t>
      </w:r>
      <w:r>
        <w:rPr>
          <w:color w:val="000000"/>
          <w:rtl w:val="0"/>
        </w:rPr>
        <w:t>EVALUATION METHOD AND CRITERIA</w:t>
      </w:r>
    </w:p>
    <w:p>
      <w:pPr>
        <w:spacing w:before="0" w:after="200"/>
        <w:ind w:right="-150"/>
      </w:pPr>
      <w:r>
        <w:rPr>
          <w:rtl w:val="0"/>
        </w:rPr>
        <w:t>Bids submitted in response to this ITB shall be evaluated on the basis of the “lowest priced, substantially compliant” methodology, which consists of the following steps:</w:t>
      </w:r>
    </w:p>
    <w:p>
      <w:pPr>
        <w:numPr>
          <w:ilvl w:val="0"/>
          <w:numId w:val="1"/>
        </w:numPr>
        <w:spacing w:before="0" w:after="120"/>
        <w:ind w:left="720" w:right="-150" w:hanging="360"/>
      </w:pPr>
      <w:r>
        <w:rPr>
          <w:b/>
          <w:rtl w:val="0"/>
        </w:rPr>
        <w:t>Preliminary screening of bids using formal and eligibility criteria:</w:t>
      </w:r>
      <w:r>
        <w:rPr>
          <w:rtl w:val="0"/>
        </w:rPr>
        <w:t xml:space="preserve"> This includes an assessment of whether bids comply with the formal and eligibility criteria stated in the “Formal and Eligibility Criteria” table below. All bids substantially compliant at this stage will go through subsequent evaluation as follows. </w:t>
      </w:r>
    </w:p>
    <w:p>
      <w:pPr>
        <w:numPr>
          <w:ilvl w:val="0"/>
          <w:numId w:val="1"/>
        </w:numPr>
        <w:spacing w:before="0" w:after="120"/>
        <w:ind w:left="720" w:right="-150" w:hanging="360"/>
      </w:pPr>
      <w:r>
        <w:rPr>
          <w:b/>
          <w:rtl w:val="0"/>
        </w:rPr>
        <w:t>Technical evaluation using qualification criteria:</w:t>
      </w:r>
      <w:r>
        <w:rPr>
          <w:rtl w:val="0"/>
        </w:rPr>
        <w:t xml:space="preserve"> This determines which bids are substantially compliant to the qualification criteria stated in the “Qualification Criteria” table below, and rejects non-compliant bids. Only bids meeting or exceeding the qualification criteria shall be considered substantially compliant.</w:t>
      </w:r>
    </w:p>
    <w:p>
      <w:pPr>
        <w:numPr>
          <w:ilvl w:val="0"/>
          <w:numId w:val="1"/>
        </w:numPr>
        <w:spacing w:before="0" w:after="120"/>
        <w:ind w:left="720" w:right="-150" w:hanging="360"/>
      </w:pPr>
      <w:r>
        <w:rPr>
          <w:b/>
          <w:rtl w:val="0"/>
        </w:rPr>
        <w:t>Technical evaluation using technical criteria:</w:t>
      </w:r>
      <w:r>
        <w:rPr>
          <w:rtl w:val="0"/>
        </w:rPr>
        <w:t xml:space="preserve"> This determines each bid’s technical compliance with the pre-defined technical criteria as identified in the “Technical Criteria” table below. Only bids meeting or exceeding the technical criteria shall be considered substantially compliant. The technical evaluation shall be completed prior to initiating the financial evaluation.</w:t>
      </w:r>
    </w:p>
    <w:p>
      <w:pPr>
        <w:numPr>
          <w:ilvl w:val="0"/>
          <w:numId w:val="1"/>
        </w:numPr>
        <w:spacing w:before="0" w:after="120"/>
        <w:ind w:left="720" w:right="30" w:hanging="360"/>
      </w:pPr>
      <w:r>
        <w:rPr>
          <w:b/>
          <w:rtl w:val="0"/>
        </w:rPr>
        <w:t>Financial evaluation:</w:t>
      </w:r>
      <w:r>
        <w:rPr>
          <w:rtl w:val="0"/>
        </w:rPr>
        <w:t xml:space="preserve"> Financial evaluation of the bids shall only be conducted for the bids that have been determined to be substantially compliant in the technical evaluation. Bids qualifying for a financial evaluation shall be checked for any arithmetic errors following Article 28 [</w:t>
      </w:r>
      <w:r>
        <w:rPr>
          <w:i/>
          <w:rtl w:val="0"/>
        </w:rPr>
        <w:t>Minor Informalities, Errors or Omissions</w:t>
      </w:r>
      <w:r>
        <w:rPr>
          <w:rtl w:val="0"/>
        </w:rPr>
        <w:t>]. Schedule 4.1.A [</w:t>
      </w:r>
      <w:r>
        <w:rPr>
          <w:i/>
          <w:rtl w:val="0"/>
        </w:rPr>
        <w:t>Bill of Quantities</w:t>
      </w:r>
      <w:r>
        <w:rPr>
          <w:rtl w:val="0"/>
        </w:rPr>
        <w:t>] shall be used for the financial evaluation. Schedule 4.1.B [</w:t>
      </w:r>
      <w:r>
        <w:rPr>
          <w:i/>
          <w:rtl w:val="0"/>
        </w:rPr>
        <w:t>Daywork Schedule</w:t>
      </w:r>
      <w:r>
        <w:rPr>
          <w:rtl w:val="0"/>
        </w:rPr>
        <w:t>] will not be used for the financial evaluation but will inform the assessment of reasonableness of cost. The lowest priced bid among the substantially compliant bids will be selected for award.</w:t>
      </w:r>
    </w:p>
    <w:p>
      <w:pPr>
        <w:numPr>
          <w:ilvl w:val="0"/>
          <w:numId w:val="1"/>
        </w:numPr>
        <w:spacing w:before="0" w:after="120"/>
        <w:ind w:left="720" w:right="-150" w:hanging="360"/>
      </w:pPr>
      <w:r>
        <w:rPr>
          <w:b/>
          <w:rtl w:val="0"/>
        </w:rPr>
        <w:t>Background check/due diligence:</w:t>
      </w:r>
      <w:r>
        <w:rPr>
          <w:rtl w:val="0"/>
        </w:rPr>
        <w:t xml:space="preserve"> After completion of the evaluation but prior to the award, UNOPS shall conduct background checks/due diligence on the bidder recommended for award, to confirm that the bidder meets the criteria set forth in this ITB or as appropriate to the nature of the procurement process. UNOPS may reject a bidder's bid on the basis of the findings. Bidders shall permit UNOPS representatives to access their facilities at any reasonable time to inspect the bidder's premises, equipment, Plant or Materials.</w:t>
      </w:r>
    </w:p>
    <w:p>
      <w:pPr>
        <w:spacing w:before="0" w:after="200"/>
        <w:ind w:right="-240"/>
        <w:rPr>
          <w:highlight w:val="lightGray"/>
        </w:rPr>
      </w:pPr>
      <w:r>
        <w:rPr>
          <w:rtl w:val="0"/>
        </w:rPr>
        <w:t>At any time during the evaluation process, UNOPS may request clarification or further information in writing from bidders. The bidder's responses shall not contain any changes regarding the substance, including the technical and financial part of their bid. UNOPS may use such information to interpret and evaluate the relevant bid.</w:t>
      </w:r>
    </w:p>
    <w:p>
      <w:pPr>
        <w:tabs>
          <w:tab w:val="left" w:pos="540"/>
        </w:tabs>
        <w:spacing w:before="0" w:after="0"/>
        <w:ind w:right="-150"/>
      </w:pPr>
      <w:r>
        <w:rPr>
          <w:rtl w:val="0"/>
        </w:rPr>
        <w:t>UNOPS evaluation of a bid shall take into account the evaluation criteria described in the following tables.</w:t>
      </w:r>
      <w:r>
        <w:br w:type="page"/>
      </w:r>
    </w:p>
    <w:p>
      <w:pPr>
        <w:tabs>
          <w:tab w:val="left" w:pos="540"/>
        </w:tabs>
        <w:spacing w:before="0" w:after="0"/>
        <w:ind w:right="1830"/>
      </w:pPr>
    </w:p>
    <w:tbl>
      <w:tblPr>
        <w:tblStyle w:val="14"/>
        <w:tblW w:w="910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4551"/>
        <w:gridCol w:w="455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0" w:hRule="atLeast"/>
        </w:trPr>
        <w:tc>
          <w:tcPr>
            <w:gridSpan w:val="2"/>
            <w:tcBorders>
              <w:top w:val="nil"/>
              <w:left w:val="nil"/>
              <w:bottom w:val="single" w:color="FFFFFF" w:sz="18" w:space="0"/>
              <w:right w:val="single" w:color="FFFFFF" w:sz="18" w:space="0"/>
            </w:tcBorders>
            <w:shd w:val="clear" w:color="auto" w:fill="000000"/>
            <w:tcMar>
              <w:top w:w="0" w:type="dxa"/>
              <w:left w:w="108" w:type="dxa"/>
              <w:bottom w:w="0" w:type="dxa"/>
              <w:right w:w="108" w:type="dxa"/>
            </w:tcMar>
            <w:vAlign w:val="center"/>
          </w:tcPr>
          <w:p>
            <w:pPr>
              <w:numPr>
                <w:ilvl w:val="0"/>
                <w:numId w:val="2"/>
              </w:numPr>
              <w:spacing w:before="0" w:after="0"/>
              <w:ind w:left="270" w:hanging="270"/>
              <w:rPr>
                <w:rFonts w:ascii="Arial" w:hAnsi="Arial" w:eastAsia="Arial" w:cs="Arial"/>
                <w:b/>
                <w:color w:val="FFFFFF"/>
                <w:sz w:val="20"/>
                <w:szCs w:val="20"/>
                <w:u w:val="none"/>
              </w:rPr>
            </w:pPr>
            <w:r>
              <w:rPr>
                <w:rFonts w:ascii="Arial" w:hAnsi="Arial" w:eastAsia="Arial" w:cs="Arial"/>
                <w:b/>
                <w:color w:val="FFFFFF"/>
                <w:sz w:val="20"/>
                <w:szCs w:val="20"/>
                <w:rtl w:val="0"/>
              </w:rPr>
              <w:t>FORMAL AND ELIGIBILITY CRITERIA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35" w:hRule="atLeast"/>
        </w:trPr>
        <w:tc>
          <w:tcPr>
            <w:tcBorders>
              <w:top w:val="single" w:color="FFFFFF" w:sz="18" w:space="0"/>
              <w:left w:val="nil"/>
              <w:bottom w:val="nil"/>
              <w:right w:val="single" w:color="FFFFFF" w:sz="18" w:space="0"/>
            </w:tcBorders>
            <w:shd w:val="clear" w:color="auto" w:fill="F3F3F3"/>
            <w:tcMar>
              <w:top w:w="0" w:type="dxa"/>
              <w:left w:w="108" w:type="dxa"/>
              <w:bottom w:w="0" w:type="dxa"/>
              <w:right w:w="108" w:type="dxa"/>
            </w:tcMar>
            <w:vAlign w:val="center"/>
          </w:tcPr>
          <w:p>
            <w:pPr>
              <w:spacing w:before="0" w:after="0"/>
              <w:rPr>
                <w:rFonts w:ascii="Arial" w:hAnsi="Arial" w:eastAsia="Arial" w:cs="Arial"/>
                <w:b/>
                <w:color w:val="222222"/>
              </w:rPr>
            </w:pPr>
            <w:r>
              <w:rPr>
                <w:rFonts w:ascii="Arial" w:hAnsi="Arial" w:eastAsia="Arial" w:cs="Arial"/>
                <w:b/>
                <w:color w:val="222222"/>
                <w:rtl w:val="0"/>
              </w:rPr>
              <w:t>Criteria evaluated on a pass/fail basis during the preliminary screening</w:t>
            </w:r>
          </w:p>
        </w:tc>
        <w:tc>
          <w:tcPr>
            <w:tcBorders>
              <w:top w:val="single" w:color="FFFFFF" w:sz="18" w:space="0"/>
              <w:left w:val="single" w:color="FFFFFF" w:sz="18" w:space="0"/>
              <w:bottom w:val="nil"/>
              <w:right w:val="nil"/>
            </w:tcBorders>
            <w:shd w:val="clear" w:color="auto" w:fill="F3F3F3"/>
            <w:tcMar>
              <w:top w:w="0" w:type="dxa"/>
              <w:left w:w="108" w:type="dxa"/>
              <w:bottom w:w="0" w:type="dxa"/>
              <w:right w:w="108" w:type="dxa"/>
            </w:tcMar>
            <w:vAlign w:val="center"/>
          </w:tcPr>
          <w:p>
            <w:pPr>
              <w:spacing w:before="0" w:after="0"/>
              <w:ind w:left="90" w:firstLine="0"/>
              <w:rPr>
                <w:rFonts w:ascii="Arial" w:hAnsi="Arial" w:eastAsia="Arial" w:cs="Arial"/>
                <w:b/>
                <w:color w:val="222222"/>
              </w:rPr>
            </w:pPr>
            <w:r>
              <w:rPr>
                <w:rFonts w:ascii="Arial" w:hAnsi="Arial" w:eastAsia="Arial" w:cs="Arial"/>
                <w:b/>
                <w:color w:val="222222"/>
                <w:rtl w:val="0"/>
              </w:rPr>
              <w:t xml:space="preserve">Documents to establish compliance </w:t>
            </w:r>
            <w:r>
              <w:rPr>
                <w:rFonts w:ascii="Arial" w:hAnsi="Arial" w:eastAsia="Arial" w:cs="Arial"/>
                <w:b/>
                <w:color w:val="222222"/>
                <w:rtl w:val="0"/>
              </w:rPr>
              <w:br w:type="textWrapping"/>
            </w:r>
            <w:r>
              <w:rPr>
                <w:rFonts w:ascii="Arial" w:hAnsi="Arial" w:eastAsia="Arial" w:cs="Arial"/>
                <w:b/>
                <w:color w:val="222222"/>
                <w:rtl w:val="0"/>
              </w:rPr>
              <w:t>with the criteria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70" w:hRule="atLeast"/>
        </w:trPr>
        <w:tc>
          <w:tcPr>
            <w:tcBorders>
              <w:top w:val="nil"/>
              <w:left w:val="nil"/>
              <w:bottom w:val="dashed" w:color="000000" w:sz="4" w:space="0"/>
              <w:right w:val="dashed" w:color="000000" w:sz="4" w:space="0"/>
            </w:tcBorders>
            <w:tcMar>
              <w:top w:w="99" w:type="dxa"/>
              <w:left w:w="99" w:type="dxa"/>
              <w:bottom w:w="99" w:type="dxa"/>
              <w:right w:w="99" w:type="dxa"/>
            </w:tcMar>
          </w:tcPr>
          <w:p>
            <w:pPr>
              <w:numPr>
                <w:ilvl w:val="0"/>
                <w:numId w:val="3"/>
              </w:numPr>
              <w:spacing w:before="0" w:after="0"/>
              <w:ind w:left="360" w:right="135" w:hanging="360"/>
              <w:rPr>
                <w:rFonts w:ascii="Calibri" w:hAnsi="Calibri" w:eastAsia="Calibri" w:cs="Calibri"/>
              </w:rPr>
            </w:pPr>
            <w:r>
              <w:rPr>
                <w:rFonts w:ascii="Arial" w:hAnsi="Arial" w:eastAsia="Arial" w:cs="Arial"/>
                <w:highlight w:val="white"/>
                <w:rtl w:val="0"/>
              </w:rPr>
              <w:t xml:space="preserve">The bidder is eligible as defined in </w:t>
            </w:r>
            <w:r>
              <w:rPr>
                <w:rFonts w:ascii="Arial" w:hAnsi="Arial" w:eastAsia="Arial" w:cs="Arial"/>
                <w:b/>
                <w:highlight w:val="white"/>
                <w:rtl w:val="0"/>
              </w:rPr>
              <w:t>Section I: Instructions to Bidders</w:t>
            </w:r>
            <w:r>
              <w:rPr>
                <w:rFonts w:ascii="Arial" w:hAnsi="Arial" w:eastAsia="Arial" w:cs="Arial"/>
                <w:highlight w:val="white"/>
                <w:rtl w:val="0"/>
              </w:rPr>
              <w:t>, Article 4 [</w:t>
            </w:r>
            <w:r>
              <w:rPr>
                <w:rFonts w:ascii="Arial" w:hAnsi="Arial" w:eastAsia="Arial" w:cs="Arial"/>
                <w:i/>
                <w:highlight w:val="white"/>
                <w:rtl w:val="0"/>
              </w:rPr>
              <w:t>Bidder Eligibility</w:t>
            </w:r>
            <w:r>
              <w:rPr>
                <w:rFonts w:ascii="Arial" w:hAnsi="Arial" w:eastAsia="Arial" w:cs="Arial"/>
                <w:highlight w:val="white"/>
                <w:rtl w:val="0"/>
              </w:rPr>
              <w:t>].</w:t>
            </w:r>
          </w:p>
        </w:tc>
        <w:tc>
          <w:tcPr>
            <w:tcBorders>
              <w:top w:val="nil"/>
              <w:left w:val="dashed" w:color="000000" w:sz="4" w:space="0"/>
              <w:bottom w:val="dashed" w:color="000000" w:sz="4" w:space="0"/>
              <w:right w:val="nil"/>
            </w:tcBorders>
            <w:tcMar>
              <w:top w:w="99" w:type="dxa"/>
              <w:left w:w="99" w:type="dxa"/>
              <w:bottom w:w="99" w:type="dxa"/>
              <w:right w:w="99" w:type="dxa"/>
            </w:tcMar>
          </w:tcPr>
          <w:p>
            <w:pPr>
              <w:numPr>
                <w:ilvl w:val="0"/>
                <w:numId w:val="4"/>
              </w:numPr>
              <w:spacing w:before="0" w:after="200"/>
              <w:ind w:left="360" w:right="-45" w:hanging="270"/>
              <w:rPr>
                <w:rFonts w:ascii="Arial" w:hAnsi="Arial" w:eastAsia="Arial" w:cs="Arial"/>
              </w:rPr>
            </w:pPr>
            <w:r>
              <w:rPr>
                <w:rFonts w:ascii="Arial" w:hAnsi="Arial" w:eastAsia="Arial" w:cs="Arial"/>
                <w:highlight w:val="white"/>
                <w:rtl w:val="0"/>
              </w:rPr>
              <w:t>Schedule 0.1 [</w:t>
            </w:r>
            <w:r>
              <w:rPr>
                <w:rFonts w:ascii="Arial" w:hAnsi="Arial" w:eastAsia="Arial" w:cs="Arial"/>
                <w:i/>
                <w:highlight w:val="white"/>
                <w:rtl w:val="0"/>
              </w:rPr>
              <w:t>Bid Submission Declaration</w:t>
            </w:r>
            <w:r>
              <w:rPr>
                <w:rFonts w:ascii="Arial" w:hAnsi="Arial" w:eastAsia="Arial" w:cs="Arial"/>
                <w:highlight w:val="white"/>
                <w:rtl w:val="0"/>
              </w:rPr>
              <w:t xml:space="preserve">] </w:t>
            </w:r>
          </w:p>
          <w:p>
            <w:pPr>
              <w:numPr>
                <w:ilvl w:val="0"/>
                <w:numId w:val="4"/>
              </w:numPr>
              <w:spacing w:before="0" w:after="200"/>
              <w:ind w:left="360" w:right="-45" w:hanging="270"/>
              <w:rPr>
                <w:rFonts w:ascii="Arial" w:hAnsi="Arial" w:eastAsia="Arial" w:cs="Arial"/>
              </w:rPr>
            </w:pPr>
            <w:r>
              <w:rPr>
                <w:rFonts w:ascii="Arial" w:hAnsi="Arial" w:eastAsia="Arial" w:cs="Arial"/>
                <w:highlight w:val="white"/>
                <w:rtl w:val="0"/>
              </w:rPr>
              <w:t>Schedule 0.2 [</w:t>
            </w:r>
            <w:r>
              <w:rPr>
                <w:rFonts w:ascii="Arial" w:hAnsi="Arial" w:eastAsia="Arial" w:cs="Arial"/>
                <w:i/>
                <w:highlight w:val="white"/>
                <w:rtl w:val="0"/>
              </w:rPr>
              <w:t>Bidder's Information</w:t>
            </w:r>
            <w:r>
              <w:rPr>
                <w:rFonts w:ascii="Arial" w:hAnsi="Arial" w:eastAsia="Arial" w:cs="Arial"/>
                <w:highlight w:val="white"/>
                <w:rtl w:val="0"/>
              </w:rPr>
              <w:t xml:space="preserve">] </w:t>
            </w:r>
          </w:p>
          <w:p>
            <w:pPr>
              <w:numPr>
                <w:ilvl w:val="0"/>
                <w:numId w:val="4"/>
              </w:numPr>
              <w:spacing w:before="0" w:after="200"/>
              <w:ind w:left="360" w:right="-45" w:hanging="270"/>
              <w:rPr>
                <w:rFonts w:ascii="Arial" w:hAnsi="Arial" w:eastAsia="Arial" w:cs="Arial"/>
              </w:rPr>
            </w:pPr>
            <w:r>
              <w:rPr>
                <w:rFonts w:ascii="Arial" w:hAnsi="Arial" w:eastAsia="Arial" w:cs="Arial"/>
                <w:highlight w:val="white"/>
                <w:rtl w:val="0"/>
              </w:rPr>
              <w:t>Schedule 0.3 [</w:t>
            </w:r>
            <w:r>
              <w:rPr>
                <w:rFonts w:ascii="Arial" w:hAnsi="Arial" w:eastAsia="Arial" w:cs="Arial"/>
                <w:i/>
                <w:highlight w:val="white"/>
                <w:rtl w:val="0"/>
              </w:rPr>
              <w:t>Joint Venture Partner Information</w:t>
            </w:r>
            <w:r>
              <w:rPr>
                <w:rFonts w:ascii="Arial" w:hAnsi="Arial" w:eastAsia="Arial" w:cs="Arial"/>
                <w:highlight w:val="white"/>
                <w:rtl w:val="0"/>
              </w:rPr>
              <w:t>], all documents as required in the Schedule, in the event that the bid is submitted by a Joint Venture.</w:t>
            </w:r>
          </w:p>
          <w:p>
            <w:pPr>
              <w:numPr>
                <w:ilvl w:val="0"/>
                <w:numId w:val="4"/>
              </w:numPr>
              <w:spacing w:before="0" w:after="0"/>
              <w:ind w:left="360" w:right="-45" w:hanging="270"/>
              <w:rPr>
                <w:rFonts w:ascii="Arial" w:hAnsi="Arial" w:eastAsia="Arial" w:cs="Arial"/>
                <w:highlight w:val="white"/>
                <w:u w:val="none"/>
              </w:rPr>
            </w:pPr>
            <w:r>
              <w:rPr>
                <w:rFonts w:ascii="Arial" w:hAnsi="Arial" w:eastAsia="Arial" w:cs="Arial"/>
                <w:highlight w:val="white"/>
                <w:rtl w:val="0"/>
              </w:rPr>
              <w:t>UNGM suppliers ineligibility lists</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60" w:hRule="atLeast"/>
        </w:trPr>
        <w:tc>
          <w:tcPr>
            <w:tcBorders>
              <w:top w:val="dashed" w:color="000000" w:sz="4" w:space="0"/>
              <w:left w:val="nil"/>
              <w:bottom w:val="dashed" w:color="000000" w:sz="4" w:space="0"/>
              <w:right w:val="dashed" w:color="000000" w:sz="4" w:space="0"/>
            </w:tcBorders>
            <w:tcMar>
              <w:top w:w="99" w:type="dxa"/>
              <w:left w:w="99" w:type="dxa"/>
              <w:bottom w:w="99" w:type="dxa"/>
              <w:right w:w="99" w:type="dxa"/>
            </w:tcMar>
          </w:tcPr>
          <w:p>
            <w:pPr>
              <w:numPr>
                <w:ilvl w:val="0"/>
                <w:numId w:val="3"/>
              </w:numPr>
              <w:spacing w:before="0" w:after="0"/>
              <w:ind w:left="360" w:right="135" w:hanging="360"/>
              <w:rPr>
                <w:rFonts w:ascii="Calibri" w:hAnsi="Calibri" w:eastAsia="Calibri" w:cs="Calibri"/>
              </w:rPr>
            </w:pPr>
            <w:r>
              <w:rPr>
                <w:rFonts w:ascii="Arial" w:hAnsi="Arial" w:eastAsia="Arial" w:cs="Arial"/>
                <w:highlight w:val="white"/>
                <w:rtl w:val="0"/>
              </w:rPr>
              <w:t xml:space="preserve">The bid is complete, i.e., all documents and technical documentation requested in </w:t>
            </w:r>
            <w:r>
              <w:rPr>
                <w:rFonts w:ascii="Arial" w:hAnsi="Arial" w:eastAsia="Arial" w:cs="Arial"/>
                <w:b/>
                <w:highlight w:val="white"/>
                <w:rtl w:val="0"/>
              </w:rPr>
              <w:t>Section I: Instructions to Bidders</w:t>
            </w:r>
            <w:r>
              <w:rPr>
                <w:rFonts w:ascii="Arial" w:hAnsi="Arial" w:eastAsia="Arial" w:cs="Arial"/>
                <w:highlight w:val="white"/>
                <w:rtl w:val="0"/>
              </w:rPr>
              <w:t>, Article 11 [</w:t>
            </w:r>
            <w:r>
              <w:rPr>
                <w:rFonts w:ascii="Arial" w:hAnsi="Arial" w:eastAsia="Arial" w:cs="Arial"/>
                <w:i/>
                <w:highlight w:val="white"/>
                <w:rtl w:val="0"/>
              </w:rPr>
              <w:t>Content of Bid Submissions</w:t>
            </w:r>
            <w:r>
              <w:rPr>
                <w:rFonts w:ascii="Arial" w:hAnsi="Arial" w:eastAsia="Arial" w:cs="Arial"/>
                <w:highlight w:val="white"/>
                <w:rtl w:val="0"/>
              </w:rPr>
              <w:t>] have been provided and are complete.</w:t>
            </w:r>
          </w:p>
        </w:tc>
        <w:tc>
          <w:tcPr>
            <w:tcBorders>
              <w:top w:val="dashed" w:color="000000" w:sz="4" w:space="0"/>
              <w:left w:val="dashed" w:color="000000" w:sz="4" w:space="0"/>
              <w:bottom w:val="dashed" w:color="000000" w:sz="4" w:space="0"/>
              <w:right w:val="nil"/>
            </w:tcBorders>
            <w:tcMar>
              <w:top w:w="99" w:type="dxa"/>
              <w:left w:w="99" w:type="dxa"/>
              <w:bottom w:w="99" w:type="dxa"/>
              <w:right w:w="99" w:type="dxa"/>
            </w:tcMar>
          </w:tcPr>
          <w:p>
            <w:pPr>
              <w:numPr>
                <w:ilvl w:val="0"/>
                <w:numId w:val="4"/>
              </w:numPr>
              <w:spacing w:before="0" w:after="0"/>
              <w:ind w:left="360" w:hanging="270"/>
              <w:rPr>
                <w:rFonts w:ascii="Open Sans" w:hAnsi="Open Sans" w:eastAsia="Open Sans" w:cs="Open Sans"/>
              </w:rPr>
            </w:pPr>
            <w:r>
              <w:rPr>
                <w:rFonts w:ascii="Arial" w:hAnsi="Arial" w:eastAsia="Arial" w:cs="Arial"/>
                <w:highlight w:val="white"/>
                <w:rtl w:val="0"/>
              </w:rPr>
              <w:t xml:space="preserve">All documentation as requested under </w:t>
            </w:r>
            <w:r>
              <w:rPr>
                <w:rFonts w:ascii="Arial" w:hAnsi="Arial" w:eastAsia="Arial" w:cs="Arial"/>
                <w:b/>
                <w:highlight w:val="white"/>
                <w:rtl w:val="0"/>
              </w:rPr>
              <w:t>Section I: Instructions to Bidders</w:t>
            </w:r>
            <w:r>
              <w:rPr>
                <w:rFonts w:ascii="Arial" w:hAnsi="Arial" w:eastAsia="Arial" w:cs="Arial"/>
                <w:highlight w:val="white"/>
                <w:rtl w:val="0"/>
              </w:rPr>
              <w:t>, Article 11 [</w:t>
            </w:r>
            <w:r>
              <w:rPr>
                <w:rFonts w:ascii="Arial" w:hAnsi="Arial" w:eastAsia="Arial" w:cs="Arial"/>
                <w:i/>
                <w:highlight w:val="white"/>
                <w:rtl w:val="0"/>
              </w:rPr>
              <w:t>Content of Bid Submissions</w:t>
            </w:r>
            <w:r>
              <w:rPr>
                <w:rFonts w:ascii="Arial" w:hAnsi="Arial" w:eastAsia="Arial" w:cs="Arial"/>
                <w:highlight w:val="white"/>
                <w:rtl w:val="0"/>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2" w:hRule="atLeast"/>
        </w:trPr>
        <w:tc>
          <w:tcPr>
            <w:tcBorders>
              <w:top w:val="dashed" w:color="000000" w:sz="4" w:space="0"/>
              <w:left w:val="nil"/>
              <w:bottom w:val="single" w:color="000000" w:sz="18" w:space="0"/>
              <w:right w:val="dashed" w:color="000000" w:sz="4" w:space="0"/>
            </w:tcBorders>
            <w:tcMar>
              <w:top w:w="99" w:type="dxa"/>
              <w:left w:w="99" w:type="dxa"/>
              <w:bottom w:w="99" w:type="dxa"/>
              <w:right w:w="99" w:type="dxa"/>
            </w:tcMar>
            <w:vAlign w:val="top"/>
          </w:tcPr>
          <w:p>
            <w:pPr>
              <w:numPr>
                <w:ilvl w:val="0"/>
                <w:numId w:val="3"/>
              </w:numPr>
              <w:spacing w:before="0" w:after="0"/>
              <w:ind w:left="360" w:right="135" w:hanging="360"/>
              <w:rPr>
                <w:rFonts w:ascii="Calibri" w:hAnsi="Calibri" w:eastAsia="Calibri" w:cs="Calibri"/>
              </w:rPr>
            </w:pPr>
            <w:r>
              <w:rPr>
                <w:rFonts w:ascii="Arial" w:hAnsi="Arial" w:eastAsia="Arial" w:cs="Arial"/>
                <w:rtl w:val="0"/>
              </w:rPr>
              <w:t>The bidder accepts conditions of the Contract as specified in</w:t>
            </w:r>
            <w:r>
              <w:rPr>
                <w:rFonts w:ascii="Arial" w:hAnsi="Arial" w:eastAsia="Arial" w:cs="Arial"/>
                <w:b/>
                <w:rtl w:val="0"/>
              </w:rPr>
              <w:t xml:space="preserve"> Section III: Conditions of Contract.</w:t>
            </w:r>
          </w:p>
        </w:tc>
        <w:tc>
          <w:tcPr>
            <w:tcBorders>
              <w:top w:val="dashed" w:color="000000" w:sz="4" w:space="0"/>
              <w:left w:val="dashed" w:color="000000" w:sz="4" w:space="0"/>
              <w:bottom w:val="single" w:color="000000" w:sz="18" w:space="0"/>
              <w:right w:val="nil"/>
            </w:tcBorders>
            <w:tcMar>
              <w:top w:w="99" w:type="dxa"/>
              <w:left w:w="99" w:type="dxa"/>
              <w:bottom w:w="99" w:type="dxa"/>
              <w:right w:w="99" w:type="dxa"/>
            </w:tcMar>
            <w:vAlign w:val="top"/>
          </w:tcPr>
          <w:p>
            <w:pPr>
              <w:numPr>
                <w:ilvl w:val="0"/>
                <w:numId w:val="4"/>
              </w:numPr>
              <w:spacing w:before="0" w:after="0"/>
              <w:ind w:left="360" w:right="-28" w:hanging="270"/>
              <w:rPr>
                <w:rFonts w:ascii="Arial" w:hAnsi="Arial" w:eastAsia="Arial" w:cs="Arial"/>
              </w:rPr>
            </w:pPr>
            <w:r>
              <w:rPr>
                <w:rFonts w:ascii="Arial" w:hAnsi="Arial" w:eastAsia="Arial" w:cs="Arial"/>
                <w:rtl w:val="0"/>
              </w:rPr>
              <w:t>Schedule 0.1 [</w:t>
            </w:r>
            <w:r>
              <w:rPr>
                <w:rFonts w:ascii="Arial" w:hAnsi="Arial" w:eastAsia="Arial" w:cs="Arial"/>
                <w:i/>
                <w:rtl w:val="0"/>
              </w:rPr>
              <w:t>Bid Submission Declaration</w:t>
            </w:r>
            <w:r>
              <w:rPr>
                <w:rFonts w:ascii="Arial" w:hAnsi="Arial" w:eastAsia="Arial" w:cs="Arial"/>
                <w:rtl w:val="0"/>
              </w:rPr>
              <w:t xml:space="preserve">] </w:t>
            </w:r>
          </w:p>
        </w:tc>
      </w:tr>
    </w:tbl>
    <w:p>
      <w:pPr>
        <w:spacing w:before="0" w:after="0"/>
        <w:jc w:val="both"/>
        <w:rPr>
          <w:b/>
          <w:u w:val="single"/>
        </w:rPr>
      </w:pPr>
    </w:p>
    <w:p>
      <w:pPr>
        <w:spacing w:before="0" w:after="0"/>
        <w:jc w:val="both"/>
        <w:rPr>
          <w:b/>
          <w:u w:val="single"/>
        </w:rPr>
      </w:pPr>
      <w:r>
        <w:br w:type="page"/>
      </w:r>
    </w:p>
    <w:p>
      <w:pPr>
        <w:spacing w:before="0" w:after="0"/>
        <w:jc w:val="both"/>
        <w:rPr>
          <w:b/>
          <w:u w:val="single"/>
        </w:rPr>
      </w:pPr>
    </w:p>
    <w:tbl>
      <w:tblPr>
        <w:tblStyle w:val="15"/>
        <w:tblW w:w="9102"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4551"/>
        <w:gridCol w:w="45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5" w:hRule="atLeast"/>
        </w:trPr>
        <w:tc>
          <w:tcPr>
            <w:gridSpan w:val="2"/>
            <w:tcBorders>
              <w:top w:val="single" w:color="000000" w:sz="4" w:space="0"/>
              <w:left w:val="single" w:color="000000" w:sz="4" w:space="0"/>
              <w:bottom w:val="nil"/>
              <w:right w:val="single" w:color="FFFFFF" w:sz="18" w:space="0"/>
            </w:tcBorders>
            <w:shd w:val="clear" w:color="auto" w:fill="000000"/>
            <w:tcMar>
              <w:top w:w="99" w:type="dxa"/>
              <w:left w:w="99" w:type="dxa"/>
              <w:bottom w:w="99" w:type="dxa"/>
              <w:right w:w="99" w:type="dxa"/>
            </w:tcMar>
            <w:vAlign w:val="center"/>
          </w:tcPr>
          <w:p>
            <w:pPr>
              <w:spacing w:before="0" w:after="0"/>
              <w:rPr>
                <w:rFonts w:ascii="Arial" w:hAnsi="Arial" w:eastAsia="Arial" w:cs="Arial"/>
                <w:b/>
                <w:color w:val="FFFFFF"/>
                <w:sz w:val="20"/>
                <w:szCs w:val="20"/>
              </w:rPr>
            </w:pPr>
            <w:r>
              <w:rPr>
                <w:rFonts w:ascii="Arial" w:hAnsi="Arial" w:eastAsia="Arial" w:cs="Arial"/>
                <w:b/>
                <w:color w:val="FFFFFF"/>
                <w:sz w:val="20"/>
                <w:szCs w:val="20"/>
                <w:rtl w:val="0"/>
              </w:rPr>
              <w:t>2. QUALIFICATION CRITERIA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0" w:hRule="atLeast"/>
        </w:trPr>
        <w:tc>
          <w:tcPr>
            <w:tcBorders>
              <w:top w:val="nil"/>
              <w:left w:val="nil"/>
              <w:bottom w:val="nil"/>
              <w:right w:val="single" w:color="FFFFFF" w:sz="18" w:space="0"/>
            </w:tcBorders>
            <w:shd w:val="clear" w:color="auto" w:fill="F3F3F3"/>
            <w:tcMar>
              <w:top w:w="99" w:type="dxa"/>
              <w:left w:w="99" w:type="dxa"/>
              <w:bottom w:w="99" w:type="dxa"/>
              <w:right w:w="99" w:type="dxa"/>
            </w:tcMar>
            <w:vAlign w:val="center"/>
          </w:tcPr>
          <w:p>
            <w:pPr>
              <w:spacing w:before="0" w:after="0"/>
              <w:rPr>
                <w:rFonts w:ascii="Arial" w:hAnsi="Arial" w:eastAsia="Arial" w:cs="Arial"/>
                <w:b/>
                <w:color w:val="222222"/>
              </w:rPr>
            </w:pPr>
            <w:r>
              <w:rPr>
                <w:rFonts w:ascii="Arial" w:hAnsi="Arial" w:eastAsia="Arial" w:cs="Arial"/>
                <w:b/>
                <w:color w:val="222222"/>
                <w:rtl w:val="0"/>
              </w:rPr>
              <w:t>Criteria evaluated on a pass/fail basis during the technical evaluation</w:t>
            </w:r>
          </w:p>
        </w:tc>
        <w:tc>
          <w:tcPr>
            <w:tcBorders>
              <w:top w:val="nil"/>
              <w:left w:val="single" w:color="FFFFFF" w:sz="18" w:space="0"/>
              <w:bottom w:val="nil"/>
              <w:right w:val="nil"/>
            </w:tcBorders>
            <w:shd w:val="clear" w:color="auto" w:fill="F3F3F3"/>
            <w:tcMar>
              <w:top w:w="99" w:type="dxa"/>
              <w:left w:w="99" w:type="dxa"/>
              <w:bottom w:w="99" w:type="dxa"/>
              <w:right w:w="99" w:type="dxa"/>
            </w:tcMar>
            <w:vAlign w:val="center"/>
          </w:tcPr>
          <w:p>
            <w:pPr>
              <w:spacing w:before="0" w:after="0"/>
              <w:ind w:left="90" w:firstLine="0"/>
              <w:rPr>
                <w:rFonts w:ascii="Arial" w:hAnsi="Arial" w:eastAsia="Arial" w:cs="Arial"/>
                <w:b/>
                <w:color w:val="222222"/>
              </w:rPr>
            </w:pPr>
            <w:r>
              <w:rPr>
                <w:rFonts w:ascii="Arial" w:hAnsi="Arial" w:eastAsia="Arial" w:cs="Arial"/>
                <w:b/>
                <w:color w:val="222222"/>
                <w:rtl w:val="0"/>
              </w:rPr>
              <w:t xml:space="preserve">Documents to establish compliance </w:t>
            </w:r>
            <w:r>
              <w:rPr>
                <w:rFonts w:ascii="Arial" w:hAnsi="Arial" w:eastAsia="Arial" w:cs="Arial"/>
                <w:b/>
                <w:color w:val="222222"/>
                <w:rtl w:val="0"/>
              </w:rPr>
              <w:br w:type="textWrapping"/>
            </w:r>
            <w:r>
              <w:rPr>
                <w:rFonts w:ascii="Arial" w:hAnsi="Arial" w:eastAsia="Arial" w:cs="Arial"/>
                <w:b/>
                <w:color w:val="222222"/>
                <w:rtl w:val="0"/>
              </w:rPr>
              <w:t>with the criteria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440" w:hRule="atLeast"/>
        </w:trPr>
        <w:tc>
          <w:tcPr>
            <w:vMerge w:val="restart"/>
            <w:tcBorders>
              <w:top w:val="nil"/>
              <w:left w:val="nil"/>
              <w:bottom w:val="dashed" w:color="000000" w:sz="8" w:space="0"/>
              <w:right w:val="dashed" w:color="000000" w:sz="8" w:space="0"/>
            </w:tcBorders>
            <w:tcMar>
              <w:top w:w="99" w:type="dxa"/>
              <w:left w:w="99" w:type="dxa"/>
              <w:bottom w:w="99" w:type="dxa"/>
              <w:right w:w="99" w:type="dxa"/>
            </w:tcMar>
            <w:vAlign w:val="center"/>
          </w:tcPr>
          <w:p>
            <w:pPr>
              <w:numPr>
                <w:ilvl w:val="0"/>
                <w:numId w:val="5"/>
              </w:numPr>
              <w:spacing w:before="0" w:after="0"/>
              <w:ind w:left="360" w:hanging="360"/>
              <w:rPr>
                <w:rFonts w:ascii="Calibri" w:hAnsi="Calibri" w:eastAsia="Calibri" w:cs="Calibri"/>
              </w:rPr>
            </w:pPr>
            <w:r>
              <w:rPr>
                <w:rFonts w:ascii="Arial" w:hAnsi="Arial" w:eastAsia="Arial" w:cs="Arial"/>
                <w:b/>
                <w:rtl w:val="0"/>
              </w:rPr>
              <w:t xml:space="preserve">Financial capability </w:t>
            </w:r>
          </w:p>
          <w:p>
            <w:pPr>
              <w:spacing w:before="0" w:after="0"/>
              <w:ind w:left="360" w:right="-28" w:firstLine="0"/>
              <w:rPr>
                <w:rFonts w:ascii="Arial" w:hAnsi="Arial" w:eastAsia="Arial" w:cs="Arial"/>
              </w:rPr>
            </w:pPr>
            <w:r>
              <w:rPr>
                <w:rFonts w:ascii="Calibri" w:hAnsi="Calibri" w:eastAsia="Calibri" w:cs="Calibri"/>
                <w:rtl w:val="0"/>
              </w:rPr>
              <w:t>T</w:t>
            </w:r>
            <w:r>
              <w:rPr>
                <w:rFonts w:ascii="Arial" w:hAnsi="Arial" w:eastAsia="Arial" w:cs="Arial"/>
                <w:rtl w:val="0"/>
              </w:rPr>
              <w:t>he bidder has access to a line of credit or bank overdraft or other financial means to meet a working capital/cash flow requirement</w:t>
            </w:r>
            <w:r>
              <w:rPr>
                <w:rFonts w:ascii="Calibri" w:hAnsi="Calibri" w:eastAsia="Calibri" w:cs="Calibri"/>
                <w:rtl w:val="0"/>
              </w:rPr>
              <w:t>.</w:t>
            </w:r>
            <w:r>
              <w:rPr>
                <w:rFonts w:ascii="Arial" w:hAnsi="Arial" w:eastAsia="Arial" w:cs="Arial"/>
                <w:rtl w:val="0"/>
              </w:rPr>
              <w:t xml:space="preserve"> (should the bidder be selected).</w:t>
            </w:r>
          </w:p>
          <w:bookmarkEnd w:id="0"/>
        </w:tc>
        <w:tc>
          <w:tcPr>
            <w:vMerge w:val="restart"/>
            <w:tcBorders>
              <w:top w:val="nil"/>
              <w:left w:val="dashed" w:color="000000" w:sz="8" w:space="0"/>
              <w:bottom w:val="dashed" w:color="000000" w:sz="8" w:space="0"/>
              <w:right w:val="nil"/>
            </w:tcBorders>
            <w:tcMar>
              <w:top w:w="99" w:type="dxa"/>
              <w:left w:w="99" w:type="dxa"/>
              <w:bottom w:w="99" w:type="dxa"/>
              <w:right w:w="99" w:type="dxa"/>
            </w:tcMar>
            <w:vAlign w:val="center"/>
          </w:tcPr>
          <w:p>
            <w:pPr>
              <w:numPr>
                <w:ilvl w:val="0"/>
                <w:numId w:val="6"/>
              </w:numPr>
              <w:spacing w:after="200"/>
              <w:ind w:left="454" w:right="105" w:hanging="227"/>
              <w:rPr>
                <w:rFonts w:ascii="Arial" w:hAnsi="Arial" w:eastAsia="Arial" w:cs="Arial"/>
              </w:rPr>
            </w:pPr>
            <w:r>
              <w:rPr>
                <w:rFonts w:ascii="Arial" w:hAnsi="Arial" w:eastAsia="Arial" w:cs="Arial"/>
                <w:rtl w:val="0"/>
              </w:rPr>
              <w:t xml:space="preserve">A letter from a financial institution/bank confirming access to a line of credit or other financial means for </w:t>
            </w:r>
            <w:r>
              <w:rPr>
                <w:rFonts w:ascii="Arial" w:hAnsi="Arial" w:eastAsia="Arial" w:cs="Arial"/>
                <w:b/>
                <w:bCs/>
                <w:rtl w:val="0"/>
              </w:rPr>
              <w:t>1 Mn USD</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31" w:hRule="atLeast"/>
        </w:trPr>
        <w:tc>
          <w:tcPr>
            <w:vMerge w:val="continue"/>
            <w:tcBorders>
              <w:top w:val="nil"/>
              <w:left w:val="nil"/>
              <w:bottom w:val="dashed" w:color="000000" w:sz="8" w:space="0"/>
              <w:right w:val="dashed" w:color="000000" w:sz="8" w:space="0"/>
            </w:tcBorders>
            <w:tcMar>
              <w:top w:w="99" w:type="dxa"/>
              <w:left w:w="99" w:type="dxa"/>
              <w:bottom w:w="99" w:type="dxa"/>
              <w:right w:w="99" w:type="dxa"/>
            </w:tcMar>
            <w:vAlign w:val="center"/>
          </w:tcPr>
          <w:p>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Arial" w:hAnsi="Arial" w:eastAsia="Arial" w:cs="Arial"/>
              </w:rPr>
            </w:pPr>
          </w:p>
        </w:tc>
        <w:tc>
          <w:tcPr>
            <w:vMerge w:val="continue"/>
            <w:tcBorders>
              <w:top w:val="nil"/>
              <w:left w:val="dashed" w:color="000000" w:sz="8" w:space="0"/>
              <w:bottom w:val="dashed" w:color="000000" w:sz="8" w:space="0"/>
              <w:right w:val="nil"/>
            </w:tcBorders>
            <w:tcMar>
              <w:top w:w="99" w:type="dxa"/>
              <w:left w:w="99" w:type="dxa"/>
              <w:bottom w:w="99" w:type="dxa"/>
              <w:right w:w="99" w:type="dxa"/>
            </w:tcMar>
            <w:vAlign w:val="center"/>
          </w:tcPr>
          <w:p>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Arial" w:hAnsi="Arial" w:eastAsia="Arial" w:cs="Arial"/>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31" w:hRule="atLeast"/>
        </w:trPr>
        <w:tc>
          <w:tcPr>
            <w:tcBorders>
              <w:top w:val="dashed" w:color="000000" w:sz="8" w:space="0"/>
              <w:left w:val="nil"/>
              <w:bottom w:val="dashed" w:color="000000" w:sz="8" w:space="0"/>
              <w:right w:val="dashed" w:color="000000" w:sz="8" w:space="0"/>
            </w:tcBorders>
            <w:tcMar>
              <w:top w:w="99" w:type="dxa"/>
              <w:left w:w="99" w:type="dxa"/>
              <w:bottom w:w="99" w:type="dxa"/>
              <w:right w:w="99" w:type="dxa"/>
            </w:tcMar>
            <w:vAlign w:val="center"/>
          </w:tcPr>
          <w:p>
            <w:pPr>
              <w:numPr>
                <w:ilvl w:val="0"/>
                <w:numId w:val="5"/>
              </w:numPr>
              <w:spacing w:before="0" w:after="0"/>
              <w:ind w:left="357" w:hanging="360"/>
              <w:rPr>
                <w:rFonts w:ascii="Calibri" w:hAnsi="Calibri" w:eastAsia="Calibri" w:cs="Calibri"/>
              </w:rPr>
            </w:pPr>
            <w:r>
              <w:rPr>
                <w:rFonts w:ascii="Arial" w:hAnsi="Arial" w:eastAsia="Arial" w:cs="Arial"/>
                <w:b/>
                <w:rtl w:val="0"/>
              </w:rPr>
              <w:t>Financial capability</w:t>
            </w:r>
          </w:p>
          <w:p>
            <w:pPr>
              <w:spacing w:before="0" w:after="0"/>
              <w:ind w:left="360" w:right="-28" w:firstLine="0"/>
              <w:rPr>
                <w:rFonts w:ascii="Arial" w:hAnsi="Arial" w:eastAsia="Arial" w:cs="Arial"/>
              </w:rPr>
            </w:pPr>
            <w:r>
              <w:rPr>
                <w:rFonts w:ascii="Calibri" w:hAnsi="Calibri" w:eastAsia="Calibri" w:cs="Calibri"/>
                <w:rtl w:val="0"/>
              </w:rPr>
              <w:t xml:space="preserve">The bidder has a cumulative turnover of minimum USD 3 million (USD 3,000,000) in </w:t>
            </w:r>
            <w:r>
              <w:rPr>
                <w:rFonts w:hint="default" w:ascii="Calibri" w:hAnsi="Calibri" w:eastAsia="Calibri" w:cs="Calibri"/>
                <w:rtl w:val="0"/>
                <w:lang w:val="en-US"/>
              </w:rPr>
              <w:t xml:space="preserve">last </w:t>
            </w:r>
            <w:r>
              <w:rPr>
                <w:rFonts w:ascii="Calibri" w:hAnsi="Calibri" w:eastAsia="Calibri" w:cs="Calibri"/>
                <w:rtl w:val="0"/>
              </w:rPr>
              <w:t xml:space="preserve">three years. </w:t>
            </w:r>
          </w:p>
        </w:tc>
        <w:tc>
          <w:tcPr>
            <w:tcBorders>
              <w:top w:val="dashed" w:color="000000" w:sz="8" w:space="0"/>
              <w:left w:val="dashed" w:color="000000" w:sz="8" w:space="0"/>
              <w:bottom w:val="dashed" w:color="000000" w:sz="8" w:space="0"/>
              <w:right w:val="nil"/>
            </w:tcBorders>
            <w:tcMar>
              <w:top w:w="99" w:type="dxa"/>
              <w:left w:w="99" w:type="dxa"/>
              <w:bottom w:w="99" w:type="dxa"/>
              <w:right w:w="99" w:type="dxa"/>
            </w:tcMar>
            <w:vAlign w:val="center"/>
          </w:tcPr>
          <w:p>
            <w:pPr>
              <w:numPr>
                <w:ilvl w:val="0"/>
                <w:numId w:val="6"/>
              </w:numPr>
              <w:spacing w:before="0" w:after="0"/>
              <w:ind w:left="454" w:right="105" w:hanging="227"/>
              <w:rPr>
                <w:rFonts w:ascii="Arial" w:hAnsi="Arial" w:eastAsia="Arial" w:cs="Arial"/>
              </w:rPr>
            </w:pPr>
            <w:r>
              <w:rPr>
                <w:rFonts w:ascii="Arial" w:hAnsi="Arial" w:eastAsia="Arial" w:cs="Arial"/>
                <w:rtl w:val="0"/>
              </w:rPr>
              <w:t xml:space="preserve">Copy of audited financial statements for the last </w:t>
            </w:r>
            <w:r>
              <w:rPr>
                <w:rFonts w:ascii="Arial" w:hAnsi="Arial" w:eastAsia="Arial" w:cs="Arial"/>
                <w:b/>
                <w:rtl w:val="0"/>
              </w:rPr>
              <w:t>six (06)</w:t>
            </w:r>
            <w:r>
              <w:rPr>
                <w:rFonts w:ascii="Arial" w:hAnsi="Arial" w:eastAsia="Arial" w:cs="Arial"/>
                <w:rtl w:val="0"/>
              </w:rPr>
              <w:t xml:space="preserve"> years</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31" w:hRule="atLeast"/>
        </w:trPr>
        <w:tc>
          <w:tcPr>
            <w:tcBorders>
              <w:top w:val="dashed" w:color="000000" w:sz="8" w:space="0"/>
              <w:left w:val="nil"/>
              <w:bottom w:val="dashed" w:color="000000" w:sz="8" w:space="0"/>
              <w:right w:val="dashed" w:color="000000" w:sz="8" w:space="0"/>
            </w:tcBorders>
            <w:tcMar>
              <w:top w:w="99" w:type="dxa"/>
              <w:left w:w="99" w:type="dxa"/>
              <w:bottom w:w="99" w:type="dxa"/>
              <w:right w:w="99" w:type="dxa"/>
            </w:tcMar>
            <w:vAlign w:val="center"/>
          </w:tcPr>
          <w:p>
            <w:pPr>
              <w:numPr>
                <w:ilvl w:val="0"/>
                <w:numId w:val="5"/>
              </w:numPr>
              <w:spacing w:before="0" w:after="0"/>
              <w:ind w:left="357" w:right="-28" w:hanging="360"/>
              <w:rPr>
                <w:rFonts w:ascii="Calibri" w:hAnsi="Calibri" w:eastAsia="Calibri" w:cs="Calibri"/>
              </w:rPr>
            </w:pPr>
            <w:r>
              <w:rPr>
                <w:rFonts w:ascii="Arial" w:hAnsi="Arial" w:eastAsia="Arial" w:cs="Arial"/>
                <w:rtl w:val="0"/>
              </w:rPr>
              <w:t xml:space="preserve">The bidder has been in continuous business </w:t>
            </w:r>
            <w:r>
              <w:rPr>
                <w:rFonts w:ascii="Arial" w:hAnsi="Arial" w:eastAsia="Arial" w:cs="Arial"/>
                <w:highlight w:val="white"/>
                <w:rtl w:val="0"/>
              </w:rPr>
              <w:t>d</w:t>
            </w:r>
            <w:r>
              <w:rPr>
                <w:rFonts w:ascii="Arial" w:hAnsi="Arial" w:eastAsia="Arial" w:cs="Arial"/>
                <w:rtl w:val="0"/>
              </w:rPr>
              <w:t xml:space="preserve">uring the last </w:t>
            </w:r>
            <w:r>
              <w:rPr>
                <w:rFonts w:ascii="Calibri" w:hAnsi="Calibri" w:eastAsia="Calibri" w:cs="Calibri"/>
                <w:b/>
                <w:rtl w:val="0"/>
              </w:rPr>
              <w:t>eight</w:t>
            </w:r>
            <w:r>
              <w:rPr>
                <w:rFonts w:ascii="Arial" w:hAnsi="Arial" w:eastAsia="Arial" w:cs="Arial"/>
                <w:b/>
                <w:rtl w:val="0"/>
              </w:rPr>
              <w:t xml:space="preserve"> (</w:t>
            </w:r>
            <w:r>
              <w:rPr>
                <w:rFonts w:ascii="Calibri" w:hAnsi="Calibri" w:eastAsia="Calibri" w:cs="Calibri"/>
                <w:b/>
                <w:rtl w:val="0"/>
              </w:rPr>
              <w:t>08</w:t>
            </w:r>
            <w:r>
              <w:rPr>
                <w:rFonts w:ascii="Arial" w:hAnsi="Arial" w:eastAsia="Arial" w:cs="Arial"/>
                <w:b/>
                <w:rtl w:val="0"/>
              </w:rPr>
              <w:t xml:space="preserve">) </w:t>
            </w:r>
            <w:r>
              <w:rPr>
                <w:rFonts w:ascii="Arial" w:hAnsi="Arial" w:eastAsia="Arial" w:cs="Arial"/>
                <w:rtl w:val="0"/>
              </w:rPr>
              <w:t>years.</w:t>
            </w:r>
          </w:p>
        </w:tc>
        <w:tc>
          <w:tcPr>
            <w:tcBorders>
              <w:top w:val="dashed" w:color="000000" w:sz="8" w:space="0"/>
              <w:left w:val="dashed" w:color="000000" w:sz="8" w:space="0"/>
              <w:bottom w:val="dashed" w:color="000000" w:sz="8" w:space="0"/>
              <w:right w:val="nil"/>
            </w:tcBorders>
            <w:tcMar>
              <w:top w:w="99" w:type="dxa"/>
              <w:left w:w="99" w:type="dxa"/>
              <w:bottom w:w="99" w:type="dxa"/>
              <w:right w:w="99" w:type="dxa"/>
            </w:tcMar>
            <w:vAlign w:val="center"/>
          </w:tcPr>
          <w:p>
            <w:pPr>
              <w:numPr>
                <w:ilvl w:val="0"/>
                <w:numId w:val="6"/>
              </w:numPr>
              <w:spacing w:before="0" w:after="0"/>
              <w:ind w:left="454" w:right="-28" w:hanging="227"/>
              <w:rPr>
                <w:rFonts w:ascii="Arial" w:hAnsi="Arial" w:eastAsia="Arial" w:cs="Arial"/>
              </w:rPr>
            </w:pPr>
            <w:r>
              <w:rPr>
                <w:rFonts w:ascii="Arial" w:hAnsi="Arial" w:eastAsia="Arial" w:cs="Arial"/>
                <w:rtl w:val="0"/>
              </w:rPr>
              <w:t>Certification of incorporation as per the country regulations of the bidder</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31" w:hRule="atLeast"/>
        </w:trPr>
        <w:tc>
          <w:tcPr>
            <w:tcBorders>
              <w:top w:val="dashed" w:color="000000" w:sz="8" w:space="0"/>
              <w:left w:val="nil"/>
              <w:bottom w:val="dashed" w:color="000000" w:sz="8" w:space="0"/>
              <w:right w:val="dashed" w:color="000000" w:sz="8" w:space="0"/>
            </w:tcBorders>
            <w:tcMar>
              <w:top w:w="99" w:type="dxa"/>
              <w:left w:w="99" w:type="dxa"/>
              <w:bottom w:w="99" w:type="dxa"/>
              <w:right w:w="99" w:type="dxa"/>
            </w:tcMar>
            <w:vAlign w:val="center"/>
          </w:tcPr>
          <w:p>
            <w:pPr>
              <w:keepNext w:val="0"/>
              <w:keepLines w:val="0"/>
              <w:widowControl/>
              <w:numPr>
                <w:ilvl w:val="0"/>
                <w:numId w:val="5"/>
              </w:numPr>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357" w:right="-28" w:hanging="357"/>
              <w:jc w:val="left"/>
              <w:rPr>
                <w:rFonts w:ascii="Calibri" w:hAnsi="Calibri" w:eastAsia="Calibri" w:cs="Calibri"/>
              </w:rPr>
            </w:pPr>
            <w:r>
              <w:rPr>
                <w:rFonts w:ascii="Arial" w:hAnsi="Arial" w:eastAsia="Arial" w:cs="Arial"/>
                <w:rtl w:val="0"/>
              </w:rPr>
              <w:t>The bidder has experience of successfully delivering a minimum of three (03) similar</w:t>
            </w:r>
            <w:r>
              <w:rPr>
                <w:rFonts w:ascii="Calibri" w:hAnsi="Calibri" w:eastAsia="Calibri" w:cs="Calibri"/>
                <w:rtl w:val="0"/>
              </w:rPr>
              <w:t xml:space="preserve"> (or higher)</w:t>
            </w:r>
            <w:r>
              <w:rPr>
                <w:rFonts w:ascii="Arial" w:hAnsi="Arial" w:eastAsia="Arial" w:cs="Arial"/>
                <w:rtl w:val="0"/>
              </w:rPr>
              <w:t xml:space="preserve"> scale of building construction work contracts during the last six (06) years prior to bid opening.</w:t>
            </w:r>
          </w:p>
        </w:tc>
        <w:tc>
          <w:tcPr>
            <w:tcBorders>
              <w:top w:val="dashed" w:color="000000" w:sz="8" w:space="0"/>
              <w:left w:val="dashed" w:color="000000" w:sz="8" w:space="0"/>
              <w:bottom w:val="dashed" w:color="000000" w:sz="8" w:space="0"/>
              <w:right w:val="nil"/>
            </w:tcBorders>
            <w:tcMar>
              <w:top w:w="99" w:type="dxa"/>
              <w:left w:w="99" w:type="dxa"/>
              <w:bottom w:w="99" w:type="dxa"/>
              <w:right w:w="99" w:type="dxa"/>
            </w:tcMar>
            <w:vAlign w:val="center"/>
          </w:tcPr>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200" w:line="276" w:lineRule="auto"/>
              <w:ind w:left="454" w:right="-28" w:hanging="227"/>
              <w:jc w:val="left"/>
              <w:rPr>
                <w:rFonts w:ascii="Arial" w:hAnsi="Arial" w:eastAsia="Arial" w:cs="Arial"/>
              </w:rPr>
            </w:pPr>
            <w:r>
              <w:rPr>
                <w:rFonts w:ascii="Arial" w:hAnsi="Arial" w:eastAsia="Arial" w:cs="Arial"/>
                <w:rtl w:val="0"/>
              </w:rPr>
              <w:t>Schedule 0.4 [</w:t>
            </w:r>
            <w:r>
              <w:rPr>
                <w:rFonts w:ascii="Arial" w:hAnsi="Arial" w:eastAsia="Arial" w:cs="Arial"/>
                <w:i/>
                <w:rtl w:val="0"/>
              </w:rPr>
              <w:t>Capacity and Experience</w:t>
            </w:r>
            <w:r>
              <w:rPr>
                <w:rFonts w:ascii="Arial" w:hAnsi="Arial" w:eastAsia="Arial" w:cs="Arial"/>
                <w:rtl w:val="0"/>
              </w:rPr>
              <w:t>]</w:t>
            </w:r>
          </w:p>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200" w:line="276" w:lineRule="auto"/>
              <w:ind w:left="454" w:right="-28" w:hanging="227"/>
              <w:jc w:val="left"/>
              <w:rPr>
                <w:rFonts w:ascii="Arial" w:hAnsi="Arial" w:eastAsia="Arial" w:cs="Arial"/>
              </w:rPr>
            </w:pPr>
            <w:r>
              <w:rPr>
                <w:rFonts w:ascii="Arial" w:hAnsi="Arial" w:eastAsia="Arial" w:cs="Arial"/>
                <w:rtl w:val="0"/>
              </w:rPr>
              <w:t>Schedule 0.7 [</w:t>
            </w:r>
            <w:r>
              <w:rPr>
                <w:rFonts w:ascii="Arial" w:hAnsi="Arial" w:eastAsia="Arial" w:cs="Arial"/>
                <w:i/>
                <w:rtl w:val="0"/>
              </w:rPr>
              <w:t>Performance Statement</w:t>
            </w:r>
            <w:r>
              <w:rPr>
                <w:rFonts w:ascii="Arial" w:hAnsi="Arial" w:eastAsia="Arial" w:cs="Arial"/>
                <w:rtl w:val="0"/>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31" w:hRule="atLeast"/>
        </w:trPr>
        <w:tc>
          <w:tcPr>
            <w:tcBorders>
              <w:top w:val="dashed" w:color="000000" w:sz="8" w:space="0"/>
              <w:left w:val="nil"/>
              <w:bottom w:val="dashed" w:color="000000" w:sz="8" w:space="0"/>
              <w:right w:val="dashed" w:color="000000" w:sz="8" w:space="0"/>
            </w:tcBorders>
            <w:shd w:val="clear" w:color="auto" w:fill="FFFFFF"/>
            <w:tcMar>
              <w:top w:w="99" w:type="dxa"/>
              <w:left w:w="99" w:type="dxa"/>
              <w:bottom w:w="99" w:type="dxa"/>
              <w:right w:w="99" w:type="dxa"/>
            </w:tcMar>
            <w:vAlign w:val="center"/>
          </w:tcPr>
          <w:p>
            <w:pPr>
              <w:numPr>
                <w:ilvl w:val="0"/>
                <w:numId w:val="5"/>
              </w:numPr>
              <w:spacing w:before="0" w:after="0"/>
              <w:ind w:left="357" w:right="-28" w:hanging="360"/>
              <w:rPr>
                <w:rFonts w:ascii="Calibri" w:hAnsi="Calibri" w:eastAsia="Calibri" w:cs="Calibri"/>
              </w:rPr>
            </w:pPr>
            <w:r>
              <w:rPr>
                <w:rFonts w:ascii="Arial" w:hAnsi="Arial" w:eastAsia="Arial" w:cs="Arial"/>
                <w:rtl w:val="0"/>
              </w:rPr>
              <w:t>Bidder should have experience in</w:t>
            </w:r>
            <w:r>
              <w:rPr>
                <w:rFonts w:ascii="Calibri" w:hAnsi="Calibri" w:eastAsia="Calibri" w:cs="Calibri"/>
                <w:rtl w:val="0"/>
              </w:rPr>
              <w:t xml:space="preserve"> </w:t>
            </w:r>
            <w:r>
              <w:rPr>
                <w:rFonts w:ascii="Arial" w:hAnsi="Arial" w:eastAsia="Arial" w:cs="Arial"/>
                <w:rtl w:val="0"/>
              </w:rPr>
              <w:t>successfully delivering minimum 1 building projects in similar (or higher) scale of this project in Maldives within last 6 years.</w:t>
            </w:r>
          </w:p>
        </w:tc>
        <w:tc>
          <w:tcPr>
            <w:tcBorders>
              <w:top w:val="dashed" w:color="000000" w:sz="8" w:space="0"/>
              <w:left w:val="dashed" w:color="000000" w:sz="8" w:space="0"/>
              <w:bottom w:val="dashed" w:color="000000" w:sz="8" w:space="0"/>
              <w:right w:val="nil"/>
            </w:tcBorders>
            <w:tcMar>
              <w:top w:w="99" w:type="dxa"/>
              <w:left w:w="99" w:type="dxa"/>
              <w:bottom w:w="99" w:type="dxa"/>
              <w:right w:w="99" w:type="dxa"/>
            </w:tcMar>
            <w:vAlign w:val="center"/>
          </w:tcPr>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200" w:line="276" w:lineRule="auto"/>
              <w:ind w:left="454" w:right="-28" w:hanging="227"/>
              <w:jc w:val="left"/>
              <w:rPr>
                <w:rFonts w:ascii="Arial" w:hAnsi="Arial" w:eastAsia="Arial" w:cs="Arial"/>
              </w:rPr>
            </w:pPr>
            <w:r>
              <w:rPr>
                <w:rFonts w:ascii="Arial" w:hAnsi="Arial" w:eastAsia="Arial" w:cs="Arial"/>
                <w:rtl w:val="0"/>
              </w:rPr>
              <w:t>Schedule 0.4 [</w:t>
            </w:r>
            <w:r>
              <w:rPr>
                <w:rFonts w:ascii="Arial" w:hAnsi="Arial" w:eastAsia="Arial" w:cs="Arial"/>
                <w:i/>
                <w:rtl w:val="0"/>
              </w:rPr>
              <w:t>Capacity and Experience</w:t>
            </w:r>
            <w:r>
              <w:rPr>
                <w:rFonts w:ascii="Arial" w:hAnsi="Arial" w:eastAsia="Arial" w:cs="Arial"/>
                <w:rtl w:val="0"/>
              </w:rPr>
              <w:t>]</w:t>
            </w:r>
          </w:p>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454" w:right="-28" w:hanging="227"/>
              <w:jc w:val="left"/>
              <w:rPr>
                <w:rFonts w:ascii="Arial" w:hAnsi="Arial" w:eastAsia="Arial" w:cs="Arial"/>
              </w:rPr>
            </w:pPr>
            <w:r>
              <w:rPr>
                <w:rFonts w:ascii="Arial" w:hAnsi="Arial" w:eastAsia="Arial" w:cs="Arial"/>
                <w:rtl w:val="0"/>
              </w:rPr>
              <w:t>Schedule 0.7 [</w:t>
            </w:r>
            <w:r>
              <w:rPr>
                <w:rFonts w:ascii="Arial" w:hAnsi="Arial" w:eastAsia="Arial" w:cs="Arial"/>
                <w:i/>
                <w:rtl w:val="0"/>
              </w:rPr>
              <w:t>Performance Statement</w:t>
            </w:r>
            <w:r>
              <w:rPr>
                <w:rFonts w:ascii="Arial" w:hAnsi="Arial" w:eastAsia="Arial" w:cs="Arial"/>
                <w:rtl w:val="0"/>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344" w:hRule="atLeast"/>
        </w:trPr>
        <w:tc>
          <w:tcPr>
            <w:tcBorders>
              <w:top w:val="dashed" w:color="000000" w:sz="8" w:space="0"/>
              <w:left w:val="nil"/>
              <w:bottom w:val="dashed" w:color="000000" w:sz="8" w:space="0"/>
              <w:right w:val="dashed" w:color="000000" w:sz="8" w:space="0"/>
            </w:tcBorders>
            <w:tcMar>
              <w:top w:w="99" w:type="dxa"/>
              <w:left w:w="99" w:type="dxa"/>
              <w:bottom w:w="99" w:type="dxa"/>
              <w:right w:w="99" w:type="dxa"/>
            </w:tcMar>
            <w:vAlign w:val="center"/>
          </w:tcPr>
          <w:p>
            <w:pPr>
              <w:numPr>
                <w:ilvl w:val="0"/>
                <w:numId w:val="5"/>
              </w:numPr>
              <w:spacing w:before="0" w:after="0"/>
              <w:ind w:left="357" w:leftChars="0" w:right="-28" w:hanging="360" w:firstLineChars="0"/>
              <w:rPr>
                <w:rFonts w:hint="default" w:ascii="Calibri" w:hAnsi="Calibri" w:eastAsia="Calibri" w:cs="Calibri"/>
                <w:lang w:val="en-US"/>
              </w:rPr>
            </w:pPr>
            <w:r>
              <w:rPr>
                <w:rFonts w:hint="default" w:ascii="Calibri" w:hAnsi="Calibri" w:eastAsia="Calibri"/>
                <w:lang w:val="en-US"/>
              </w:rPr>
              <w:t>The contractor is obliged to obtain the ‘Project License’ from the Ministry of National Planning, Housing and Infrastructure of Maldives immediately after signing the contract before start construction.</w:t>
            </w:r>
          </w:p>
        </w:tc>
        <w:tc>
          <w:tcPr>
            <w:tcBorders>
              <w:top w:val="dashed" w:color="000000" w:sz="8" w:space="0"/>
              <w:left w:val="dashed" w:color="000000" w:sz="8" w:space="0"/>
              <w:bottom w:val="dashed" w:color="000000" w:sz="8" w:space="0"/>
              <w:right w:val="nil"/>
            </w:tcBorders>
            <w:tcMar>
              <w:top w:w="99" w:type="dxa"/>
              <w:left w:w="99" w:type="dxa"/>
              <w:bottom w:w="99" w:type="dxa"/>
              <w:right w:w="99" w:type="dxa"/>
            </w:tcMar>
            <w:vAlign w:val="center"/>
          </w:tcPr>
          <w:p>
            <w:pPr>
              <w:numPr>
                <w:ilvl w:val="0"/>
                <w:numId w:val="7"/>
              </w:numPr>
              <w:spacing w:before="0" w:after="0"/>
              <w:ind w:left="420" w:leftChars="0" w:right="-28" w:hanging="420" w:firstLineChars="0"/>
              <w:rPr>
                <w:rFonts w:hint="default" w:ascii="Arial" w:hAnsi="Arial" w:eastAsia="Arial" w:cs="Arial"/>
                <w:lang w:val="en-US"/>
              </w:rPr>
            </w:pPr>
            <w:r>
              <w:rPr>
                <w:rFonts w:hint="default" w:ascii="Arial" w:hAnsi="Arial" w:eastAsia="Arial" w:cs="Arial"/>
                <w:rtl w:val="0"/>
                <w:lang w:val="en-US"/>
              </w:rPr>
              <w:t xml:space="preserve">Declaration form  the bidder in agreeing with this requirement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344" w:hRule="atLeast"/>
        </w:trPr>
        <w:tc>
          <w:tcPr>
            <w:tcBorders>
              <w:top w:val="dashed" w:color="000000" w:sz="8" w:space="0"/>
              <w:left w:val="nil"/>
              <w:bottom w:val="dashed" w:color="000000" w:sz="8" w:space="0"/>
              <w:right w:val="dashed" w:color="000000" w:sz="8" w:space="0"/>
            </w:tcBorders>
            <w:tcMar>
              <w:top w:w="99" w:type="dxa"/>
              <w:left w:w="99" w:type="dxa"/>
              <w:bottom w:w="99" w:type="dxa"/>
              <w:right w:w="99" w:type="dxa"/>
            </w:tcMar>
            <w:vAlign w:val="center"/>
          </w:tcPr>
          <w:p>
            <w:pPr>
              <w:numPr>
                <w:ilvl w:val="0"/>
                <w:numId w:val="5"/>
              </w:numPr>
              <w:spacing w:before="0" w:after="0"/>
              <w:ind w:left="357" w:leftChars="0" w:right="-28" w:hanging="360" w:firstLineChars="0"/>
              <w:rPr>
                <w:rFonts w:hint="default" w:ascii="Calibri" w:hAnsi="Calibri" w:eastAsia="Calibri" w:cs="Calibri"/>
                <w:lang w:val="en-US"/>
              </w:rPr>
            </w:pPr>
            <w:r>
              <w:rPr>
                <w:rFonts w:hint="default" w:ascii="Calibri" w:hAnsi="Calibri" w:eastAsia="Calibri"/>
                <w:lang w:val="en-US"/>
              </w:rPr>
              <w:t>Valid business registration issued by the competent authority of the country of business incorporation.</w:t>
            </w:r>
          </w:p>
        </w:tc>
        <w:tc>
          <w:tcPr>
            <w:tcBorders>
              <w:top w:val="dashed" w:color="000000" w:sz="8" w:space="0"/>
              <w:left w:val="dashed" w:color="000000" w:sz="8" w:space="0"/>
              <w:bottom w:val="dashed" w:color="000000" w:sz="8" w:space="0"/>
              <w:right w:val="nil"/>
            </w:tcBorders>
            <w:tcMar>
              <w:top w:w="99" w:type="dxa"/>
              <w:left w:w="99" w:type="dxa"/>
              <w:bottom w:w="99" w:type="dxa"/>
              <w:right w:w="99" w:type="dxa"/>
            </w:tcMar>
            <w:vAlign w:val="center"/>
          </w:tcPr>
          <w:p>
            <w:pPr>
              <w:numPr>
                <w:ilvl w:val="0"/>
                <w:numId w:val="8"/>
              </w:numPr>
              <w:spacing w:before="0" w:after="0"/>
              <w:ind w:left="420" w:leftChars="0" w:right="-28" w:hanging="420" w:firstLineChars="0"/>
              <w:rPr>
                <w:rFonts w:ascii="Arial" w:hAnsi="Arial" w:eastAsia="Arial" w:cs="Arial"/>
              </w:rPr>
            </w:pPr>
            <w:r>
              <w:rPr>
                <w:rFonts w:hint="default" w:cs="Arial"/>
                <w:lang w:val="en-US"/>
              </w:rPr>
              <w:t xml:space="preserve">Copy of a valid business registration certificate.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344" w:hRule="atLeast"/>
        </w:trPr>
        <w:tc>
          <w:tcPr>
            <w:tcBorders>
              <w:top w:val="dashed" w:color="000000" w:sz="8" w:space="0"/>
              <w:left w:val="nil"/>
              <w:bottom w:val="single" w:color="000000" w:sz="18" w:space="0"/>
              <w:right w:val="dashed" w:color="000000" w:sz="8" w:space="0"/>
            </w:tcBorders>
            <w:tcMar>
              <w:top w:w="99" w:type="dxa"/>
              <w:left w:w="99" w:type="dxa"/>
              <w:bottom w:w="99" w:type="dxa"/>
              <w:right w:w="99" w:type="dxa"/>
            </w:tcMar>
            <w:vAlign w:val="center"/>
          </w:tcPr>
          <w:p>
            <w:pPr>
              <w:spacing w:before="0" w:after="0"/>
              <w:ind w:right="-28"/>
              <w:rPr>
                <w:rFonts w:ascii="Calibri" w:hAnsi="Calibri" w:eastAsia="Calibri" w:cs="Calibri"/>
              </w:rPr>
            </w:pPr>
          </w:p>
        </w:tc>
        <w:tc>
          <w:tcPr>
            <w:tcBorders>
              <w:top w:val="dashed" w:color="000000" w:sz="8" w:space="0"/>
              <w:left w:val="dashed" w:color="000000" w:sz="8" w:space="0"/>
              <w:bottom w:val="single" w:color="000000" w:sz="18" w:space="0"/>
              <w:right w:val="nil"/>
            </w:tcBorders>
            <w:tcMar>
              <w:top w:w="99" w:type="dxa"/>
              <w:left w:w="99" w:type="dxa"/>
              <w:bottom w:w="99" w:type="dxa"/>
              <w:right w:w="99" w:type="dxa"/>
            </w:tcMar>
            <w:vAlign w:val="center"/>
          </w:tcPr>
          <w:p>
            <w:pPr>
              <w:spacing w:before="0" w:after="0"/>
              <w:ind w:left="227" w:right="-28" w:firstLine="0"/>
              <w:rPr>
                <w:rFonts w:ascii="Arial" w:hAnsi="Arial" w:eastAsia="Arial" w:cs="Arial"/>
              </w:rPr>
            </w:pPr>
          </w:p>
        </w:tc>
      </w:tr>
    </w:tbl>
    <w:p>
      <w:pPr>
        <w:spacing w:before="0" w:after="0"/>
        <w:jc w:val="both"/>
        <w:rPr>
          <w:b/>
        </w:rPr>
      </w:pPr>
      <w:r>
        <w:br w:type="page"/>
      </w:r>
    </w:p>
    <w:p>
      <w:pPr>
        <w:spacing w:before="0" w:after="0"/>
        <w:jc w:val="both"/>
        <w:rPr>
          <w:b/>
        </w:rPr>
      </w:pPr>
    </w:p>
    <w:tbl>
      <w:tblPr>
        <w:tblStyle w:val="16"/>
        <w:tblW w:w="9102"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4551"/>
        <w:gridCol w:w="45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5" w:hRule="atLeast"/>
        </w:trPr>
        <w:tc>
          <w:tcPr>
            <w:gridSpan w:val="2"/>
            <w:tcBorders>
              <w:top w:val="single" w:color="000000" w:sz="4" w:space="0"/>
              <w:left w:val="single" w:color="000000" w:sz="4" w:space="0"/>
              <w:bottom w:val="nil"/>
              <w:right w:val="single" w:color="FFFFFF" w:sz="18" w:space="0"/>
            </w:tcBorders>
            <w:shd w:val="clear" w:color="auto" w:fill="000000"/>
            <w:tcMar>
              <w:top w:w="0" w:type="dxa"/>
              <w:left w:w="108" w:type="dxa"/>
              <w:bottom w:w="0" w:type="dxa"/>
              <w:right w:w="108" w:type="dxa"/>
            </w:tcMar>
            <w:vAlign w:val="center"/>
          </w:tcPr>
          <w:p>
            <w:pPr>
              <w:spacing w:before="0" w:after="0"/>
              <w:rPr>
                <w:rFonts w:ascii="Arial" w:hAnsi="Arial" w:eastAsia="Arial" w:cs="Arial"/>
                <w:b/>
                <w:color w:val="FFFFFF"/>
                <w:sz w:val="20"/>
                <w:szCs w:val="20"/>
              </w:rPr>
            </w:pPr>
            <w:r>
              <w:rPr>
                <w:rFonts w:ascii="Arial" w:hAnsi="Arial" w:eastAsia="Arial" w:cs="Arial"/>
                <w:b/>
                <w:color w:val="FFFFFF"/>
                <w:sz w:val="20"/>
                <w:szCs w:val="20"/>
                <w:rtl w:val="0"/>
              </w:rPr>
              <w:t>3. TECHNICAL CRITERIA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90" w:hRule="atLeast"/>
        </w:trPr>
        <w:tc>
          <w:tcPr>
            <w:tcBorders>
              <w:top w:val="nil"/>
              <w:left w:val="nil"/>
              <w:bottom w:val="nil"/>
              <w:right w:val="single" w:color="FFFFFF" w:sz="18" w:space="0"/>
            </w:tcBorders>
            <w:shd w:val="clear" w:color="auto" w:fill="F3F3F3"/>
            <w:tcMar>
              <w:top w:w="99" w:type="dxa"/>
              <w:left w:w="99" w:type="dxa"/>
              <w:bottom w:w="99" w:type="dxa"/>
              <w:right w:w="99" w:type="dxa"/>
            </w:tcMar>
            <w:vAlign w:val="center"/>
          </w:tcPr>
          <w:p>
            <w:pPr>
              <w:rPr>
                <w:rFonts w:ascii="Arial" w:hAnsi="Arial" w:eastAsia="Arial" w:cs="Arial"/>
                <w:b/>
              </w:rPr>
            </w:pPr>
            <w:r>
              <w:rPr>
                <w:rFonts w:ascii="Arial" w:hAnsi="Arial" w:eastAsia="Arial" w:cs="Arial"/>
                <w:b/>
                <w:rtl w:val="0"/>
              </w:rPr>
              <w:t>Criteria evaluated on a pass/fail basis during the technical evaluation</w:t>
            </w:r>
          </w:p>
        </w:tc>
        <w:tc>
          <w:tcPr>
            <w:tcBorders>
              <w:top w:val="nil"/>
              <w:left w:val="single" w:color="FFFFFF" w:sz="18" w:space="0"/>
              <w:bottom w:val="nil"/>
              <w:right w:val="nil"/>
            </w:tcBorders>
            <w:shd w:val="clear" w:color="auto" w:fill="F3F3F3"/>
            <w:tcMar>
              <w:top w:w="0" w:type="dxa"/>
              <w:left w:w="108" w:type="dxa"/>
              <w:bottom w:w="0" w:type="dxa"/>
              <w:right w:w="108" w:type="dxa"/>
            </w:tcMar>
            <w:vAlign w:val="center"/>
          </w:tcPr>
          <w:p>
            <w:pPr>
              <w:spacing w:before="0" w:after="0"/>
              <w:ind w:left="90" w:firstLine="0"/>
              <w:rPr>
                <w:rFonts w:ascii="Arial" w:hAnsi="Arial" w:eastAsia="Arial" w:cs="Arial"/>
                <w:b/>
              </w:rPr>
            </w:pPr>
            <w:r>
              <w:rPr>
                <w:rFonts w:ascii="Arial" w:hAnsi="Arial" w:eastAsia="Arial" w:cs="Arial"/>
                <w:b/>
                <w:rtl w:val="0"/>
              </w:rPr>
              <w:t xml:space="preserve">Documents to establish compliance </w:t>
            </w:r>
            <w:r>
              <w:rPr>
                <w:rFonts w:ascii="Arial" w:hAnsi="Arial" w:eastAsia="Arial" w:cs="Arial"/>
                <w:b/>
                <w:rtl w:val="0"/>
              </w:rPr>
              <w:br w:type="textWrapping"/>
            </w:r>
            <w:r>
              <w:rPr>
                <w:rFonts w:ascii="Arial" w:hAnsi="Arial" w:eastAsia="Arial" w:cs="Arial"/>
                <w:b/>
                <w:rtl w:val="0"/>
              </w:rPr>
              <w:t>with the criteria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45" w:hRule="atLeast"/>
        </w:trPr>
        <w:tc>
          <w:tcPr>
            <w:tcBorders>
              <w:top w:val="nil"/>
              <w:left w:val="nil"/>
              <w:bottom w:val="single" w:color="000000" w:sz="18" w:space="0"/>
              <w:right w:val="dashed" w:color="000000" w:sz="4" w:space="0"/>
            </w:tcBorders>
            <w:tcMar>
              <w:top w:w="144" w:type="dxa"/>
              <w:left w:w="144" w:type="dxa"/>
              <w:bottom w:w="144" w:type="dxa"/>
              <w:right w:w="144" w:type="dxa"/>
            </w:tcMar>
          </w:tcPr>
          <w:p>
            <w:pPr>
              <w:spacing w:before="200" w:after="0"/>
              <w:ind w:left="0" w:right="60" w:firstLine="0"/>
              <w:rPr>
                <w:rFonts w:ascii="Arial" w:hAnsi="Arial" w:eastAsia="Arial" w:cs="Arial"/>
              </w:rPr>
            </w:pPr>
            <w:r>
              <w:rPr>
                <w:rFonts w:ascii="Arial" w:hAnsi="Arial" w:eastAsia="Arial" w:cs="Arial"/>
                <w:rtl w:val="0"/>
              </w:rPr>
              <w:t>To be substantially compliant, bidders must meet all the minimum requirements/criteria and score ‘pass’ against each of the criteria.</w:t>
            </w:r>
          </w:p>
        </w:tc>
        <w:tc>
          <w:tcPr>
            <w:tcBorders>
              <w:top w:val="nil"/>
              <w:left w:val="dashed" w:color="000000" w:sz="4" w:space="0"/>
              <w:bottom w:val="single" w:color="000000" w:sz="18" w:space="0"/>
              <w:right w:val="nil"/>
            </w:tcBorders>
            <w:tcMar>
              <w:top w:w="144" w:type="dxa"/>
              <w:left w:w="144" w:type="dxa"/>
              <w:bottom w:w="144" w:type="dxa"/>
              <w:right w:w="144" w:type="dxa"/>
            </w:tcMa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200" w:line="276" w:lineRule="auto"/>
              <w:ind w:left="0" w:right="-28" w:firstLine="0"/>
              <w:rPr>
                <w:rFonts w:ascii="Arial" w:hAnsi="Arial" w:eastAsia="Arial" w:cs="Arial"/>
              </w:rPr>
            </w:pPr>
            <w:r>
              <w:rPr>
                <w:rFonts w:ascii="Arial" w:hAnsi="Arial" w:eastAsia="Arial" w:cs="Arial"/>
                <w:rtl w:val="0"/>
              </w:rPr>
              <w:t xml:space="preserve">In </w:t>
            </w:r>
            <w:r>
              <w:rPr>
                <w:rFonts w:ascii="Arial" w:hAnsi="Arial" w:eastAsia="Arial" w:cs="Arial"/>
                <w:b/>
                <w:rtl w:val="0"/>
              </w:rPr>
              <w:t>Section VI: Returnable Schedules</w:t>
            </w:r>
            <w:r>
              <w:rPr>
                <w:rFonts w:ascii="Arial" w:hAnsi="Arial" w:eastAsia="Arial" w:cs="Arial"/>
                <w:rtl w:val="0"/>
              </w:rPr>
              <w:t>:</w:t>
            </w:r>
          </w:p>
          <w:p>
            <w:pPr>
              <w:keepNext w:val="0"/>
              <w:keepLines w:val="0"/>
              <w:widowControl/>
              <w:numPr>
                <w:ilvl w:val="0"/>
                <w:numId w:val="4"/>
              </w:numPr>
              <w:pBdr>
                <w:top w:val="none" w:color="000000" w:sz="0" w:space="0"/>
                <w:left w:val="none" w:color="000000" w:sz="0" w:space="0"/>
                <w:bottom w:val="none" w:color="000000" w:sz="0" w:space="0"/>
                <w:right w:val="none" w:color="000000" w:sz="0" w:space="0"/>
                <w:between w:val="none" w:color="000000" w:sz="0" w:space="0"/>
              </w:pBdr>
              <w:shd w:val="clear" w:fill="auto"/>
              <w:spacing w:before="0" w:after="100" w:line="276" w:lineRule="auto"/>
              <w:ind w:left="454" w:right="-28" w:hanging="227"/>
              <w:rPr>
                <w:rFonts w:ascii="Arial" w:hAnsi="Arial" w:eastAsia="Arial" w:cs="Arial"/>
              </w:rPr>
            </w:pPr>
            <w:r>
              <w:rPr>
                <w:rFonts w:ascii="Arial" w:hAnsi="Arial" w:eastAsia="Arial" w:cs="Arial"/>
                <w:rtl w:val="0"/>
              </w:rPr>
              <w:t>All schedules under Schedule 4 [</w:t>
            </w:r>
            <w:r>
              <w:rPr>
                <w:rFonts w:ascii="Arial" w:hAnsi="Arial" w:eastAsia="Arial" w:cs="Arial"/>
                <w:i/>
                <w:rtl w:val="0"/>
              </w:rPr>
              <w:t>Contract Schedules from the Bidder</w:t>
            </w:r>
            <w:r>
              <w:rPr>
                <w:rFonts w:ascii="Arial" w:hAnsi="Arial" w:eastAsia="Arial" w:cs="Arial"/>
                <w:rtl w:val="0"/>
              </w:rPr>
              <w:t>]</w:t>
            </w:r>
          </w:p>
          <w:p>
            <w:pPr>
              <w:numPr>
                <w:ilvl w:val="0"/>
                <w:numId w:val="4"/>
              </w:numPr>
              <w:spacing w:before="0" w:after="100"/>
              <w:ind w:left="454" w:right="60" w:hanging="227"/>
              <w:rPr>
                <w:rFonts w:ascii="Arial" w:hAnsi="Arial" w:eastAsia="Arial" w:cs="Arial"/>
              </w:rPr>
            </w:pPr>
            <w:r>
              <w:rPr>
                <w:rFonts w:ascii="Arial" w:hAnsi="Arial" w:eastAsia="Arial" w:cs="Arial"/>
                <w:rtl w:val="0"/>
              </w:rPr>
              <w:t>Schedule 0.5 [</w:t>
            </w:r>
            <w:r>
              <w:rPr>
                <w:rFonts w:ascii="Arial" w:hAnsi="Arial" w:eastAsia="Arial" w:cs="Arial"/>
                <w:i/>
                <w:rtl w:val="0"/>
              </w:rPr>
              <w:t>Format for Resume of Proposed Key Personnel</w:t>
            </w:r>
            <w:r>
              <w:rPr>
                <w:rFonts w:ascii="Arial" w:hAnsi="Arial" w:eastAsia="Arial" w:cs="Arial"/>
                <w:rtl w:val="0"/>
              </w:rPr>
              <w:t>]</w:t>
            </w:r>
          </w:p>
        </w:tc>
      </w:tr>
    </w:tbl>
    <w:p>
      <w:pPr>
        <w:rPr>
          <w:b/>
          <w:u w:val="single"/>
        </w:rPr>
      </w:pPr>
    </w:p>
    <w:p>
      <w:pPr>
        <w:rPr>
          <w:b/>
          <w:u w:val="single"/>
        </w:rPr>
      </w:pPr>
    </w:p>
    <w:tbl>
      <w:tblPr>
        <w:tblStyle w:val="17"/>
        <w:tblW w:w="9060" w:type="dxa"/>
        <w:tblInd w:w="-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15" w:type="dxa"/>
          <w:bottom w:w="0" w:type="dxa"/>
          <w:right w:w="115" w:type="dxa"/>
        </w:tblCellMar>
      </w:tblPr>
      <w:tblGrid>
        <w:gridCol w:w="540"/>
        <w:gridCol w:w="7350"/>
        <w:gridCol w:w="117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280" w:hRule="atLeast"/>
        </w:trPr>
        <w:tc>
          <w:tcPr>
            <w:gridSpan w:val="2"/>
            <w:vMerge w:val="restart"/>
            <w:tcBorders>
              <w:top w:val="nil"/>
              <w:left w:val="nil"/>
              <w:bottom w:val="single" w:color="000000" w:sz="4" w:space="0"/>
              <w:right w:val="single" w:color="000000" w:sz="4" w:space="0"/>
            </w:tcBorders>
            <w:shd w:val="clear" w:color="auto" w:fill="000000"/>
            <w:tcMar>
              <w:top w:w="0" w:type="dxa"/>
              <w:left w:w="115" w:type="dxa"/>
              <w:bottom w:w="0" w:type="dxa"/>
              <w:right w:w="115" w:type="dxa"/>
            </w:tcMar>
            <w:vAlign w:val="center"/>
          </w:tcPr>
          <w:p>
            <w:pPr>
              <w:rPr>
                <w:rFonts w:ascii="Calibri" w:hAnsi="Calibri" w:eastAsia="Calibri" w:cs="Calibri"/>
                <w:b/>
                <w:color w:val="FFFFFF"/>
              </w:rPr>
            </w:pPr>
            <w:r>
              <w:rPr>
                <w:rFonts w:ascii="Calibri" w:hAnsi="Calibri" w:eastAsia="Calibri" w:cs="Calibri"/>
                <w:b/>
                <w:color w:val="FFFFFF"/>
                <w:rtl w:val="0"/>
              </w:rPr>
              <w:t>Parts of the Technical Bid Evaluation: Number and description</w:t>
            </w:r>
          </w:p>
        </w:tc>
        <w:tc>
          <w:tcPr>
            <w:vMerge w:val="restart"/>
            <w:tcBorders>
              <w:top w:val="nil"/>
              <w:left w:val="single" w:color="FFFFFF" w:sz="18" w:space="0"/>
              <w:bottom w:val="single" w:color="000000" w:sz="4" w:space="0"/>
              <w:right w:val="nil"/>
            </w:tcBorders>
            <w:shd w:val="clear" w:color="auto" w:fill="000000"/>
            <w:tcMar>
              <w:top w:w="0" w:type="dxa"/>
              <w:left w:w="115" w:type="dxa"/>
              <w:bottom w:w="0" w:type="dxa"/>
              <w:right w:w="115" w:type="dxa"/>
            </w:tcMar>
            <w:vAlign w:val="center"/>
          </w:tcPr>
          <w:p>
            <w:pPr>
              <w:jc w:val="center"/>
              <w:rPr>
                <w:rFonts w:ascii="Calibri" w:hAnsi="Calibri" w:eastAsia="Calibri" w:cs="Calibri"/>
                <w:b/>
                <w:color w:val="FFFFFF"/>
              </w:rPr>
            </w:pPr>
            <w:r>
              <w:rPr>
                <w:rFonts w:ascii="Calibri" w:hAnsi="Calibri" w:eastAsia="Calibri" w:cs="Calibri"/>
                <w:b/>
                <w:color w:val="FFFFFF"/>
                <w:rtl w:val="0"/>
              </w:rPr>
              <w:t>Obtainable rating</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330" w:hRule="atLeast"/>
        </w:trPr>
        <w:tc>
          <w:tcPr>
            <w:gridSpan w:val="2"/>
            <w:vMerge w:val="continue"/>
            <w:tcBorders>
              <w:top w:val="nil"/>
              <w:left w:val="nil"/>
              <w:bottom w:val="single" w:color="000000" w:sz="4" w:space="0"/>
              <w:right w:val="single" w:color="000000" w:sz="4" w:space="0"/>
            </w:tcBorders>
            <w:shd w:val="clear" w:color="auto" w:fill="000000"/>
            <w:tcMar>
              <w:top w:w="0" w:type="dxa"/>
              <w:left w:w="115" w:type="dxa"/>
              <w:bottom w:w="0" w:type="dxa"/>
              <w:right w:w="115" w:type="dxa"/>
            </w:tcMar>
            <w:vAlign w:val="center"/>
          </w:tcPr>
          <w:p>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Calibri" w:hAnsi="Calibri" w:eastAsia="Calibri" w:cs="Calibri"/>
                <w:b/>
                <w:color w:val="FFFFFF"/>
              </w:rPr>
            </w:pPr>
          </w:p>
        </w:tc>
        <w:tc>
          <w:tcPr>
            <w:vMerge w:val="continue"/>
            <w:tcBorders>
              <w:top w:val="nil"/>
              <w:left w:val="single" w:color="FFFFFF" w:sz="18" w:space="0"/>
              <w:bottom w:val="single" w:color="000000" w:sz="4" w:space="0"/>
              <w:right w:val="nil"/>
            </w:tcBorders>
            <w:shd w:val="clear" w:color="auto" w:fill="000000"/>
            <w:tcMar>
              <w:top w:w="0" w:type="dxa"/>
              <w:left w:w="115" w:type="dxa"/>
              <w:bottom w:w="0" w:type="dxa"/>
              <w:right w:w="115" w:type="dxa"/>
            </w:tcMar>
            <w:vAlign w:val="center"/>
          </w:tcPr>
          <w:p>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Calibri" w:hAnsi="Calibri" w:eastAsia="Calibri" w:cs="Calibri"/>
                <w:b/>
                <w:color w:val="FFFFFF"/>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327" w:hRule="atLeast"/>
        </w:trPr>
        <w:tc>
          <w:tcPr>
            <w:tcBorders>
              <w:top w:val="single" w:color="000000" w:sz="4" w:space="0"/>
              <w:left w:val="nil"/>
              <w:bottom w:val="dashed" w:color="000000" w:sz="4" w:space="0"/>
              <w:right w:val="dashed" w:color="000000" w:sz="4" w:space="0"/>
            </w:tcBorders>
            <w:tcMar>
              <w:top w:w="99" w:type="dxa"/>
              <w:left w:w="99" w:type="dxa"/>
              <w:bottom w:w="99" w:type="dxa"/>
              <w:right w:w="99" w:type="dxa"/>
            </w:tcMar>
            <w:vAlign w:val="center"/>
          </w:tcPr>
          <w:p>
            <w:pPr>
              <w:jc w:val="center"/>
              <w:rPr>
                <w:rFonts w:ascii="Calibri" w:hAnsi="Calibri" w:eastAsia="Calibri" w:cs="Calibri"/>
                <w:b/>
              </w:rPr>
            </w:pPr>
            <w:r>
              <w:rPr>
                <w:rFonts w:ascii="Calibri" w:hAnsi="Calibri" w:eastAsia="Calibri" w:cs="Calibri"/>
                <w:b/>
                <w:rtl w:val="0"/>
              </w:rPr>
              <w:t>1.</w:t>
            </w:r>
          </w:p>
        </w:tc>
        <w:tc>
          <w:tcPr>
            <w:tcBorders>
              <w:top w:val="single" w:color="000000" w:sz="4" w:space="0"/>
              <w:left w:val="dashed" w:color="000000" w:sz="4" w:space="0"/>
              <w:bottom w:val="dashed" w:color="000000" w:sz="4" w:space="0"/>
              <w:right w:val="dashed" w:color="000000" w:sz="4" w:space="0"/>
            </w:tcBorders>
            <w:tcMar>
              <w:top w:w="99" w:type="dxa"/>
              <w:left w:w="99" w:type="dxa"/>
              <w:bottom w:w="99" w:type="dxa"/>
              <w:right w:w="99" w:type="dxa"/>
            </w:tcMar>
            <w:vAlign w:val="center"/>
          </w:tcPr>
          <w:p>
            <w:pPr>
              <w:ind w:left="180" w:firstLine="0"/>
              <w:rPr>
                <w:rFonts w:ascii="Calibri" w:hAnsi="Calibri" w:eastAsia="Calibri" w:cs="Calibri"/>
              </w:rPr>
            </w:pPr>
            <w:r>
              <w:rPr>
                <w:rFonts w:ascii="Calibri" w:hAnsi="Calibri" w:eastAsia="Calibri" w:cs="Calibri"/>
                <w:rtl w:val="0"/>
              </w:rPr>
              <w:t>Bidder’s capacity and expertise</w:t>
            </w:r>
          </w:p>
        </w:tc>
        <w:tc>
          <w:tcPr>
            <w:tcBorders>
              <w:top w:val="single" w:color="000000" w:sz="4" w:space="0"/>
              <w:left w:val="dashed" w:color="000000" w:sz="4" w:space="0"/>
              <w:bottom w:val="dashed" w:color="000000" w:sz="4" w:space="0"/>
              <w:right w:val="nil"/>
            </w:tcBorders>
            <w:tcMar>
              <w:top w:w="99" w:type="dxa"/>
              <w:left w:w="99" w:type="dxa"/>
              <w:bottom w:w="99" w:type="dxa"/>
              <w:right w:w="99" w:type="dxa"/>
            </w:tcMar>
            <w:vAlign w:val="center"/>
          </w:tcPr>
          <w:p>
            <w:pPr>
              <w:jc w:val="center"/>
              <w:rPr>
                <w:rFonts w:ascii="Calibri" w:hAnsi="Calibri" w:eastAsia="Calibri" w:cs="Calibri"/>
              </w:rPr>
            </w:pPr>
            <w:r>
              <w:rPr>
                <w:rFonts w:ascii="Calibri" w:hAnsi="Calibri" w:eastAsia="Calibri" w:cs="Calibri"/>
                <w:rtl w:val="0"/>
              </w:rPr>
              <w:t>Pass/Fail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327" w:hRule="atLeast"/>
        </w:trPr>
        <w:tc>
          <w:tcPr>
            <w:tcBorders>
              <w:top w:val="dashed" w:color="000000" w:sz="4" w:space="0"/>
              <w:left w:val="nil"/>
              <w:bottom w:val="dashed" w:color="000000" w:sz="4" w:space="0"/>
              <w:right w:val="dashed" w:color="000000" w:sz="4" w:space="0"/>
            </w:tcBorders>
            <w:tcMar>
              <w:top w:w="99" w:type="dxa"/>
              <w:left w:w="99" w:type="dxa"/>
              <w:bottom w:w="99" w:type="dxa"/>
              <w:right w:w="99" w:type="dxa"/>
            </w:tcMar>
            <w:vAlign w:val="center"/>
          </w:tcPr>
          <w:p>
            <w:pPr>
              <w:jc w:val="center"/>
              <w:rPr>
                <w:rFonts w:ascii="Calibri" w:hAnsi="Calibri" w:eastAsia="Calibri" w:cs="Calibri"/>
                <w:b/>
              </w:rPr>
            </w:pPr>
            <w:r>
              <w:rPr>
                <w:rFonts w:ascii="Calibri" w:hAnsi="Calibri" w:eastAsia="Calibri" w:cs="Calibri"/>
                <w:b/>
                <w:rtl w:val="0"/>
              </w:rPr>
              <w:t>2.</w:t>
            </w:r>
          </w:p>
        </w:tc>
        <w:tc>
          <w:tcPr>
            <w:tcBorders>
              <w:top w:val="dashed" w:color="000000" w:sz="4" w:space="0"/>
              <w:left w:val="dashed" w:color="000000" w:sz="4" w:space="0"/>
              <w:bottom w:val="dashed" w:color="000000" w:sz="4" w:space="0"/>
              <w:right w:val="dashed" w:color="000000" w:sz="4" w:space="0"/>
            </w:tcBorders>
            <w:tcMar>
              <w:top w:w="99" w:type="dxa"/>
              <w:left w:w="99" w:type="dxa"/>
              <w:bottom w:w="99" w:type="dxa"/>
              <w:right w:w="99" w:type="dxa"/>
            </w:tcMar>
            <w:vAlign w:val="center"/>
          </w:tcPr>
          <w:p>
            <w:pPr>
              <w:ind w:left="180" w:firstLine="0"/>
              <w:rPr>
                <w:rFonts w:ascii="Calibri" w:hAnsi="Calibri" w:eastAsia="Calibri" w:cs="Calibri"/>
              </w:rPr>
            </w:pPr>
            <w:r>
              <w:rPr>
                <w:rFonts w:ascii="Calibri" w:hAnsi="Calibri" w:eastAsia="Calibri" w:cs="Calibri"/>
                <w:rtl w:val="0"/>
              </w:rPr>
              <w:t>Proposed methodology, approach and implementation plan</w:t>
            </w:r>
          </w:p>
        </w:tc>
        <w:tc>
          <w:tcPr>
            <w:tcBorders>
              <w:top w:val="dashed" w:color="000000" w:sz="4" w:space="0"/>
              <w:left w:val="dashed" w:color="000000" w:sz="4" w:space="0"/>
              <w:bottom w:val="dashed" w:color="000000" w:sz="4" w:space="0"/>
              <w:right w:val="nil"/>
            </w:tcBorders>
            <w:tcMar>
              <w:top w:w="99" w:type="dxa"/>
              <w:left w:w="99" w:type="dxa"/>
              <w:bottom w:w="99" w:type="dxa"/>
              <w:right w:w="99" w:type="dxa"/>
            </w:tcMar>
            <w:vAlign w:val="center"/>
          </w:tcPr>
          <w:p>
            <w:pPr>
              <w:jc w:val="center"/>
              <w:rPr>
                <w:rFonts w:ascii="Calibri" w:hAnsi="Calibri" w:eastAsia="Calibri" w:cs="Calibri"/>
              </w:rPr>
            </w:pPr>
            <w:r>
              <w:rPr>
                <w:rFonts w:ascii="Calibri" w:hAnsi="Calibri" w:eastAsia="Calibri" w:cs="Calibri"/>
                <w:rtl w:val="0"/>
              </w:rPr>
              <w:t>Pass/Fail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327" w:hRule="atLeast"/>
        </w:trPr>
        <w:tc>
          <w:tcPr>
            <w:tcBorders>
              <w:top w:val="dashed" w:color="000000" w:sz="4" w:space="0"/>
              <w:left w:val="nil"/>
              <w:bottom w:val="dashed" w:color="000000" w:sz="4" w:space="0"/>
              <w:right w:val="dashed" w:color="000000" w:sz="4" w:space="0"/>
            </w:tcBorders>
            <w:tcMar>
              <w:top w:w="99" w:type="dxa"/>
              <w:left w:w="99" w:type="dxa"/>
              <w:bottom w:w="99" w:type="dxa"/>
              <w:right w:w="99" w:type="dxa"/>
            </w:tcMar>
            <w:vAlign w:val="center"/>
          </w:tcPr>
          <w:p>
            <w:pPr>
              <w:jc w:val="center"/>
              <w:rPr>
                <w:rFonts w:ascii="Calibri" w:hAnsi="Calibri" w:eastAsia="Calibri" w:cs="Calibri"/>
                <w:b/>
              </w:rPr>
            </w:pPr>
            <w:r>
              <w:rPr>
                <w:rFonts w:ascii="Calibri" w:hAnsi="Calibri" w:eastAsia="Calibri" w:cs="Calibri"/>
                <w:b/>
                <w:rtl w:val="0"/>
              </w:rPr>
              <w:t>3.</w:t>
            </w:r>
          </w:p>
        </w:tc>
        <w:tc>
          <w:tcPr>
            <w:tcBorders>
              <w:top w:val="dashed" w:color="000000" w:sz="4" w:space="0"/>
              <w:left w:val="dashed" w:color="000000" w:sz="4" w:space="0"/>
              <w:bottom w:val="dashed" w:color="000000" w:sz="4" w:space="0"/>
              <w:right w:val="dashed" w:color="000000" w:sz="4" w:space="0"/>
            </w:tcBorders>
            <w:tcMar>
              <w:top w:w="99" w:type="dxa"/>
              <w:left w:w="99" w:type="dxa"/>
              <w:bottom w:w="99" w:type="dxa"/>
              <w:right w:w="99" w:type="dxa"/>
            </w:tcMar>
            <w:vAlign w:val="center"/>
          </w:tcPr>
          <w:p>
            <w:pPr>
              <w:ind w:left="180" w:firstLine="0"/>
              <w:rPr>
                <w:rFonts w:ascii="Calibri" w:hAnsi="Calibri" w:eastAsia="Calibri" w:cs="Calibri"/>
              </w:rPr>
            </w:pPr>
            <w:r>
              <w:rPr>
                <w:rFonts w:ascii="Calibri" w:hAnsi="Calibri" w:eastAsia="Calibri" w:cs="Calibri"/>
                <w:rtl w:val="0"/>
              </w:rPr>
              <w:t>Key personnel proposed</w:t>
            </w:r>
          </w:p>
        </w:tc>
        <w:tc>
          <w:tcPr>
            <w:tcBorders>
              <w:top w:val="dashed" w:color="000000" w:sz="4" w:space="0"/>
              <w:left w:val="dashed" w:color="000000" w:sz="4" w:space="0"/>
              <w:bottom w:val="dashed" w:color="000000" w:sz="4" w:space="0"/>
              <w:right w:val="nil"/>
            </w:tcBorders>
            <w:tcMar>
              <w:top w:w="99" w:type="dxa"/>
              <w:left w:w="99" w:type="dxa"/>
              <w:bottom w:w="99" w:type="dxa"/>
              <w:right w:w="99" w:type="dxa"/>
            </w:tcMar>
            <w:vAlign w:val="center"/>
          </w:tcPr>
          <w:p>
            <w:pPr>
              <w:jc w:val="center"/>
              <w:rPr>
                <w:rFonts w:ascii="Calibri" w:hAnsi="Calibri" w:eastAsia="Calibri" w:cs="Calibri"/>
              </w:rPr>
            </w:pPr>
            <w:r>
              <w:rPr>
                <w:rFonts w:ascii="Calibri" w:hAnsi="Calibri" w:eastAsia="Calibri" w:cs="Calibri"/>
                <w:rtl w:val="0"/>
              </w:rPr>
              <w:t>Pass/Fail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327" w:hRule="atLeast"/>
        </w:trPr>
        <w:tc>
          <w:tcPr>
            <w:tcBorders>
              <w:top w:val="dashed" w:color="000000" w:sz="4" w:space="0"/>
              <w:left w:val="nil"/>
              <w:bottom w:val="dashed" w:color="000000" w:sz="4" w:space="0"/>
              <w:right w:val="dashed" w:color="000000" w:sz="4" w:space="0"/>
            </w:tcBorders>
            <w:tcMar>
              <w:top w:w="99" w:type="dxa"/>
              <w:left w:w="99" w:type="dxa"/>
              <w:bottom w:w="99" w:type="dxa"/>
              <w:right w:w="99" w:type="dxa"/>
            </w:tcMar>
            <w:vAlign w:val="center"/>
          </w:tcPr>
          <w:p>
            <w:pPr>
              <w:jc w:val="center"/>
              <w:rPr>
                <w:rFonts w:ascii="Calibri" w:hAnsi="Calibri" w:eastAsia="Calibri" w:cs="Calibri"/>
                <w:b/>
              </w:rPr>
            </w:pPr>
            <w:r>
              <w:rPr>
                <w:rFonts w:ascii="Calibri" w:hAnsi="Calibri" w:eastAsia="Calibri" w:cs="Calibri"/>
                <w:b/>
                <w:rtl w:val="0"/>
              </w:rPr>
              <w:t>4.</w:t>
            </w:r>
          </w:p>
        </w:tc>
        <w:tc>
          <w:tcPr>
            <w:tcBorders>
              <w:top w:val="dashed" w:color="000000" w:sz="4" w:space="0"/>
              <w:left w:val="dashed" w:color="000000" w:sz="4" w:space="0"/>
              <w:bottom w:val="dashed" w:color="000000" w:sz="4" w:space="0"/>
              <w:right w:val="dashed" w:color="000000" w:sz="4" w:space="0"/>
            </w:tcBorders>
            <w:tcMar>
              <w:top w:w="99" w:type="dxa"/>
              <w:left w:w="99" w:type="dxa"/>
              <w:bottom w:w="99" w:type="dxa"/>
              <w:right w:w="99" w:type="dxa"/>
            </w:tcMar>
            <w:vAlign w:val="center"/>
          </w:tcPr>
          <w:p>
            <w:pPr>
              <w:ind w:left="180" w:firstLine="0"/>
              <w:rPr>
                <w:rFonts w:ascii="Calibri" w:hAnsi="Calibri" w:eastAsia="Calibri" w:cs="Calibri"/>
              </w:rPr>
            </w:pPr>
            <w:r>
              <w:rPr>
                <w:rFonts w:ascii="Calibri" w:hAnsi="Calibri" w:eastAsia="Calibri" w:cs="Calibri"/>
                <w:rtl w:val="0"/>
              </w:rPr>
              <w:t>Key equipment proposed</w:t>
            </w:r>
          </w:p>
        </w:tc>
        <w:tc>
          <w:tcPr>
            <w:tcBorders>
              <w:top w:val="dashed" w:color="000000" w:sz="4" w:space="0"/>
              <w:left w:val="dashed" w:color="000000" w:sz="4" w:space="0"/>
              <w:bottom w:val="dashed" w:color="000000" w:sz="4" w:space="0"/>
              <w:right w:val="nil"/>
            </w:tcBorders>
            <w:tcMar>
              <w:top w:w="99" w:type="dxa"/>
              <w:left w:w="99" w:type="dxa"/>
              <w:bottom w:w="99" w:type="dxa"/>
              <w:right w:w="99" w:type="dxa"/>
            </w:tcMar>
            <w:vAlign w:val="center"/>
          </w:tcPr>
          <w:p>
            <w:pPr>
              <w:jc w:val="center"/>
              <w:rPr>
                <w:rFonts w:ascii="Calibri" w:hAnsi="Calibri" w:eastAsia="Calibri" w:cs="Calibri"/>
              </w:rPr>
            </w:pPr>
            <w:r>
              <w:rPr>
                <w:rFonts w:ascii="Calibri" w:hAnsi="Calibri" w:eastAsia="Calibri" w:cs="Calibri"/>
                <w:rtl w:val="0"/>
              </w:rPr>
              <w:t>Pass/Fail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327" w:hRule="atLeast"/>
        </w:trPr>
        <w:tc>
          <w:tcPr>
            <w:tcBorders>
              <w:top w:val="dashed" w:color="000000" w:sz="4" w:space="0"/>
              <w:left w:val="nil"/>
              <w:bottom w:val="single" w:color="000000" w:sz="18" w:space="0"/>
              <w:right w:val="dashed" w:color="000000" w:sz="4" w:space="0"/>
            </w:tcBorders>
            <w:tcMar>
              <w:top w:w="99" w:type="dxa"/>
              <w:left w:w="99" w:type="dxa"/>
              <w:bottom w:w="99" w:type="dxa"/>
              <w:right w:w="99" w:type="dxa"/>
            </w:tcMar>
            <w:vAlign w:val="center"/>
          </w:tcPr>
          <w:p>
            <w:pPr>
              <w:jc w:val="center"/>
              <w:rPr>
                <w:rFonts w:ascii="Calibri" w:hAnsi="Calibri" w:eastAsia="Calibri" w:cs="Calibri"/>
                <w:b/>
              </w:rPr>
            </w:pPr>
            <w:r>
              <w:rPr>
                <w:rFonts w:ascii="Calibri" w:hAnsi="Calibri" w:eastAsia="Calibri" w:cs="Calibri"/>
                <w:b/>
                <w:rtl w:val="0"/>
              </w:rPr>
              <w:t>5.</w:t>
            </w:r>
          </w:p>
        </w:tc>
        <w:tc>
          <w:tcPr>
            <w:tcBorders>
              <w:top w:val="dashed" w:color="000000" w:sz="4" w:space="0"/>
              <w:left w:val="dashed" w:color="000000" w:sz="4" w:space="0"/>
              <w:bottom w:val="single" w:color="000000" w:sz="18" w:space="0"/>
              <w:right w:val="dashed" w:color="000000" w:sz="4" w:space="0"/>
            </w:tcBorders>
            <w:tcMar>
              <w:top w:w="99" w:type="dxa"/>
              <w:left w:w="99" w:type="dxa"/>
              <w:bottom w:w="99" w:type="dxa"/>
              <w:right w:w="99" w:type="dxa"/>
            </w:tcMar>
            <w:vAlign w:val="center"/>
          </w:tcPr>
          <w:p>
            <w:pPr>
              <w:ind w:left="180" w:firstLine="0"/>
              <w:rPr>
                <w:rFonts w:ascii="Calibri" w:hAnsi="Calibri" w:eastAsia="Calibri" w:cs="Calibri"/>
              </w:rPr>
            </w:pPr>
            <w:r>
              <w:rPr>
                <w:rFonts w:ascii="Calibri" w:hAnsi="Calibri" w:eastAsia="Calibri" w:cs="Calibri"/>
                <w:rtl w:val="0"/>
              </w:rPr>
              <w:t xml:space="preserve">Oral presentations </w:t>
            </w:r>
          </w:p>
        </w:tc>
        <w:tc>
          <w:tcPr>
            <w:tcBorders>
              <w:top w:val="dashed" w:color="000000" w:sz="4" w:space="0"/>
              <w:left w:val="dashed" w:color="000000" w:sz="4" w:space="0"/>
              <w:bottom w:val="single" w:color="000000" w:sz="18" w:space="0"/>
              <w:right w:val="nil"/>
            </w:tcBorders>
            <w:tcMar>
              <w:top w:w="99" w:type="dxa"/>
              <w:left w:w="99" w:type="dxa"/>
              <w:bottom w:w="99" w:type="dxa"/>
              <w:right w:w="99" w:type="dxa"/>
            </w:tcMar>
            <w:vAlign w:val="center"/>
          </w:tcPr>
          <w:p>
            <w:pPr>
              <w:jc w:val="center"/>
              <w:rPr>
                <w:rFonts w:ascii="Calibri" w:hAnsi="Calibri" w:eastAsia="Calibri" w:cs="Calibri"/>
              </w:rPr>
            </w:pPr>
            <w:r>
              <w:rPr>
                <w:rFonts w:ascii="Calibri" w:hAnsi="Calibri" w:eastAsia="Calibri" w:cs="Calibri"/>
                <w:rtl w:val="0"/>
              </w:rPr>
              <w:t>Pass/Fail</w:t>
            </w:r>
          </w:p>
        </w:tc>
      </w:tr>
    </w:tbl>
    <w:p/>
    <w:p/>
    <w:tbl>
      <w:tblPr>
        <w:tblStyle w:val="18"/>
        <w:tblW w:w="909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15" w:type="dxa"/>
          <w:bottom w:w="0" w:type="dxa"/>
          <w:right w:w="115" w:type="dxa"/>
        </w:tblCellMar>
      </w:tblPr>
      <w:tblGrid>
        <w:gridCol w:w="540"/>
        <w:gridCol w:w="4815"/>
        <w:gridCol w:w="374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495" w:hRule="atLeast"/>
        </w:trPr>
        <w:tc>
          <w:tcPr>
            <w:gridSpan w:val="3"/>
            <w:tcBorders>
              <w:top w:val="nil"/>
              <w:left w:val="nil"/>
              <w:bottom w:val="nil"/>
              <w:right w:val="single" w:color="000000" w:sz="4" w:space="0"/>
            </w:tcBorders>
            <w:shd w:val="clear" w:color="auto" w:fill="000000"/>
            <w:tcMar>
              <w:top w:w="0" w:type="dxa"/>
              <w:left w:w="115" w:type="dxa"/>
              <w:bottom w:w="0" w:type="dxa"/>
              <w:right w:w="115" w:type="dxa"/>
            </w:tcMar>
            <w:vAlign w:val="center"/>
          </w:tcPr>
          <w:p>
            <w:pPr>
              <w:rPr>
                <w:rFonts w:ascii="Calibri" w:hAnsi="Calibri" w:eastAsia="Calibri" w:cs="Calibri"/>
                <w:b/>
                <w:color w:val="FFFFFF"/>
              </w:rPr>
            </w:pPr>
            <w:r>
              <w:rPr>
                <w:rFonts w:ascii="Calibri" w:hAnsi="Calibri" w:eastAsia="Calibri" w:cs="Calibri"/>
                <w:b/>
                <w:color w:val="FFFFFF"/>
                <w:rtl w:val="0"/>
              </w:rPr>
              <w:t>Part 1: Bidder's capacity and expertise</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915" w:hRule="atLeast"/>
        </w:trPr>
        <w:tc>
          <w:tcPr>
            <w:tcBorders>
              <w:top w:val="nil"/>
              <w:left w:val="nil"/>
              <w:bottom w:val="dashed" w:color="FFFFFF" w:sz="4" w:space="0"/>
              <w:right w:val="single" w:color="FFFFFF" w:sz="18" w:space="0"/>
            </w:tcBorders>
            <w:shd w:val="clear" w:color="auto" w:fill="F3F3F3"/>
            <w:tcMar>
              <w:top w:w="0" w:type="dxa"/>
              <w:left w:w="115" w:type="dxa"/>
              <w:bottom w:w="0" w:type="dxa"/>
              <w:right w:w="115" w:type="dxa"/>
            </w:tcMar>
            <w:vAlign w:val="center"/>
          </w:tcPr>
          <w:p>
            <w:pPr>
              <w:ind w:left="-90" w:firstLine="0"/>
              <w:jc w:val="center"/>
              <w:rPr>
                <w:rFonts w:ascii="Calibri" w:hAnsi="Calibri" w:eastAsia="Calibri" w:cs="Calibri"/>
                <w:b/>
                <w:color w:val="222222"/>
              </w:rPr>
            </w:pPr>
            <w:r>
              <w:rPr>
                <w:rFonts w:ascii="Calibri" w:hAnsi="Calibri" w:eastAsia="Calibri" w:cs="Calibri"/>
                <w:b/>
                <w:color w:val="222222"/>
                <w:rtl w:val="0"/>
              </w:rPr>
              <w:t xml:space="preserve">No. </w:t>
            </w:r>
          </w:p>
        </w:tc>
        <w:tc>
          <w:tcPr>
            <w:tcBorders>
              <w:top w:val="nil"/>
              <w:left w:val="single" w:color="FFFFFF" w:sz="18" w:space="0"/>
              <w:bottom w:val="dashed" w:color="FFFFFF" w:sz="4" w:space="0"/>
              <w:right w:val="single" w:color="FFFFFF" w:sz="18" w:space="0"/>
            </w:tcBorders>
            <w:shd w:val="clear" w:color="auto" w:fill="F3F3F3"/>
            <w:tcMar>
              <w:top w:w="99" w:type="dxa"/>
              <w:left w:w="99" w:type="dxa"/>
              <w:bottom w:w="99" w:type="dxa"/>
              <w:right w:w="99" w:type="dxa"/>
            </w:tcMar>
            <w:vAlign w:val="center"/>
          </w:tcPr>
          <w:p>
            <w:pPr>
              <w:rPr>
                <w:rFonts w:ascii="Calibri" w:hAnsi="Calibri" w:eastAsia="Calibri" w:cs="Calibri"/>
                <w:b/>
                <w:color w:val="222222"/>
              </w:rPr>
            </w:pPr>
            <w:r>
              <w:rPr>
                <w:rFonts w:ascii="Calibri" w:hAnsi="Calibri" w:eastAsia="Calibri" w:cs="Calibri"/>
                <w:b/>
                <w:color w:val="222222"/>
                <w:rtl w:val="0"/>
              </w:rPr>
              <w:t>Criteria evaluated on a pass/fail basis during the technical evaluation</w:t>
            </w:r>
          </w:p>
        </w:tc>
        <w:tc>
          <w:tcPr>
            <w:tcBorders>
              <w:top w:val="nil"/>
              <w:left w:val="single" w:color="FFFFFF" w:sz="18" w:space="0"/>
              <w:bottom w:val="nil"/>
              <w:right w:val="nil"/>
            </w:tcBorders>
            <w:shd w:val="clear" w:color="auto" w:fill="F3F3F3"/>
            <w:tcMar>
              <w:top w:w="0" w:type="dxa"/>
              <w:left w:w="115" w:type="dxa"/>
              <w:bottom w:w="0" w:type="dxa"/>
              <w:right w:w="115" w:type="dxa"/>
            </w:tcMar>
            <w:vAlign w:val="center"/>
          </w:tcPr>
          <w:p>
            <w:pPr>
              <w:ind w:right="90"/>
              <w:rPr>
                <w:rFonts w:ascii="Calibri" w:hAnsi="Calibri" w:eastAsia="Calibri" w:cs="Calibri"/>
                <w:color w:val="222222"/>
              </w:rPr>
            </w:pPr>
            <w:r>
              <w:rPr>
                <w:rFonts w:ascii="Calibri" w:hAnsi="Calibri" w:eastAsia="Calibri" w:cs="Calibri"/>
                <w:b/>
                <w:color w:val="222222"/>
                <w:rtl w:val="0"/>
              </w:rPr>
              <w:t xml:space="preserve">Documents to establish compliance with the criteria </w:t>
            </w:r>
            <w:r>
              <w:rPr>
                <w:rFonts w:ascii="Calibri" w:hAnsi="Calibri" w:eastAsia="Calibri" w:cs="Calibri"/>
                <w:color w:val="222222"/>
                <w:rtl w:val="0"/>
              </w:rPr>
              <w:t>(not exhaustive)</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1500" w:hRule="atLeast"/>
        </w:trPr>
        <w:tc>
          <w:tcPr>
            <w:tcBorders>
              <w:top w:val="dashed" w:color="FFFFFF" w:sz="4" w:space="0"/>
              <w:left w:val="nil"/>
              <w:bottom w:val="dashed" w:color="000000" w:sz="4" w:space="0"/>
              <w:right w:val="dashed" w:color="000000" w:sz="4" w:space="0"/>
            </w:tcBorders>
            <w:tcMar>
              <w:top w:w="0" w:type="dxa"/>
              <w:left w:w="115" w:type="dxa"/>
              <w:bottom w:w="0" w:type="dxa"/>
              <w:right w:w="115" w:type="dxa"/>
            </w:tcMar>
            <w:vAlign w:val="center"/>
          </w:tcPr>
          <w:p>
            <w:pPr>
              <w:ind w:left="-90" w:firstLine="0"/>
              <w:jc w:val="center"/>
              <w:rPr>
                <w:rFonts w:ascii="Calibri" w:hAnsi="Calibri" w:eastAsia="Calibri" w:cs="Calibri"/>
                <w:b/>
              </w:rPr>
            </w:pPr>
            <w:r>
              <w:rPr>
                <w:rFonts w:ascii="Calibri" w:hAnsi="Calibri" w:eastAsia="Calibri" w:cs="Calibri"/>
                <w:b/>
                <w:rtl w:val="0"/>
              </w:rPr>
              <w:t>1.1</w:t>
            </w:r>
          </w:p>
        </w:tc>
        <w:tc>
          <w:tcPr>
            <w:tcBorders>
              <w:top w:val="dashed" w:color="FFFFFF" w:sz="4" w:space="0"/>
              <w:left w:val="dashed" w:color="000000" w:sz="4" w:space="0"/>
              <w:bottom w:val="dashed" w:color="000000" w:sz="4" w:space="0"/>
              <w:right w:val="dashed" w:color="000000" w:sz="4" w:space="0"/>
            </w:tcBorders>
            <w:tcMar>
              <w:top w:w="0" w:type="dxa"/>
              <w:left w:w="115" w:type="dxa"/>
              <w:bottom w:w="0" w:type="dxa"/>
              <w:right w:w="115" w:type="dxa"/>
            </w:tcMar>
            <w:vAlign w:val="center"/>
          </w:tcPr>
          <w:p>
            <w:pPr>
              <w:ind w:right="60"/>
              <w:rPr>
                <w:rFonts w:ascii="Calibri" w:hAnsi="Calibri" w:eastAsia="Calibri" w:cs="Calibri"/>
                <w:highlight w:val="magenta"/>
              </w:rPr>
            </w:pPr>
            <w:r>
              <w:rPr>
                <w:rFonts w:ascii="Calibri" w:hAnsi="Calibri" w:eastAsia="Calibri" w:cs="Calibri"/>
                <w:rtl w:val="0"/>
              </w:rPr>
              <w:t>The bidder has the general organizational capability that can support effective implementation: management structure, financial stability and project financing capacity, project management controls, and the extent to which any work would be subcontracted</w:t>
            </w:r>
          </w:p>
        </w:tc>
        <w:tc>
          <w:tcPr>
            <w:tcBorders>
              <w:top w:val="nil"/>
              <w:left w:val="dashed" w:color="000000" w:sz="8" w:space="0"/>
              <w:bottom w:val="dashed" w:color="000000" w:sz="8" w:space="0"/>
              <w:right w:val="nil"/>
            </w:tcBorders>
            <w:tcMar>
              <w:top w:w="99" w:type="dxa"/>
              <w:left w:w="99" w:type="dxa"/>
              <w:bottom w:w="99" w:type="dxa"/>
              <w:right w:w="99" w:type="dxa"/>
            </w:tcMar>
            <w:vAlign w:val="center"/>
          </w:tcPr>
          <w:p>
            <w:pPr>
              <w:keepNext w:val="0"/>
              <w:keepLines w:val="0"/>
              <w:widowControl/>
              <w:numPr>
                <w:ilvl w:val="0"/>
                <w:numId w:val="9"/>
              </w:numPr>
              <w:pBdr>
                <w:top w:val="none" w:color="000000" w:sz="0" w:space="0"/>
                <w:left w:val="none" w:color="000000" w:sz="0" w:space="0"/>
                <w:bottom w:val="none" w:color="000000" w:sz="0" w:space="0"/>
                <w:right w:val="none" w:color="000000" w:sz="0" w:space="0"/>
                <w:between w:val="none" w:color="000000" w:sz="0" w:space="0"/>
              </w:pBdr>
              <w:shd w:val="clear" w:fill="auto"/>
              <w:spacing w:before="0" w:after="200" w:line="276" w:lineRule="auto"/>
              <w:ind w:left="180" w:right="-15" w:hanging="180"/>
              <w:jc w:val="left"/>
              <w:rPr>
                <w:rFonts w:ascii="Arial" w:hAnsi="Arial" w:eastAsia="Arial" w:cs="Arial"/>
              </w:rPr>
            </w:pPr>
            <w:r>
              <w:rPr>
                <w:rFonts w:ascii="Calibri" w:hAnsi="Calibri" w:eastAsia="Calibri" w:cs="Calibri"/>
                <w:rtl w:val="0"/>
              </w:rPr>
              <w:t>Schedule 4.5 [</w:t>
            </w:r>
            <w:r>
              <w:rPr>
                <w:rFonts w:ascii="Calibri" w:hAnsi="Calibri" w:eastAsia="Calibri" w:cs="Calibri"/>
                <w:i/>
                <w:rtl w:val="0"/>
              </w:rPr>
              <w:t>Organizational Structure</w:t>
            </w:r>
            <w:r>
              <w:rPr>
                <w:rFonts w:ascii="Calibri" w:hAnsi="Calibri" w:eastAsia="Calibri" w:cs="Calibri"/>
                <w:rtl w:val="0"/>
              </w:rPr>
              <w:t>]</w:t>
            </w:r>
          </w:p>
          <w:p>
            <w:pPr>
              <w:keepNext w:val="0"/>
              <w:keepLines w:val="0"/>
              <w:widowControl/>
              <w:numPr>
                <w:ilvl w:val="0"/>
                <w:numId w:val="9"/>
              </w:numPr>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180" w:right="-15" w:hanging="180"/>
              <w:jc w:val="left"/>
              <w:rPr>
                <w:rFonts w:ascii="Calibri" w:hAnsi="Calibri" w:eastAsia="Calibri" w:cs="Calibri"/>
              </w:rPr>
            </w:pPr>
            <w:r>
              <w:rPr>
                <w:rFonts w:ascii="Calibri" w:hAnsi="Calibri" w:eastAsia="Calibri" w:cs="Calibri"/>
                <w:rtl w:val="0"/>
              </w:rPr>
              <w:t xml:space="preserve"> Schedule 4.6 [</w:t>
            </w:r>
            <w:r>
              <w:rPr>
                <w:rFonts w:ascii="Calibri" w:hAnsi="Calibri" w:eastAsia="Calibri" w:cs="Calibri"/>
                <w:i/>
                <w:rtl w:val="0"/>
              </w:rPr>
              <w:t>Subcontractors</w:t>
            </w:r>
            <w:r>
              <w:rPr>
                <w:rFonts w:ascii="Calibri" w:hAnsi="Calibri" w:eastAsia="Calibri" w:cs="Calibri"/>
                <w:rtl w:val="0"/>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1020" w:hRule="atLeast"/>
        </w:trPr>
        <w:tc>
          <w:tcPr>
            <w:tcBorders>
              <w:top w:val="dashed" w:color="000000" w:sz="4" w:space="0"/>
              <w:left w:val="nil"/>
              <w:bottom w:val="dashed" w:color="000000" w:sz="4" w:space="0"/>
              <w:right w:val="dashed" w:color="000000" w:sz="4" w:space="0"/>
            </w:tcBorders>
            <w:tcMar>
              <w:top w:w="0" w:type="dxa"/>
              <w:left w:w="115" w:type="dxa"/>
              <w:bottom w:w="0" w:type="dxa"/>
              <w:right w:w="115" w:type="dxa"/>
            </w:tcMar>
            <w:vAlign w:val="center"/>
          </w:tcPr>
          <w:p>
            <w:pPr>
              <w:ind w:left="-90" w:firstLine="0"/>
              <w:jc w:val="center"/>
              <w:rPr>
                <w:rFonts w:ascii="Calibri" w:hAnsi="Calibri" w:eastAsia="Calibri" w:cs="Calibri"/>
                <w:b/>
              </w:rPr>
            </w:pPr>
            <w:r>
              <w:rPr>
                <w:rFonts w:ascii="Calibri" w:hAnsi="Calibri" w:eastAsia="Calibri" w:cs="Calibri"/>
                <w:b/>
                <w:rtl w:val="0"/>
              </w:rPr>
              <w:t>1.2</w:t>
            </w:r>
          </w:p>
        </w:tc>
        <w:tc>
          <w:tcPr>
            <w:tcBorders>
              <w:top w:val="dashed" w:color="000000" w:sz="4" w:space="0"/>
              <w:left w:val="dashed" w:color="000000" w:sz="4" w:space="0"/>
              <w:bottom w:val="dashed" w:color="000000" w:sz="4" w:space="0"/>
              <w:right w:val="dashed" w:color="000000" w:sz="4" w:space="0"/>
            </w:tcBorders>
            <w:tcMar>
              <w:top w:w="0" w:type="dxa"/>
              <w:left w:w="115" w:type="dxa"/>
              <w:bottom w:w="0" w:type="dxa"/>
              <w:right w:w="115" w:type="dxa"/>
            </w:tcMar>
            <w:vAlign w:val="center"/>
          </w:tcPr>
          <w:p>
            <w:pPr>
              <w:ind w:right="60"/>
              <w:rPr>
                <w:rFonts w:ascii="Calibri" w:hAnsi="Calibri" w:eastAsia="Calibri" w:cs="Calibri"/>
                <w:highlight w:val="magenta"/>
              </w:rPr>
            </w:pPr>
            <w:r>
              <w:rPr>
                <w:rFonts w:ascii="Calibri" w:hAnsi="Calibri" w:eastAsia="Calibri" w:cs="Calibri"/>
                <w:rtl w:val="0"/>
              </w:rPr>
              <w:t>The bidder has relevant specialized knowledge and experience on similar works done in the region or country.</w:t>
            </w:r>
          </w:p>
        </w:tc>
        <w:tc>
          <w:tcPr>
            <w:tcBorders>
              <w:top w:val="nil"/>
              <w:left w:val="dashed" w:color="000000" w:sz="8" w:space="0"/>
              <w:bottom w:val="dashed" w:color="000000" w:sz="8" w:space="0"/>
              <w:right w:val="nil"/>
            </w:tcBorders>
            <w:tcMar>
              <w:top w:w="99" w:type="dxa"/>
              <w:left w:w="99" w:type="dxa"/>
              <w:bottom w:w="99" w:type="dxa"/>
              <w:right w:w="99" w:type="dxa"/>
            </w:tcMar>
            <w:vAlign w:val="center"/>
          </w:tcPr>
          <w:p>
            <w:pPr>
              <w:keepNext w:val="0"/>
              <w:keepLines w:val="0"/>
              <w:widowControl/>
              <w:numPr>
                <w:ilvl w:val="0"/>
                <w:numId w:val="9"/>
              </w:numPr>
              <w:pBdr>
                <w:top w:val="none" w:color="000000" w:sz="0" w:space="0"/>
                <w:left w:val="none" w:color="000000" w:sz="0" w:space="0"/>
                <w:bottom w:val="none" w:color="000000" w:sz="0" w:space="0"/>
                <w:right w:val="none" w:color="000000" w:sz="0" w:space="0"/>
                <w:between w:val="none" w:color="000000" w:sz="0" w:space="0"/>
              </w:pBdr>
              <w:shd w:val="clear" w:fill="auto"/>
              <w:spacing w:before="0" w:after="200" w:line="276" w:lineRule="auto"/>
              <w:ind w:left="180" w:right="-15" w:hanging="180"/>
              <w:jc w:val="left"/>
              <w:rPr>
                <w:rFonts w:ascii="Arial" w:hAnsi="Arial" w:eastAsia="Arial" w:cs="Arial"/>
              </w:rPr>
            </w:pPr>
            <w:r>
              <w:rPr>
                <w:rFonts w:ascii="Calibri" w:hAnsi="Calibri" w:eastAsia="Calibri" w:cs="Calibri"/>
                <w:rtl w:val="0"/>
              </w:rPr>
              <w:t>Schedule 0.4 [</w:t>
            </w:r>
            <w:r>
              <w:rPr>
                <w:rFonts w:ascii="Calibri" w:hAnsi="Calibri" w:eastAsia="Calibri" w:cs="Calibri"/>
                <w:i/>
                <w:rtl w:val="0"/>
              </w:rPr>
              <w:t>Capacity and Experience</w:t>
            </w:r>
            <w:r>
              <w:rPr>
                <w:rFonts w:ascii="Calibri" w:hAnsi="Calibri" w:eastAsia="Calibri" w:cs="Calibri"/>
                <w:rtl w:val="0"/>
              </w:rPr>
              <w:t>]</w:t>
            </w:r>
          </w:p>
          <w:p>
            <w:pPr>
              <w:keepNext w:val="0"/>
              <w:keepLines w:val="0"/>
              <w:widowControl/>
              <w:numPr>
                <w:ilvl w:val="0"/>
                <w:numId w:val="9"/>
              </w:numPr>
              <w:pBdr>
                <w:top w:val="none" w:color="000000" w:sz="0" w:space="0"/>
                <w:left w:val="none" w:color="000000" w:sz="0" w:space="0"/>
                <w:bottom w:val="none" w:color="000000" w:sz="0" w:space="0"/>
                <w:right w:val="none" w:color="000000" w:sz="0" w:space="0"/>
                <w:between w:val="none" w:color="000000" w:sz="0" w:space="0"/>
              </w:pBdr>
              <w:shd w:val="clear" w:fill="auto"/>
              <w:spacing w:before="0" w:after="200" w:line="276" w:lineRule="auto"/>
              <w:ind w:left="180" w:right="-15" w:hanging="180"/>
              <w:jc w:val="left"/>
              <w:rPr>
                <w:rFonts w:ascii="Arial" w:hAnsi="Arial" w:eastAsia="Arial" w:cs="Arial"/>
              </w:rPr>
            </w:pPr>
            <w:r>
              <w:rPr>
                <w:rFonts w:ascii="Calibri" w:hAnsi="Calibri" w:eastAsia="Calibri" w:cs="Calibri"/>
                <w:rtl w:val="0"/>
              </w:rPr>
              <w:t>Schedule 0.7 [</w:t>
            </w:r>
            <w:r>
              <w:rPr>
                <w:rFonts w:ascii="Calibri" w:hAnsi="Calibri" w:eastAsia="Calibri" w:cs="Calibri"/>
                <w:i/>
                <w:rtl w:val="0"/>
              </w:rPr>
              <w:t>Performance Statement</w:t>
            </w:r>
            <w:r>
              <w:rPr>
                <w:rFonts w:ascii="Calibri" w:hAnsi="Calibri" w:eastAsia="Calibri" w:cs="Calibri"/>
                <w:rtl w:val="0"/>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810" w:hRule="atLeast"/>
        </w:trPr>
        <w:tc>
          <w:tcPr>
            <w:tcBorders>
              <w:top w:val="dashed" w:color="000000" w:sz="4" w:space="0"/>
              <w:left w:val="nil"/>
              <w:bottom w:val="single" w:color="000000" w:sz="18" w:space="0"/>
              <w:right w:val="dashed" w:color="000000" w:sz="4" w:space="0"/>
            </w:tcBorders>
            <w:tcMar>
              <w:top w:w="0" w:type="dxa"/>
              <w:left w:w="115" w:type="dxa"/>
              <w:bottom w:w="0" w:type="dxa"/>
              <w:right w:w="115" w:type="dxa"/>
            </w:tcMar>
            <w:vAlign w:val="center"/>
          </w:tcPr>
          <w:p>
            <w:pPr>
              <w:ind w:left="-90" w:firstLine="0"/>
              <w:jc w:val="center"/>
              <w:rPr>
                <w:rFonts w:ascii="Calibri" w:hAnsi="Calibri" w:eastAsia="Calibri" w:cs="Calibri"/>
                <w:b/>
              </w:rPr>
            </w:pPr>
            <w:r>
              <w:rPr>
                <w:rFonts w:ascii="Calibri" w:hAnsi="Calibri" w:eastAsia="Calibri" w:cs="Calibri"/>
                <w:b/>
                <w:rtl w:val="0"/>
              </w:rPr>
              <w:t>1.3</w:t>
            </w:r>
          </w:p>
        </w:tc>
        <w:tc>
          <w:tcPr>
            <w:tcBorders>
              <w:top w:val="dashed" w:color="000000" w:sz="4" w:space="0"/>
              <w:left w:val="dashed" w:color="000000" w:sz="4" w:space="0"/>
              <w:bottom w:val="single" w:color="000000" w:sz="18" w:space="0"/>
              <w:right w:val="dashed" w:color="000000" w:sz="4" w:space="0"/>
            </w:tcBorders>
            <w:tcMar>
              <w:top w:w="0" w:type="dxa"/>
              <w:left w:w="115" w:type="dxa"/>
              <w:bottom w:w="0" w:type="dxa"/>
              <w:right w:w="115" w:type="dxa"/>
            </w:tcMar>
            <w:vAlign w:val="center"/>
          </w:tcPr>
          <w:p>
            <w:pPr>
              <w:ind w:left="0" w:right="60" w:firstLine="0"/>
              <w:rPr>
                <w:rFonts w:ascii="Calibri" w:hAnsi="Calibri" w:eastAsia="Calibri" w:cs="Calibri"/>
              </w:rPr>
            </w:pPr>
            <w:r>
              <w:rPr>
                <w:rFonts w:ascii="Calibri" w:hAnsi="Calibri" w:eastAsia="Calibri" w:cs="Calibri"/>
                <w:rtl w:val="0"/>
              </w:rPr>
              <w:t>The bidder has the capacity to undertake the scope of Works in addition to its current workload.</w:t>
            </w:r>
            <w:r>
              <w:rPr>
                <w:rFonts w:ascii="Calibri" w:hAnsi="Calibri" w:eastAsia="Calibri" w:cs="Calibri"/>
                <w:rtl w:val="0"/>
              </w:rPr>
              <w:tab/>
            </w:r>
          </w:p>
        </w:tc>
        <w:tc>
          <w:tcPr>
            <w:tcBorders>
              <w:top w:val="nil"/>
              <w:left w:val="dashed" w:color="000000" w:sz="8" w:space="0"/>
              <w:bottom w:val="single" w:color="000000" w:sz="18" w:space="0"/>
              <w:right w:val="nil"/>
            </w:tcBorders>
            <w:tcMar>
              <w:top w:w="99" w:type="dxa"/>
              <w:left w:w="99" w:type="dxa"/>
              <w:bottom w:w="99" w:type="dxa"/>
              <w:right w:w="99" w:type="dxa"/>
            </w:tcMar>
            <w:vAlign w:val="center"/>
          </w:tcPr>
          <w:p>
            <w:pPr>
              <w:numPr>
                <w:ilvl w:val="0"/>
                <w:numId w:val="9"/>
              </w:numPr>
              <w:ind w:left="180" w:right="-15" w:hanging="180"/>
              <w:rPr>
                <w:rFonts w:ascii="Arial" w:hAnsi="Arial" w:eastAsia="Arial" w:cs="Arial"/>
              </w:rPr>
            </w:pPr>
            <w:r>
              <w:rPr>
                <w:rFonts w:ascii="Calibri" w:hAnsi="Calibri" w:eastAsia="Calibri" w:cs="Calibri"/>
                <w:rtl w:val="0"/>
              </w:rPr>
              <w:t>Schedule 0.4 [</w:t>
            </w:r>
            <w:r>
              <w:rPr>
                <w:rFonts w:ascii="Calibri" w:hAnsi="Calibri" w:eastAsia="Calibri" w:cs="Calibri"/>
                <w:i/>
                <w:rtl w:val="0"/>
              </w:rPr>
              <w:t>Capacity and Experience</w:t>
            </w:r>
            <w:r>
              <w:rPr>
                <w:rFonts w:ascii="Calibri" w:hAnsi="Calibri" w:eastAsia="Calibri" w:cs="Calibri"/>
                <w:rtl w:val="0"/>
              </w:rPr>
              <w:t>]</w:t>
            </w:r>
          </w:p>
        </w:tc>
      </w:tr>
    </w:tbl>
    <w:p>
      <w:pPr>
        <w:spacing w:before="0" w:after="0"/>
      </w:pPr>
      <w:r>
        <w:br w:type="page"/>
      </w:r>
    </w:p>
    <w:p>
      <w:pPr>
        <w:spacing w:before="0" w:after="0"/>
      </w:pPr>
    </w:p>
    <w:tbl>
      <w:tblPr>
        <w:tblStyle w:val="19"/>
        <w:tblW w:w="909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15" w:type="dxa"/>
          <w:bottom w:w="0" w:type="dxa"/>
          <w:right w:w="115" w:type="dxa"/>
        </w:tblCellMar>
      </w:tblPr>
      <w:tblGrid>
        <w:gridCol w:w="540"/>
        <w:gridCol w:w="4815"/>
        <w:gridCol w:w="374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480" w:hRule="atLeast"/>
        </w:trPr>
        <w:tc>
          <w:tcPr>
            <w:gridSpan w:val="3"/>
            <w:tcBorders>
              <w:top w:val="nil"/>
              <w:left w:val="nil"/>
              <w:bottom w:val="nil"/>
              <w:right w:val="single" w:color="000000" w:sz="4" w:space="0"/>
            </w:tcBorders>
            <w:shd w:val="clear" w:color="auto" w:fill="000000"/>
            <w:tcMar>
              <w:top w:w="0" w:type="dxa"/>
              <w:left w:w="115" w:type="dxa"/>
              <w:bottom w:w="0" w:type="dxa"/>
              <w:right w:w="115" w:type="dxa"/>
            </w:tcMar>
            <w:vAlign w:val="center"/>
          </w:tcPr>
          <w:p>
            <w:pPr>
              <w:spacing w:before="0" w:after="0"/>
              <w:rPr>
                <w:rFonts w:ascii="Calibri" w:hAnsi="Calibri" w:eastAsia="Calibri" w:cs="Calibri"/>
                <w:b/>
                <w:color w:val="FFFFFF"/>
              </w:rPr>
            </w:pPr>
            <w:r>
              <w:rPr>
                <w:rFonts w:ascii="Calibri" w:hAnsi="Calibri" w:eastAsia="Calibri" w:cs="Calibri"/>
                <w:b/>
                <w:color w:val="FFFFFF"/>
                <w:rtl w:val="0"/>
              </w:rPr>
              <w:t>Part 2: Proposed methodology, approach and implementation plan</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915" w:hRule="atLeast"/>
        </w:trPr>
        <w:tc>
          <w:tcPr>
            <w:tcBorders>
              <w:top w:val="nil"/>
              <w:left w:val="nil"/>
              <w:bottom w:val="nil"/>
              <w:right w:val="single" w:color="FFFFFF" w:sz="18" w:space="0"/>
            </w:tcBorders>
            <w:shd w:val="clear" w:color="auto" w:fill="F3F3F3"/>
            <w:tcMar>
              <w:top w:w="0" w:type="dxa"/>
              <w:left w:w="115" w:type="dxa"/>
              <w:bottom w:w="0" w:type="dxa"/>
              <w:right w:w="115"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ascii="Calibri" w:hAnsi="Calibri" w:eastAsia="Calibri" w:cs="Calibri"/>
                <w:b/>
                <w:color w:val="222222"/>
              </w:rPr>
            </w:pPr>
            <w:r>
              <w:rPr>
                <w:rFonts w:ascii="Calibri" w:hAnsi="Calibri" w:eastAsia="Calibri" w:cs="Calibri"/>
                <w:b/>
                <w:color w:val="222222"/>
                <w:rtl w:val="0"/>
              </w:rPr>
              <w:t>No.</w:t>
            </w:r>
          </w:p>
        </w:tc>
        <w:tc>
          <w:tcPr>
            <w:tcBorders>
              <w:top w:val="nil"/>
              <w:left w:val="nil"/>
              <w:bottom w:val="nil"/>
              <w:right w:val="single" w:color="FFFFFF" w:sz="18" w:space="0"/>
            </w:tcBorders>
            <w:shd w:val="clear" w:color="auto" w:fill="F3F3F3"/>
            <w:tcMar>
              <w:top w:w="99" w:type="dxa"/>
              <w:left w:w="99" w:type="dxa"/>
              <w:bottom w:w="99" w:type="dxa"/>
              <w:right w:w="99" w:type="dxa"/>
            </w:tcMar>
            <w:vAlign w:val="center"/>
          </w:tcPr>
          <w:p>
            <w:pPr>
              <w:rPr>
                <w:rFonts w:ascii="Calibri" w:hAnsi="Calibri" w:eastAsia="Calibri" w:cs="Calibri"/>
                <w:b/>
                <w:color w:val="222222"/>
              </w:rPr>
            </w:pPr>
            <w:r>
              <w:rPr>
                <w:rFonts w:ascii="Calibri" w:hAnsi="Calibri" w:eastAsia="Calibri" w:cs="Calibri"/>
                <w:b/>
                <w:color w:val="222222"/>
                <w:rtl w:val="0"/>
              </w:rPr>
              <w:t>Criteria evaluated on a pass/fail basis during the technical evaluation</w:t>
            </w:r>
          </w:p>
        </w:tc>
        <w:tc>
          <w:tcPr>
            <w:tcBorders>
              <w:top w:val="nil"/>
              <w:left w:val="single" w:color="FFFFFF" w:sz="18" w:space="0"/>
              <w:bottom w:val="nil"/>
              <w:right w:val="single" w:color="FFFFFF" w:sz="18" w:space="0"/>
            </w:tcBorders>
            <w:shd w:val="clear" w:color="auto" w:fill="F3F3F3"/>
            <w:tcMar>
              <w:top w:w="0" w:type="dxa"/>
              <w:left w:w="115" w:type="dxa"/>
              <w:bottom w:w="0" w:type="dxa"/>
              <w:right w:w="115" w:type="dxa"/>
            </w:tcMar>
            <w:vAlign w:val="center"/>
          </w:tcPr>
          <w:p>
            <w:pPr>
              <w:ind w:right="90"/>
              <w:rPr>
                <w:rFonts w:ascii="Calibri" w:hAnsi="Calibri" w:eastAsia="Calibri" w:cs="Calibri"/>
                <w:b/>
                <w:color w:val="222222"/>
              </w:rPr>
            </w:pPr>
            <w:r>
              <w:rPr>
                <w:rFonts w:ascii="Calibri" w:hAnsi="Calibri" w:eastAsia="Calibri" w:cs="Calibri"/>
                <w:b/>
                <w:color w:val="222222"/>
                <w:rtl w:val="0"/>
              </w:rPr>
              <w:t xml:space="preserve">Documents to establish compliance with the criteria </w:t>
            </w:r>
            <w:r>
              <w:rPr>
                <w:rFonts w:ascii="Calibri" w:hAnsi="Calibri" w:eastAsia="Calibri" w:cs="Calibri"/>
                <w:color w:val="222222"/>
                <w:rtl w:val="0"/>
              </w:rPr>
              <w:t>(not exhaustive)</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1470" w:hRule="atLeast"/>
        </w:trPr>
        <w:tc>
          <w:tcPr>
            <w:tcBorders>
              <w:top w:val="nil"/>
              <w:left w:val="nil"/>
              <w:bottom w:val="dashed" w:color="000000" w:sz="8" w:space="0"/>
              <w:right w:val="dashed" w:color="000000" w:sz="8" w:space="0"/>
            </w:tcBorders>
            <w:tcMar>
              <w:top w:w="99" w:type="dxa"/>
              <w:left w:w="99" w:type="dxa"/>
              <w:bottom w:w="99" w:type="dxa"/>
              <w:right w:w="99"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ascii="Calibri" w:hAnsi="Calibri" w:eastAsia="Calibri" w:cs="Calibri"/>
                <w:b/>
              </w:rPr>
            </w:pPr>
            <w:r>
              <w:rPr>
                <w:rFonts w:ascii="Calibri" w:hAnsi="Calibri" w:eastAsia="Calibri" w:cs="Calibri"/>
                <w:b/>
                <w:rtl w:val="0"/>
              </w:rPr>
              <w:t>2.1</w:t>
            </w:r>
          </w:p>
        </w:tc>
        <w:tc>
          <w:tcPr>
            <w:tcBorders>
              <w:top w:val="nil"/>
              <w:left w:val="dashed" w:color="000000" w:sz="8" w:space="0"/>
              <w:bottom w:val="dashed" w:color="000000" w:sz="8" w:space="0"/>
              <w:right w:val="dashed" w:color="000000" w:sz="8" w:space="0"/>
            </w:tcBorders>
            <w:tcMar>
              <w:top w:w="99" w:type="dxa"/>
              <w:left w:w="99" w:type="dxa"/>
              <w:bottom w:w="99" w:type="dxa"/>
              <w:right w:w="99"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left"/>
              <w:rPr>
                <w:rFonts w:ascii="Calibri" w:hAnsi="Calibri" w:eastAsia="Calibri" w:cs="Calibri"/>
              </w:rPr>
            </w:pPr>
            <w:r>
              <w:rPr>
                <w:rFonts w:ascii="Calibri" w:hAnsi="Calibri" w:eastAsia="Calibri" w:cs="Calibri"/>
                <w:rtl w:val="0"/>
              </w:rPr>
              <w:t xml:space="preserve">The bid (in particular, the detail of the Works) is substantially compliant and does not contain any material deviation(s) from the minimum requirements as stipulated in </w:t>
            </w:r>
            <w:r>
              <w:rPr>
                <w:rFonts w:ascii="Calibri" w:hAnsi="Calibri" w:eastAsia="Calibri" w:cs="Calibri"/>
                <w:b/>
                <w:rtl w:val="0"/>
              </w:rPr>
              <w:t>Section V: Requirements</w:t>
            </w:r>
            <w:r>
              <w:rPr>
                <w:rFonts w:ascii="Calibri" w:hAnsi="Calibri" w:eastAsia="Calibri" w:cs="Calibri"/>
                <w:rtl w:val="0"/>
              </w:rPr>
              <w:t>, which indicates the bidder's understanding of these requirements.</w:t>
            </w:r>
          </w:p>
        </w:tc>
        <w:tc>
          <w:tcPr>
            <w:tcBorders>
              <w:top w:val="nil"/>
              <w:left w:val="dashed" w:color="000000" w:sz="8" w:space="0"/>
              <w:bottom w:val="dashed" w:color="000000" w:sz="8" w:space="0"/>
              <w:right w:val="nil"/>
            </w:tcBorders>
            <w:tcMar>
              <w:top w:w="99" w:type="dxa"/>
              <w:left w:w="99" w:type="dxa"/>
              <w:bottom w:w="99" w:type="dxa"/>
              <w:right w:w="99" w:type="dxa"/>
            </w:tcMar>
            <w:vAlign w:val="center"/>
          </w:tcPr>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180" w:right="-28" w:hanging="180"/>
              <w:jc w:val="left"/>
              <w:rPr>
                <w:rFonts w:ascii="Arial" w:hAnsi="Arial" w:eastAsia="Arial" w:cs="Arial"/>
              </w:rPr>
            </w:pPr>
            <w:r>
              <w:rPr>
                <w:rFonts w:ascii="Calibri" w:hAnsi="Calibri" w:eastAsia="Calibri" w:cs="Calibri"/>
                <w:rtl w:val="0"/>
              </w:rPr>
              <w:t>All schedules under Schedule 4 [</w:t>
            </w:r>
            <w:r>
              <w:rPr>
                <w:rFonts w:ascii="Calibri" w:hAnsi="Calibri" w:eastAsia="Calibri" w:cs="Calibri"/>
                <w:i/>
                <w:rtl w:val="0"/>
              </w:rPr>
              <w:t>Contract Schedules from the Bidder</w:t>
            </w:r>
            <w:r>
              <w:rPr>
                <w:rFonts w:ascii="Calibri" w:hAnsi="Calibri" w:eastAsia="Calibri" w:cs="Calibri"/>
                <w:rtl w:val="0"/>
              </w:rPr>
              <w:t xml:space="preserve">] in </w:t>
            </w:r>
            <w:r>
              <w:rPr>
                <w:rFonts w:ascii="Calibri" w:hAnsi="Calibri" w:eastAsia="Calibri" w:cs="Calibri"/>
                <w:b/>
                <w:rtl w:val="0"/>
              </w:rPr>
              <w:t>Section VI: Returnable Schedules</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1995" w:hRule="atLeast"/>
        </w:trPr>
        <w:tc>
          <w:tcPr>
            <w:tcBorders>
              <w:top w:val="dashed" w:color="000000" w:sz="8" w:space="0"/>
              <w:left w:val="nil"/>
              <w:bottom w:val="dashed" w:color="000000" w:sz="8" w:space="0"/>
              <w:right w:val="dashed" w:color="000000" w:sz="8" w:space="0"/>
            </w:tcBorders>
            <w:tcMar>
              <w:top w:w="99" w:type="dxa"/>
              <w:left w:w="99" w:type="dxa"/>
              <w:bottom w:w="99" w:type="dxa"/>
              <w:right w:w="99"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ascii="Calibri" w:hAnsi="Calibri" w:eastAsia="Calibri" w:cs="Calibri"/>
                <w:b/>
              </w:rPr>
            </w:pPr>
            <w:r>
              <w:rPr>
                <w:rFonts w:ascii="Calibri" w:hAnsi="Calibri" w:eastAsia="Calibri" w:cs="Calibri"/>
                <w:b/>
                <w:rtl w:val="0"/>
              </w:rPr>
              <w:t>2.2</w:t>
            </w:r>
          </w:p>
        </w:tc>
        <w:tc>
          <w:tcPr>
            <w:tcBorders>
              <w:top w:val="dashed" w:color="000000" w:sz="8" w:space="0"/>
              <w:left w:val="dashed" w:color="000000" w:sz="8" w:space="0"/>
              <w:bottom w:val="dashed" w:color="000000" w:sz="8" w:space="0"/>
              <w:right w:val="dashed" w:color="000000" w:sz="8" w:space="0"/>
            </w:tcBorders>
            <w:tcMar>
              <w:top w:w="99" w:type="dxa"/>
              <w:left w:w="99" w:type="dxa"/>
              <w:bottom w:w="99" w:type="dxa"/>
              <w:right w:w="99"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rPr>
                <w:rFonts w:ascii="Calibri" w:hAnsi="Calibri" w:eastAsia="Calibri" w:cs="Calibri"/>
              </w:rPr>
            </w:pPr>
            <w:r>
              <w:rPr>
                <w:rFonts w:ascii="Calibri" w:hAnsi="Calibri" w:eastAsia="Calibri" w:cs="Calibri"/>
                <w:rtl w:val="0"/>
              </w:rPr>
              <w:t xml:space="preserve">The Programme is substantially compliant and does not contain any material deviation(s) from the requirements as stipulated in </w:t>
            </w:r>
            <w:r>
              <w:rPr>
                <w:rFonts w:ascii="Calibri" w:hAnsi="Calibri" w:eastAsia="Calibri" w:cs="Calibri"/>
                <w:b/>
                <w:rtl w:val="0"/>
              </w:rPr>
              <w:t>Section V: Requirements</w:t>
            </w:r>
            <w:r>
              <w:rPr>
                <w:rFonts w:ascii="Calibri" w:hAnsi="Calibri" w:eastAsia="Calibri" w:cs="Calibri"/>
                <w:rtl w:val="0"/>
              </w:rPr>
              <w:t>. The bidder's preliminary Programme and outline statement of proposed methods demonstrate the bidder's capacity to plan and programme the Works within timelines that are consistent with industry practices, the Project requirements and proposed methodology.</w:t>
            </w:r>
          </w:p>
        </w:tc>
        <w:tc>
          <w:tcPr>
            <w:tcBorders>
              <w:top w:val="dashed" w:color="000000" w:sz="8" w:space="0"/>
              <w:left w:val="dashed" w:color="000000" w:sz="8" w:space="0"/>
              <w:bottom w:val="dashed" w:color="000000" w:sz="8" w:space="0"/>
              <w:right w:val="nil"/>
            </w:tcBorders>
            <w:tcMar>
              <w:top w:w="99" w:type="dxa"/>
              <w:left w:w="99" w:type="dxa"/>
              <w:bottom w:w="99" w:type="dxa"/>
              <w:right w:w="99" w:type="dxa"/>
            </w:tcMar>
            <w:vAlign w:val="center"/>
          </w:tcPr>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180" w:right="-28" w:hanging="180"/>
              <w:jc w:val="left"/>
              <w:rPr>
                <w:rFonts w:ascii="Arial" w:hAnsi="Arial" w:eastAsia="Arial" w:cs="Arial"/>
              </w:rPr>
            </w:pPr>
            <w:r>
              <w:rPr>
                <w:rFonts w:ascii="Calibri" w:hAnsi="Calibri" w:eastAsia="Calibri" w:cs="Calibri"/>
                <w:rtl w:val="0"/>
              </w:rPr>
              <w:t>Schedule 4.3 [</w:t>
            </w:r>
            <w:r>
              <w:rPr>
                <w:rFonts w:ascii="Calibri" w:hAnsi="Calibri" w:eastAsia="Calibri" w:cs="Calibri"/>
                <w:i/>
                <w:rtl w:val="0"/>
              </w:rPr>
              <w:t>Method Statement &amp; Programme</w:t>
            </w:r>
            <w:r>
              <w:rPr>
                <w:rFonts w:ascii="Calibri" w:hAnsi="Calibri" w:eastAsia="Calibri" w:cs="Calibri"/>
                <w:rtl w:val="0"/>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660" w:hRule="atLeast"/>
        </w:trPr>
        <w:tc>
          <w:tcPr>
            <w:tcBorders>
              <w:top w:val="dashed" w:color="000000" w:sz="8" w:space="0"/>
              <w:left w:val="nil"/>
              <w:bottom w:val="dashed" w:color="000000" w:sz="8" w:space="0"/>
              <w:right w:val="dashed" w:color="000000" w:sz="8" w:space="0"/>
            </w:tcBorders>
            <w:tcMar>
              <w:top w:w="99" w:type="dxa"/>
              <w:left w:w="99" w:type="dxa"/>
              <w:bottom w:w="99" w:type="dxa"/>
              <w:right w:w="99"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ascii="Calibri" w:hAnsi="Calibri" w:eastAsia="Calibri" w:cs="Calibri"/>
                <w:b/>
              </w:rPr>
            </w:pPr>
            <w:r>
              <w:rPr>
                <w:rFonts w:ascii="Calibri" w:hAnsi="Calibri" w:eastAsia="Calibri" w:cs="Calibri"/>
                <w:b/>
                <w:rtl w:val="0"/>
              </w:rPr>
              <w:t>2.3</w:t>
            </w:r>
          </w:p>
        </w:tc>
        <w:tc>
          <w:tcPr>
            <w:tcBorders>
              <w:top w:val="dashed" w:color="000000" w:sz="8" w:space="0"/>
              <w:left w:val="dashed" w:color="000000" w:sz="8" w:space="0"/>
              <w:bottom w:val="dashed" w:color="000000" w:sz="8" w:space="0"/>
              <w:right w:val="dashed" w:color="000000" w:sz="8" w:space="0"/>
            </w:tcBorders>
            <w:tcMar>
              <w:top w:w="99" w:type="dxa"/>
              <w:left w:w="99" w:type="dxa"/>
              <w:bottom w:w="99" w:type="dxa"/>
              <w:right w:w="99" w:type="dxa"/>
            </w:tcMar>
            <w:vAlign w:val="center"/>
          </w:tcPr>
          <w:p>
            <w:pPr>
              <w:spacing w:before="0" w:after="0" w:line="276" w:lineRule="auto"/>
              <w:ind w:left="0" w:right="-28" w:firstLine="0"/>
              <w:rPr>
                <w:rFonts w:ascii="Calibri" w:hAnsi="Calibri" w:eastAsia="Calibri" w:cs="Calibri"/>
              </w:rPr>
            </w:pPr>
            <w:r>
              <w:rPr>
                <w:rFonts w:ascii="Calibri" w:hAnsi="Calibri" w:eastAsia="Calibri" w:cs="Calibri"/>
                <w:rtl w:val="0"/>
              </w:rPr>
              <w:t>The bid satisfactorily demonstrates that the requirements for insurance will be met, either through demonstrating that the bidder’s insurances comply with the requirements of the ITB (if any), or by providing a confirmation letter that the bidder will effect the required insurances as specified under Schedule 3.11 [</w:t>
            </w:r>
            <w:r>
              <w:rPr>
                <w:rFonts w:ascii="Calibri" w:hAnsi="Calibri" w:eastAsia="Calibri" w:cs="Calibri"/>
                <w:i/>
                <w:rtl w:val="0"/>
              </w:rPr>
              <w:t>Insurance Requirements</w:t>
            </w:r>
            <w:r>
              <w:rPr>
                <w:rFonts w:ascii="Calibri" w:hAnsi="Calibri" w:eastAsia="Calibri" w:cs="Calibri"/>
                <w:rtl w:val="0"/>
              </w:rPr>
              <w:t>], if selected.</w:t>
            </w:r>
          </w:p>
        </w:tc>
        <w:tc>
          <w:tcPr>
            <w:tcBorders>
              <w:top w:val="dashed" w:color="000000" w:sz="8" w:space="0"/>
              <w:left w:val="dashed" w:color="000000" w:sz="8" w:space="0"/>
              <w:bottom w:val="dashed" w:color="000000" w:sz="8" w:space="0"/>
              <w:right w:val="nil"/>
            </w:tcBorders>
            <w:tcMar>
              <w:top w:w="99" w:type="dxa"/>
              <w:left w:w="99" w:type="dxa"/>
              <w:bottom w:w="99" w:type="dxa"/>
              <w:right w:w="99" w:type="dxa"/>
            </w:tcMar>
            <w:vAlign w:val="center"/>
          </w:tcPr>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200" w:line="276" w:lineRule="auto"/>
              <w:ind w:left="180" w:right="-28" w:hanging="180"/>
              <w:jc w:val="left"/>
              <w:rPr>
                <w:rFonts w:ascii="Arial" w:hAnsi="Arial" w:eastAsia="Arial" w:cs="Arial"/>
              </w:rPr>
            </w:pPr>
            <w:r>
              <w:rPr>
                <w:rFonts w:ascii="Calibri" w:hAnsi="Calibri" w:eastAsia="Calibri" w:cs="Calibri"/>
                <w:rtl w:val="0"/>
              </w:rPr>
              <w:t>Schedule 4.9 [</w:t>
            </w:r>
            <w:r>
              <w:rPr>
                <w:rFonts w:ascii="Calibri" w:hAnsi="Calibri" w:eastAsia="Calibri" w:cs="Calibri"/>
                <w:i/>
                <w:rtl w:val="0"/>
              </w:rPr>
              <w:t xml:space="preserve">Insurance Details and </w:t>
            </w:r>
            <w:r>
              <w:rPr>
                <w:rFonts w:ascii="Calibri" w:hAnsi="Calibri" w:eastAsia="Calibri" w:cs="Calibri"/>
                <w:i/>
                <w:highlight w:val="white"/>
                <w:rtl w:val="0"/>
              </w:rPr>
              <w:t>Insurances</w:t>
            </w:r>
            <w:r>
              <w:rPr>
                <w:rFonts w:ascii="Calibri" w:hAnsi="Calibri" w:eastAsia="Calibri" w:cs="Calibri"/>
                <w:highlight w:val="white"/>
                <w:rtl w:val="0"/>
              </w:rPr>
              <w:t>]</w:t>
            </w:r>
          </w:p>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180" w:right="30" w:hanging="180"/>
              <w:jc w:val="left"/>
              <w:rPr>
                <w:rFonts w:ascii="Arial" w:hAnsi="Arial" w:eastAsia="Arial" w:cs="Arial"/>
                <w:highlight w:val="white"/>
              </w:rPr>
            </w:pPr>
            <w:r>
              <w:rPr>
                <w:rFonts w:ascii="Calibri" w:hAnsi="Calibri" w:eastAsia="Calibri" w:cs="Calibri"/>
                <w:highlight w:val="white"/>
                <w:rtl w:val="0"/>
              </w:rPr>
              <w:t>Confirmation letter (or draft policy) from an insurer stating that the required insurance policies will be provided to the bidder, if selected.</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735" w:hRule="atLeast"/>
        </w:trPr>
        <w:tc>
          <w:tcPr>
            <w:tcBorders>
              <w:top w:val="dashed" w:color="000000" w:sz="8" w:space="0"/>
              <w:left w:val="nil"/>
              <w:bottom w:val="dashed" w:color="000000" w:sz="8" w:space="0"/>
              <w:right w:val="dashed" w:color="000000" w:sz="8" w:space="0"/>
            </w:tcBorders>
            <w:tcMar>
              <w:top w:w="99" w:type="dxa"/>
              <w:left w:w="99" w:type="dxa"/>
              <w:bottom w:w="99" w:type="dxa"/>
              <w:right w:w="99"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ascii="Calibri" w:hAnsi="Calibri" w:eastAsia="Calibri" w:cs="Calibri"/>
                <w:b/>
              </w:rPr>
            </w:pPr>
            <w:r>
              <w:rPr>
                <w:rFonts w:ascii="Calibri" w:hAnsi="Calibri" w:eastAsia="Calibri" w:cs="Calibri"/>
                <w:b/>
                <w:rtl w:val="0"/>
              </w:rPr>
              <w:t>2.4</w:t>
            </w:r>
          </w:p>
        </w:tc>
        <w:tc>
          <w:tcPr>
            <w:tcBorders>
              <w:top w:val="dashed" w:color="000000" w:sz="8" w:space="0"/>
              <w:left w:val="dashed" w:color="000000" w:sz="8" w:space="0"/>
              <w:bottom w:val="dashed" w:color="000000" w:sz="8" w:space="0"/>
              <w:right w:val="dashed" w:color="000000" w:sz="8" w:space="0"/>
            </w:tcBorders>
            <w:tcMar>
              <w:top w:w="99" w:type="dxa"/>
              <w:left w:w="99" w:type="dxa"/>
              <w:bottom w:w="99" w:type="dxa"/>
              <w:right w:w="99" w:type="dxa"/>
            </w:tcMar>
            <w:vAlign w:val="center"/>
          </w:tcPr>
          <w:p>
            <w:pPr>
              <w:spacing w:before="0" w:after="0" w:line="276" w:lineRule="auto"/>
              <w:ind w:left="0" w:right="-28" w:firstLine="0"/>
              <w:rPr>
                <w:rFonts w:ascii="Calibri" w:hAnsi="Calibri" w:eastAsia="Calibri" w:cs="Calibri"/>
                <w:highlight w:val="yellow"/>
              </w:rPr>
            </w:pPr>
            <w:r>
              <w:rPr>
                <w:rFonts w:ascii="Calibri" w:hAnsi="Calibri" w:eastAsia="Calibri" w:cs="Calibri"/>
                <w:rtl w:val="0"/>
              </w:rPr>
              <w:t>The bid satisfactorily demonstrates that the Health, Safety, Social and Environmental (HSSE) requirements in relation to the Works will be consistently met.</w:t>
            </w:r>
          </w:p>
        </w:tc>
        <w:tc>
          <w:tcPr>
            <w:tcBorders>
              <w:top w:val="dashed" w:color="000000" w:sz="8" w:space="0"/>
              <w:left w:val="dashed" w:color="000000" w:sz="8" w:space="0"/>
              <w:bottom w:val="dashed" w:color="000000" w:sz="8" w:space="0"/>
              <w:right w:val="nil"/>
            </w:tcBorders>
            <w:tcMar>
              <w:top w:w="99" w:type="dxa"/>
              <w:left w:w="99" w:type="dxa"/>
              <w:bottom w:w="99" w:type="dxa"/>
              <w:right w:w="99" w:type="dxa"/>
            </w:tcMar>
            <w:vAlign w:val="center"/>
          </w:tcPr>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180" w:right="-28" w:hanging="180"/>
              <w:jc w:val="left"/>
              <w:rPr>
                <w:rFonts w:ascii="Arial" w:hAnsi="Arial" w:eastAsia="Arial" w:cs="Arial"/>
              </w:rPr>
            </w:pPr>
            <w:r>
              <w:rPr>
                <w:rFonts w:ascii="Calibri" w:hAnsi="Calibri" w:eastAsia="Calibri" w:cs="Calibri"/>
                <w:rtl w:val="0"/>
              </w:rPr>
              <w:t>Schedule 4.3 [</w:t>
            </w:r>
            <w:r>
              <w:rPr>
                <w:rFonts w:ascii="Calibri" w:hAnsi="Calibri" w:eastAsia="Calibri" w:cs="Calibri"/>
                <w:i/>
                <w:rtl w:val="0"/>
              </w:rPr>
              <w:t>Method Statement</w:t>
            </w:r>
            <w:r>
              <w:rPr>
                <w:rFonts w:ascii="Calibri" w:hAnsi="Calibri" w:eastAsia="Calibri" w:cs="Calibri"/>
                <w:rtl w:val="0"/>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615" w:hRule="atLeast"/>
        </w:trPr>
        <w:tc>
          <w:tcPr>
            <w:tcBorders>
              <w:top w:val="dashed" w:color="000000" w:sz="8" w:space="0"/>
              <w:left w:val="nil"/>
              <w:bottom w:val="dashed" w:color="000000" w:sz="8" w:space="0"/>
              <w:right w:val="dashed" w:color="000000" w:sz="8" w:space="0"/>
            </w:tcBorders>
            <w:tcMar>
              <w:top w:w="99" w:type="dxa"/>
              <w:left w:w="99" w:type="dxa"/>
              <w:bottom w:w="99" w:type="dxa"/>
              <w:right w:w="99"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ascii="Calibri" w:hAnsi="Calibri" w:eastAsia="Calibri" w:cs="Calibri"/>
                <w:b/>
              </w:rPr>
            </w:pPr>
            <w:r>
              <w:rPr>
                <w:rFonts w:ascii="Calibri" w:hAnsi="Calibri" w:eastAsia="Calibri" w:cs="Calibri"/>
                <w:b/>
                <w:rtl w:val="0"/>
              </w:rPr>
              <w:t>2.5</w:t>
            </w:r>
          </w:p>
        </w:tc>
        <w:tc>
          <w:tcPr>
            <w:tcBorders>
              <w:top w:val="dashed" w:color="000000" w:sz="8" w:space="0"/>
              <w:left w:val="dashed" w:color="000000" w:sz="8" w:space="0"/>
              <w:bottom w:val="dashed" w:color="000000" w:sz="8" w:space="0"/>
              <w:right w:val="dashed" w:color="000000" w:sz="8" w:space="0"/>
            </w:tcBorders>
            <w:tcMar>
              <w:top w:w="99" w:type="dxa"/>
              <w:left w:w="99" w:type="dxa"/>
              <w:bottom w:w="99" w:type="dxa"/>
              <w:right w:w="99" w:type="dxa"/>
            </w:tcMar>
            <w:vAlign w:val="center"/>
          </w:tcPr>
          <w:p>
            <w:pPr>
              <w:spacing w:before="0" w:after="0" w:line="276" w:lineRule="auto"/>
              <w:ind w:right="-28"/>
              <w:rPr>
                <w:rFonts w:ascii="Calibri" w:hAnsi="Calibri" w:eastAsia="Calibri" w:cs="Calibri"/>
              </w:rPr>
            </w:pPr>
            <w:r>
              <w:rPr>
                <w:rFonts w:ascii="Calibri" w:hAnsi="Calibri" w:eastAsia="Calibri" w:cs="Calibri"/>
                <w:rtl w:val="0"/>
              </w:rPr>
              <w:t>The bidder’s proposed subcontractors and suppliers, if identified, are proposed to undertake appropriate quantities of Works and have demonstrated the capacity to undertake the work and are located in appropriate locations.</w:t>
            </w:r>
          </w:p>
        </w:tc>
        <w:tc>
          <w:tcPr>
            <w:tcBorders>
              <w:top w:val="dashed" w:color="000000" w:sz="8" w:space="0"/>
              <w:left w:val="dashed" w:color="000000" w:sz="8" w:space="0"/>
              <w:bottom w:val="dashed" w:color="000000" w:sz="8" w:space="0"/>
              <w:right w:val="nil"/>
            </w:tcBorders>
            <w:tcMar>
              <w:top w:w="99" w:type="dxa"/>
              <w:left w:w="99" w:type="dxa"/>
              <w:bottom w:w="99" w:type="dxa"/>
              <w:right w:w="99" w:type="dxa"/>
            </w:tcMar>
            <w:vAlign w:val="center"/>
          </w:tcPr>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180" w:right="-28" w:hanging="180"/>
              <w:jc w:val="left"/>
              <w:rPr>
                <w:rFonts w:ascii="Arial" w:hAnsi="Arial" w:eastAsia="Arial" w:cs="Arial"/>
              </w:rPr>
            </w:pPr>
            <w:r>
              <w:rPr>
                <w:rFonts w:ascii="Calibri" w:hAnsi="Calibri" w:eastAsia="Calibri" w:cs="Calibri"/>
                <w:rtl w:val="0"/>
              </w:rPr>
              <w:t>Schedule 4.6 [</w:t>
            </w:r>
            <w:r>
              <w:rPr>
                <w:rFonts w:ascii="Calibri" w:hAnsi="Calibri" w:eastAsia="Calibri" w:cs="Calibri"/>
                <w:i/>
                <w:rtl w:val="0"/>
              </w:rPr>
              <w:t>Subcontractors</w:t>
            </w:r>
            <w:r>
              <w:rPr>
                <w:rFonts w:ascii="Calibri" w:hAnsi="Calibri" w:eastAsia="Calibri" w:cs="Calibri"/>
                <w:rtl w:val="0"/>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1185" w:hRule="atLeast"/>
        </w:trPr>
        <w:tc>
          <w:tcPr>
            <w:tcBorders>
              <w:top w:val="dashed" w:color="000000" w:sz="8" w:space="0"/>
              <w:left w:val="nil"/>
              <w:bottom w:val="dashed" w:color="000000" w:sz="8" w:space="0"/>
              <w:right w:val="dashed" w:color="000000" w:sz="8" w:space="0"/>
            </w:tcBorders>
            <w:tcMar>
              <w:top w:w="99" w:type="dxa"/>
              <w:left w:w="99" w:type="dxa"/>
              <w:bottom w:w="99" w:type="dxa"/>
              <w:right w:w="99"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ascii="Calibri" w:hAnsi="Calibri" w:eastAsia="Calibri" w:cs="Calibri"/>
                <w:b/>
              </w:rPr>
            </w:pPr>
            <w:r>
              <w:rPr>
                <w:rFonts w:ascii="Calibri" w:hAnsi="Calibri" w:eastAsia="Calibri" w:cs="Calibri"/>
                <w:b/>
                <w:rtl w:val="0"/>
              </w:rPr>
              <w:t>2.6</w:t>
            </w:r>
          </w:p>
        </w:tc>
        <w:tc>
          <w:tcPr>
            <w:tcBorders>
              <w:top w:val="dashed" w:color="000000" w:sz="8" w:space="0"/>
              <w:left w:val="dashed" w:color="000000" w:sz="8" w:space="0"/>
              <w:bottom w:val="dashed" w:color="000000" w:sz="8" w:space="0"/>
              <w:right w:val="dashed" w:color="000000" w:sz="8" w:space="0"/>
            </w:tcBorders>
            <w:tcMar>
              <w:top w:w="99" w:type="dxa"/>
              <w:left w:w="99" w:type="dxa"/>
              <w:bottom w:w="99" w:type="dxa"/>
              <w:right w:w="99" w:type="dxa"/>
            </w:tcMar>
            <w:vAlign w:val="center"/>
          </w:tcPr>
          <w:p>
            <w:pPr>
              <w:spacing w:before="0" w:after="0" w:line="276" w:lineRule="auto"/>
              <w:ind w:right="-28"/>
              <w:rPr>
                <w:rFonts w:ascii="Calibri" w:hAnsi="Calibri" w:eastAsia="Calibri" w:cs="Calibri"/>
              </w:rPr>
            </w:pPr>
            <w:r>
              <w:rPr>
                <w:rFonts w:ascii="Calibri" w:hAnsi="Calibri" w:eastAsia="Calibri" w:cs="Calibri"/>
                <w:rtl w:val="0"/>
              </w:rPr>
              <w:t>The Programme and method statement details how the different work elements shall be organized, controlled and delivered based on the quality management system.</w:t>
            </w:r>
          </w:p>
        </w:tc>
        <w:tc>
          <w:tcPr>
            <w:tcBorders>
              <w:top w:val="dashed" w:color="000000" w:sz="8" w:space="0"/>
              <w:left w:val="dashed" w:color="000000" w:sz="8" w:space="0"/>
              <w:bottom w:val="dashed" w:color="000000" w:sz="8" w:space="0"/>
              <w:right w:val="nil"/>
            </w:tcBorders>
            <w:tcMar>
              <w:top w:w="99" w:type="dxa"/>
              <w:left w:w="99" w:type="dxa"/>
              <w:bottom w:w="99" w:type="dxa"/>
              <w:right w:w="99" w:type="dxa"/>
            </w:tcMar>
            <w:vAlign w:val="center"/>
          </w:tcPr>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180" w:right="-28" w:hanging="180"/>
              <w:jc w:val="left"/>
              <w:rPr>
                <w:rFonts w:ascii="Arial" w:hAnsi="Arial" w:eastAsia="Arial" w:cs="Arial"/>
              </w:rPr>
            </w:pPr>
            <w:r>
              <w:rPr>
                <w:rFonts w:ascii="Calibri" w:hAnsi="Calibri" w:eastAsia="Calibri" w:cs="Calibri"/>
                <w:rtl w:val="0"/>
              </w:rPr>
              <w:t>Schedule 4.3 [</w:t>
            </w:r>
            <w:r>
              <w:rPr>
                <w:rFonts w:ascii="Calibri" w:hAnsi="Calibri" w:eastAsia="Calibri" w:cs="Calibri"/>
                <w:i/>
                <w:rtl w:val="0"/>
              </w:rPr>
              <w:t>Method Statement</w:t>
            </w:r>
            <w:r>
              <w:rPr>
                <w:rFonts w:ascii="Calibri" w:hAnsi="Calibri" w:eastAsia="Calibri" w:cs="Calibri"/>
                <w:rtl w:val="0"/>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136" w:hRule="atLeast"/>
        </w:trPr>
        <w:tc>
          <w:tcPr>
            <w:tcBorders>
              <w:top w:val="dashed" w:color="000000" w:sz="8" w:space="0"/>
              <w:left w:val="nil"/>
              <w:bottom w:val="single" w:color="000000" w:sz="18" w:space="0"/>
              <w:right w:val="dashed" w:color="000000" w:sz="8" w:space="0"/>
            </w:tcBorders>
            <w:tcMar>
              <w:top w:w="99" w:type="dxa"/>
              <w:left w:w="99" w:type="dxa"/>
              <w:bottom w:w="99" w:type="dxa"/>
              <w:right w:w="99"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hint="default" w:ascii="Calibri" w:hAnsi="Calibri" w:eastAsia="Calibri" w:cs="Calibri"/>
                <w:b/>
                <w:lang w:val="en-US"/>
              </w:rPr>
            </w:pPr>
            <w:bookmarkStart w:id="62" w:name="_GoBack"/>
            <w:bookmarkEnd w:id="62"/>
          </w:p>
        </w:tc>
        <w:tc>
          <w:tcPr>
            <w:tcBorders>
              <w:top w:val="dashed" w:color="000000" w:sz="8" w:space="0"/>
              <w:left w:val="dashed" w:color="000000" w:sz="8" w:space="0"/>
              <w:bottom w:val="single" w:color="000000" w:sz="18" w:space="0"/>
              <w:right w:val="dashed" w:color="000000" w:sz="8" w:space="0"/>
            </w:tcBorders>
            <w:tcMar>
              <w:top w:w="99" w:type="dxa"/>
              <w:left w:w="99" w:type="dxa"/>
              <w:bottom w:w="99" w:type="dxa"/>
              <w:right w:w="99" w:type="dxa"/>
            </w:tcMar>
            <w:vAlign w:val="center"/>
          </w:tcPr>
          <w:p>
            <w:pPr>
              <w:spacing w:before="0" w:after="0" w:line="276" w:lineRule="auto"/>
              <w:rPr>
                <w:rFonts w:hint="default" w:ascii="Calibri" w:hAnsi="Calibri" w:eastAsia="Calibri" w:cs="Calibri"/>
                <w:lang w:val="en-US"/>
              </w:rPr>
            </w:pPr>
          </w:p>
        </w:tc>
        <w:tc>
          <w:tcPr>
            <w:tcBorders>
              <w:top w:val="dashed" w:color="000000" w:sz="8" w:space="0"/>
              <w:left w:val="dashed" w:color="000000" w:sz="8" w:space="0"/>
              <w:bottom w:val="single" w:color="000000" w:sz="18" w:space="0"/>
              <w:right w:val="nil"/>
            </w:tcBorders>
            <w:tcMar>
              <w:top w:w="99" w:type="dxa"/>
              <w:left w:w="99" w:type="dxa"/>
              <w:bottom w:w="99" w:type="dxa"/>
              <w:right w:w="99" w:type="dxa"/>
            </w:tcMar>
            <w:vAlign w:val="center"/>
          </w:tcPr>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180" w:right="-28" w:hanging="180"/>
              <w:jc w:val="left"/>
              <w:rPr>
                <w:rFonts w:ascii="Calibri" w:hAnsi="Calibri" w:eastAsia="Calibri" w:cs="Calibri"/>
                <w:rtl w:val="0"/>
              </w:rPr>
            </w:pPr>
          </w:p>
        </w:tc>
      </w:tr>
    </w:tbl>
    <w:p/>
    <w:p/>
    <w:p/>
    <w:p/>
    <w:p/>
    <w:p/>
    <w:p/>
    <w:tbl>
      <w:tblPr>
        <w:tblStyle w:val="20"/>
        <w:tblW w:w="909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15" w:type="dxa"/>
          <w:bottom w:w="0" w:type="dxa"/>
          <w:right w:w="115" w:type="dxa"/>
        </w:tblCellMar>
      </w:tblPr>
      <w:tblGrid>
        <w:gridCol w:w="540"/>
        <w:gridCol w:w="4815"/>
        <w:gridCol w:w="374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480" w:hRule="atLeast"/>
        </w:trPr>
        <w:tc>
          <w:tcPr>
            <w:gridSpan w:val="3"/>
            <w:tcBorders>
              <w:top w:val="nil"/>
              <w:left w:val="nil"/>
              <w:bottom w:val="nil"/>
              <w:right w:val="single" w:color="000000" w:sz="4" w:space="0"/>
            </w:tcBorders>
            <w:shd w:val="clear" w:color="auto" w:fill="000000"/>
            <w:tcMar>
              <w:top w:w="0" w:type="dxa"/>
              <w:left w:w="115" w:type="dxa"/>
              <w:bottom w:w="0" w:type="dxa"/>
              <w:right w:w="115" w:type="dxa"/>
            </w:tcMar>
            <w:vAlign w:val="center"/>
          </w:tcPr>
          <w:p>
            <w:pPr>
              <w:rPr>
                <w:rFonts w:ascii="Calibri" w:hAnsi="Calibri" w:eastAsia="Calibri" w:cs="Calibri"/>
                <w:b/>
                <w:color w:val="FFFFFF"/>
              </w:rPr>
            </w:pPr>
            <w:r>
              <w:rPr>
                <w:rFonts w:ascii="Calibri" w:hAnsi="Calibri" w:eastAsia="Calibri" w:cs="Calibri"/>
                <w:b/>
                <w:color w:val="FFFFFF"/>
                <w:rtl w:val="0"/>
              </w:rPr>
              <w:t>Part 3: Key personnel proposed</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915" w:hRule="atLeast"/>
        </w:trPr>
        <w:tc>
          <w:tcPr>
            <w:tcBorders>
              <w:top w:val="nil"/>
              <w:left w:val="nil"/>
              <w:bottom w:val="nil"/>
              <w:right w:val="single" w:color="FFFFFF" w:sz="18" w:space="0"/>
            </w:tcBorders>
            <w:shd w:val="clear" w:color="auto" w:fill="F3F3F3"/>
            <w:tcMar>
              <w:top w:w="0" w:type="dxa"/>
              <w:left w:w="115" w:type="dxa"/>
              <w:bottom w:w="0" w:type="dxa"/>
              <w:right w:w="115"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ascii="Calibri" w:hAnsi="Calibri" w:eastAsia="Calibri" w:cs="Calibri"/>
                <w:b/>
                <w:color w:val="222222"/>
              </w:rPr>
            </w:pPr>
            <w:r>
              <w:rPr>
                <w:rFonts w:ascii="Calibri" w:hAnsi="Calibri" w:eastAsia="Calibri" w:cs="Calibri"/>
                <w:b/>
                <w:color w:val="222222"/>
                <w:rtl w:val="0"/>
              </w:rPr>
              <w:t>No.</w:t>
            </w:r>
          </w:p>
        </w:tc>
        <w:tc>
          <w:tcPr>
            <w:tcBorders>
              <w:top w:val="nil"/>
              <w:left w:val="nil"/>
              <w:bottom w:val="nil"/>
              <w:right w:val="single" w:color="FFFFFF" w:sz="18" w:space="0"/>
            </w:tcBorders>
            <w:shd w:val="clear" w:color="auto" w:fill="F3F3F3"/>
            <w:tcMar>
              <w:top w:w="99" w:type="dxa"/>
              <w:left w:w="99" w:type="dxa"/>
              <w:bottom w:w="99" w:type="dxa"/>
              <w:right w:w="99" w:type="dxa"/>
            </w:tcMar>
            <w:vAlign w:val="center"/>
          </w:tcPr>
          <w:p>
            <w:pPr>
              <w:rPr>
                <w:rFonts w:ascii="Calibri" w:hAnsi="Calibri" w:eastAsia="Calibri" w:cs="Calibri"/>
                <w:b/>
                <w:color w:val="222222"/>
              </w:rPr>
            </w:pPr>
            <w:r>
              <w:rPr>
                <w:rFonts w:ascii="Calibri" w:hAnsi="Calibri" w:eastAsia="Calibri" w:cs="Calibri"/>
                <w:b/>
                <w:color w:val="222222"/>
                <w:rtl w:val="0"/>
              </w:rPr>
              <w:t>Criteria evaluated on a pass/fail basis during the technical evaluation</w:t>
            </w:r>
          </w:p>
        </w:tc>
        <w:tc>
          <w:tcPr>
            <w:tcBorders>
              <w:top w:val="nil"/>
              <w:left w:val="single" w:color="FFFFFF" w:sz="18" w:space="0"/>
              <w:bottom w:val="nil"/>
              <w:right w:val="single" w:color="FFFFFF" w:sz="18" w:space="0"/>
            </w:tcBorders>
            <w:shd w:val="clear" w:color="auto" w:fill="F3F3F3"/>
            <w:tcMar>
              <w:top w:w="0" w:type="dxa"/>
              <w:left w:w="115" w:type="dxa"/>
              <w:bottom w:w="0" w:type="dxa"/>
              <w:right w:w="115" w:type="dxa"/>
            </w:tcMar>
            <w:vAlign w:val="center"/>
          </w:tcPr>
          <w:p>
            <w:pPr>
              <w:ind w:right="90"/>
              <w:rPr>
                <w:rFonts w:ascii="Calibri" w:hAnsi="Calibri" w:eastAsia="Calibri" w:cs="Calibri"/>
                <w:b/>
                <w:color w:val="222222"/>
              </w:rPr>
            </w:pPr>
            <w:r>
              <w:rPr>
                <w:rFonts w:ascii="Calibri" w:hAnsi="Calibri" w:eastAsia="Calibri" w:cs="Calibri"/>
                <w:b/>
                <w:color w:val="222222"/>
                <w:rtl w:val="0"/>
              </w:rPr>
              <w:t xml:space="preserve">Documents to establish compliance with the criteria </w:t>
            </w:r>
            <w:r>
              <w:rPr>
                <w:rFonts w:ascii="Calibri" w:hAnsi="Calibri" w:eastAsia="Calibri" w:cs="Calibri"/>
                <w:color w:val="222222"/>
                <w:rtl w:val="0"/>
              </w:rPr>
              <w:t>(not exhaustive)</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1051" w:hRule="atLeast"/>
        </w:trPr>
        <w:tc>
          <w:tcPr>
            <w:tcBorders>
              <w:top w:val="nil"/>
              <w:left w:val="nil"/>
              <w:bottom w:val="dashed" w:color="000000" w:sz="4" w:space="0"/>
              <w:right w:val="dashed" w:color="000000" w:sz="4" w:space="0"/>
            </w:tcBorders>
            <w:tcMar>
              <w:top w:w="0" w:type="dxa"/>
              <w:left w:w="115" w:type="dxa"/>
              <w:bottom w:w="0" w:type="dxa"/>
              <w:right w:w="115"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ascii="Calibri" w:hAnsi="Calibri" w:eastAsia="Calibri" w:cs="Calibri"/>
                <w:b/>
              </w:rPr>
            </w:pPr>
            <w:r>
              <w:rPr>
                <w:rFonts w:ascii="Calibri" w:hAnsi="Calibri" w:eastAsia="Calibri" w:cs="Calibri"/>
                <w:b/>
                <w:rtl w:val="0"/>
              </w:rPr>
              <w:t>3.1</w:t>
            </w:r>
          </w:p>
        </w:tc>
        <w:tc>
          <w:tcPr>
            <w:tcBorders>
              <w:top w:val="nil"/>
              <w:left w:val="dashed" w:color="000000" w:sz="4" w:space="0"/>
              <w:bottom w:val="dashed" w:color="000000" w:sz="4" w:space="0"/>
              <w:right w:val="dashed" w:color="000000" w:sz="4" w:space="0"/>
            </w:tcBorders>
            <w:tcMar>
              <w:top w:w="0" w:type="dxa"/>
              <w:left w:w="115" w:type="dxa"/>
              <w:bottom w:w="0" w:type="dxa"/>
              <w:right w:w="115" w:type="dxa"/>
            </w:tcMar>
            <w:vAlign w:val="center"/>
          </w:tcPr>
          <w:p>
            <w:pPr>
              <w:rPr>
                <w:rFonts w:ascii="Calibri" w:hAnsi="Calibri" w:eastAsia="Calibri" w:cs="Calibri"/>
              </w:rPr>
            </w:pPr>
            <w:r>
              <w:rPr>
                <w:rFonts w:ascii="Calibri" w:hAnsi="Calibri" w:eastAsia="Calibri" w:cs="Calibri"/>
                <w:rtl w:val="0"/>
              </w:rPr>
              <w:t>The composition and structure of the team proposed is appropriate and the proposed roles of the management and the team of Key Personnel is suitable for the provision of the necessary Works.</w:t>
            </w:r>
          </w:p>
        </w:tc>
        <w:tc>
          <w:tcPr>
            <w:tcBorders>
              <w:top w:val="nil"/>
              <w:left w:val="dashed" w:color="000000" w:sz="8" w:space="0"/>
              <w:bottom w:val="dashed" w:color="000000" w:sz="8" w:space="0"/>
              <w:right w:val="nil"/>
            </w:tcBorders>
            <w:tcMar>
              <w:top w:w="99" w:type="dxa"/>
              <w:left w:w="99" w:type="dxa"/>
              <w:bottom w:w="99" w:type="dxa"/>
              <w:right w:w="99" w:type="dxa"/>
            </w:tcMar>
            <w:vAlign w:val="center"/>
          </w:tcPr>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200" w:line="276" w:lineRule="auto"/>
              <w:ind w:left="180" w:right="-28" w:hanging="180"/>
              <w:rPr>
                <w:rFonts w:ascii="Calibri" w:hAnsi="Calibri" w:eastAsia="Calibri" w:cs="Calibri"/>
              </w:rPr>
            </w:pPr>
            <w:r>
              <w:rPr>
                <w:rFonts w:ascii="Calibri" w:hAnsi="Calibri" w:eastAsia="Calibri" w:cs="Calibri"/>
                <w:rtl w:val="0"/>
              </w:rPr>
              <w:t>Schedule 4.4 [</w:t>
            </w:r>
            <w:r>
              <w:rPr>
                <w:rFonts w:ascii="Calibri" w:hAnsi="Calibri" w:eastAsia="Calibri" w:cs="Calibri"/>
                <w:i/>
                <w:rtl w:val="0"/>
              </w:rPr>
              <w:t>Key Personnel</w:t>
            </w:r>
            <w:r>
              <w:rPr>
                <w:rFonts w:ascii="Calibri" w:hAnsi="Calibri" w:eastAsia="Calibri" w:cs="Calibri"/>
                <w:rtl w:val="0"/>
              </w:rPr>
              <w:t>]</w:t>
            </w:r>
          </w:p>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200" w:line="276" w:lineRule="auto"/>
              <w:ind w:left="180" w:right="-28" w:hanging="180"/>
              <w:rPr>
                <w:rFonts w:ascii="Calibri" w:hAnsi="Calibri" w:eastAsia="Calibri" w:cs="Calibri"/>
              </w:rPr>
            </w:pPr>
            <w:r>
              <w:rPr>
                <w:rFonts w:ascii="Calibri" w:hAnsi="Calibri" w:eastAsia="Calibri" w:cs="Calibri"/>
                <w:rtl w:val="0"/>
              </w:rPr>
              <w:t>Schedule 4.5 [</w:t>
            </w:r>
            <w:r>
              <w:rPr>
                <w:rFonts w:ascii="Calibri" w:hAnsi="Calibri" w:eastAsia="Calibri" w:cs="Calibri"/>
                <w:i/>
                <w:rtl w:val="0"/>
              </w:rPr>
              <w:t>Organizational Structure</w:t>
            </w:r>
            <w:r>
              <w:rPr>
                <w:rFonts w:ascii="Calibri" w:hAnsi="Calibri" w:eastAsia="Calibri" w:cs="Calibri"/>
                <w:rtl w:val="0"/>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976" w:hRule="atLeast"/>
        </w:trPr>
        <w:tc>
          <w:tcPr>
            <w:tcBorders>
              <w:top w:val="dashed" w:color="000000" w:sz="4" w:space="0"/>
              <w:left w:val="nil"/>
              <w:bottom w:val="dashed" w:color="000000" w:sz="4" w:space="0"/>
              <w:right w:val="dashed" w:color="000000" w:sz="4" w:space="0"/>
            </w:tcBorders>
            <w:tcMar>
              <w:top w:w="0" w:type="dxa"/>
              <w:left w:w="115" w:type="dxa"/>
              <w:bottom w:w="0" w:type="dxa"/>
              <w:right w:w="115"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ascii="Calibri" w:hAnsi="Calibri" w:eastAsia="Calibri" w:cs="Calibri"/>
                <w:b/>
              </w:rPr>
            </w:pPr>
            <w:r>
              <w:rPr>
                <w:rFonts w:ascii="Calibri" w:hAnsi="Calibri" w:eastAsia="Calibri" w:cs="Calibri"/>
                <w:b/>
                <w:rtl w:val="0"/>
              </w:rPr>
              <w:t>3.2</w:t>
            </w:r>
          </w:p>
        </w:tc>
        <w:tc>
          <w:tcPr>
            <w:tcBorders>
              <w:top w:val="dashed" w:color="000000" w:sz="4" w:space="0"/>
              <w:left w:val="dashed" w:color="000000" w:sz="4" w:space="0"/>
              <w:bottom w:val="dashed" w:color="000000" w:sz="4" w:space="0"/>
              <w:right w:val="dashed" w:color="000000" w:sz="4" w:space="0"/>
            </w:tcBorders>
            <w:tcMar>
              <w:top w:w="0" w:type="dxa"/>
              <w:left w:w="115" w:type="dxa"/>
              <w:bottom w:w="0" w:type="dxa"/>
              <w:right w:w="115" w:type="dxa"/>
            </w:tcMar>
            <w:vAlign w:val="center"/>
          </w:tcPr>
          <w:p>
            <w:pPr>
              <w:spacing w:after="200"/>
              <w:rPr>
                <w:rFonts w:ascii="Calibri" w:hAnsi="Calibri" w:eastAsia="Calibri" w:cs="Calibri"/>
              </w:rPr>
            </w:pPr>
            <w:r>
              <w:rPr>
                <w:rFonts w:ascii="Calibri" w:hAnsi="Calibri" w:eastAsia="Calibri" w:cs="Calibri"/>
                <w:rtl w:val="0"/>
              </w:rPr>
              <w:t>The qualifications and experience of Key Personnel proposed meet the established requirements.</w:t>
            </w:r>
          </w:p>
        </w:tc>
        <w:tc>
          <w:tcPr>
            <w:tcBorders>
              <w:top w:val="nil"/>
              <w:left w:val="dashed" w:color="000000" w:sz="8" w:space="0"/>
              <w:bottom w:val="nil"/>
              <w:right w:val="nil"/>
            </w:tcBorders>
            <w:tcMar>
              <w:top w:w="99" w:type="dxa"/>
              <w:left w:w="99" w:type="dxa"/>
              <w:bottom w:w="99" w:type="dxa"/>
              <w:right w:w="99" w:type="dxa"/>
            </w:tcMar>
            <w:vAlign w:val="center"/>
          </w:tcPr>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200" w:line="276" w:lineRule="auto"/>
              <w:ind w:left="180" w:right="-28" w:hanging="180"/>
              <w:rPr>
                <w:rFonts w:ascii="Calibri" w:hAnsi="Calibri" w:eastAsia="Calibri" w:cs="Calibri"/>
              </w:rPr>
            </w:pPr>
            <w:r>
              <w:rPr>
                <w:rFonts w:ascii="Calibri" w:hAnsi="Calibri" w:eastAsia="Calibri" w:cs="Calibri"/>
                <w:rtl w:val="0"/>
              </w:rPr>
              <w:t>Schedule 0.5 [</w:t>
            </w:r>
            <w:r>
              <w:rPr>
                <w:rFonts w:ascii="Calibri" w:hAnsi="Calibri" w:eastAsia="Calibri" w:cs="Calibri"/>
                <w:i/>
                <w:rtl w:val="0"/>
              </w:rPr>
              <w:t>Format for Resume of Proposed Key Personnel</w:t>
            </w:r>
            <w:r>
              <w:rPr>
                <w:rFonts w:ascii="Calibri" w:hAnsi="Calibri" w:eastAsia="Calibri" w:cs="Calibri"/>
                <w:rtl w:val="0"/>
              </w:rPr>
              <w:t>]</w:t>
            </w:r>
          </w:p>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200" w:line="276" w:lineRule="auto"/>
              <w:ind w:left="180" w:right="-28" w:hanging="180"/>
              <w:rPr>
                <w:rFonts w:ascii="Calibri" w:hAnsi="Calibri" w:eastAsia="Calibri" w:cs="Calibri"/>
              </w:rPr>
            </w:pPr>
            <w:r>
              <w:rPr>
                <w:rFonts w:ascii="Calibri" w:hAnsi="Calibri" w:eastAsia="Calibri" w:cs="Calibri"/>
                <w:rtl w:val="0"/>
              </w:rPr>
              <w:t>Schedule 4.4 [</w:t>
            </w:r>
            <w:r>
              <w:rPr>
                <w:rFonts w:ascii="Calibri" w:hAnsi="Calibri" w:eastAsia="Calibri" w:cs="Calibri"/>
                <w:i/>
                <w:rtl w:val="0"/>
              </w:rPr>
              <w:t>Key Personnel</w:t>
            </w:r>
            <w:r>
              <w:rPr>
                <w:rFonts w:ascii="Calibri" w:hAnsi="Calibri" w:eastAsia="Calibri" w:cs="Calibri"/>
                <w:rtl w:val="0"/>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508" w:hRule="atLeast"/>
        </w:trPr>
        <w:tc>
          <w:tcPr>
            <w:tcBorders>
              <w:top w:val="dashed" w:color="000000" w:sz="4" w:space="0"/>
              <w:left w:val="nil"/>
              <w:bottom w:val="dashed" w:color="000000" w:sz="4" w:space="0"/>
              <w:right w:val="dashed" w:color="000000" w:sz="4" w:space="0"/>
            </w:tcBorders>
            <w:tcMar>
              <w:top w:w="0" w:type="dxa"/>
              <w:left w:w="115" w:type="dxa"/>
              <w:bottom w:w="0" w:type="dxa"/>
              <w:right w:w="115"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ascii="Calibri" w:hAnsi="Calibri" w:eastAsia="Calibri" w:cs="Calibri"/>
                <w:b/>
              </w:rPr>
            </w:pPr>
            <w:r>
              <w:rPr>
                <w:rFonts w:ascii="Calibri" w:hAnsi="Calibri" w:eastAsia="Calibri" w:cs="Calibri"/>
                <w:b/>
                <w:rtl w:val="0"/>
              </w:rPr>
              <w:t>3.2.1</w:t>
            </w:r>
          </w:p>
        </w:tc>
        <w:tc>
          <w:tcPr>
            <w:tcBorders>
              <w:top w:val="dashed" w:color="000000" w:sz="4" w:space="0"/>
              <w:left w:val="dashed" w:color="000000" w:sz="4" w:space="0"/>
              <w:bottom w:val="dashed" w:color="000000" w:sz="4" w:space="0"/>
              <w:right w:val="dashed" w:color="000000" w:sz="4" w:space="0"/>
            </w:tcBorders>
            <w:tcMar>
              <w:top w:w="0" w:type="dxa"/>
              <w:left w:w="115" w:type="dxa"/>
              <w:bottom w:w="0" w:type="dxa"/>
              <w:right w:w="115" w:type="dxa"/>
            </w:tcMar>
            <w:vAlign w:val="center"/>
          </w:tcPr>
          <w:p>
            <w:pPr>
              <w:spacing w:after="0"/>
              <w:ind w:right="-28"/>
              <w:rPr>
                <w:rFonts w:ascii="Calibri" w:hAnsi="Calibri" w:eastAsia="Calibri" w:cs="Calibri"/>
                <w:shd w:val="clear" w:fill="CCCCCC"/>
              </w:rPr>
            </w:pPr>
            <w:r>
              <w:rPr>
                <w:rFonts w:ascii="Calibri" w:hAnsi="Calibri" w:eastAsia="Calibri" w:cs="Calibri"/>
                <w:sz w:val="22"/>
                <w:szCs w:val="22"/>
                <w:rtl w:val="0"/>
              </w:rPr>
              <w:t>Project Manager</w:t>
            </w:r>
          </w:p>
        </w:tc>
        <w:tc>
          <w:tcPr>
            <w:tcBorders>
              <w:top w:val="nil"/>
              <w:left w:val="dashed" w:color="000000" w:sz="8" w:space="0"/>
              <w:bottom w:val="nil"/>
              <w:right w:val="nil"/>
            </w:tcBorders>
            <w:tcMar>
              <w:top w:w="99" w:type="dxa"/>
              <w:left w:w="99" w:type="dxa"/>
              <w:bottom w:w="99" w:type="dxa"/>
              <w:right w:w="99" w:type="dxa"/>
            </w:tcMar>
            <w:vAlign w:val="center"/>
          </w:tcPr>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180" w:right="-28" w:hanging="180"/>
              <w:jc w:val="left"/>
              <w:rPr>
                <w:rFonts w:ascii="Calibri" w:hAnsi="Calibri" w:eastAsia="Calibri" w:cs="Calibri"/>
              </w:rPr>
            </w:pPr>
            <w:r>
              <w:rPr>
                <w:rFonts w:ascii="Calibri" w:hAnsi="Calibri" w:eastAsia="Calibri" w:cs="Calibri"/>
                <w:rtl w:val="0"/>
              </w:rPr>
              <w:t>Bachelors in Engineering (Civil) with 8 years experience in the building construction industry</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508" w:hRule="atLeast"/>
        </w:trPr>
        <w:tc>
          <w:tcPr>
            <w:tcBorders>
              <w:top w:val="dashed" w:color="000000" w:sz="4" w:space="0"/>
              <w:left w:val="nil"/>
              <w:bottom w:val="dashed" w:color="000000" w:sz="4" w:space="0"/>
              <w:right w:val="dashed" w:color="000000" w:sz="4" w:space="0"/>
            </w:tcBorders>
            <w:tcMar>
              <w:top w:w="0" w:type="dxa"/>
              <w:left w:w="115" w:type="dxa"/>
              <w:bottom w:w="0" w:type="dxa"/>
              <w:right w:w="115"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ascii="Calibri" w:hAnsi="Calibri" w:eastAsia="Calibri" w:cs="Calibri"/>
                <w:b/>
              </w:rPr>
            </w:pPr>
            <w:r>
              <w:rPr>
                <w:rFonts w:ascii="Calibri" w:hAnsi="Calibri" w:eastAsia="Calibri" w:cs="Calibri"/>
                <w:b/>
                <w:rtl w:val="0"/>
              </w:rPr>
              <w:t>3.2.2</w:t>
            </w:r>
          </w:p>
        </w:tc>
        <w:tc>
          <w:tcPr>
            <w:tcBorders>
              <w:top w:val="dashed" w:color="000000" w:sz="4" w:space="0"/>
              <w:left w:val="dashed" w:color="000000" w:sz="4" w:space="0"/>
              <w:bottom w:val="dashed" w:color="000000" w:sz="4" w:space="0"/>
              <w:right w:val="dashed" w:color="000000" w:sz="4" w:space="0"/>
            </w:tcBorders>
            <w:tcMar>
              <w:top w:w="0" w:type="dxa"/>
              <w:left w:w="115" w:type="dxa"/>
              <w:bottom w:w="0" w:type="dxa"/>
              <w:right w:w="115" w:type="dxa"/>
            </w:tcMar>
            <w:vAlign w:val="center"/>
          </w:tcPr>
          <w:p>
            <w:pPr>
              <w:spacing w:after="0"/>
              <w:ind w:right="-28"/>
              <w:rPr>
                <w:rFonts w:ascii="Calibri" w:hAnsi="Calibri" w:eastAsia="Calibri" w:cs="Calibri"/>
                <w:shd w:val="clear" w:fill="CCCCCC"/>
              </w:rPr>
            </w:pPr>
            <w:r>
              <w:rPr>
                <w:rFonts w:ascii="Calibri" w:hAnsi="Calibri" w:eastAsia="Calibri" w:cs="Calibri"/>
                <w:sz w:val="22"/>
                <w:szCs w:val="22"/>
                <w:rtl w:val="0"/>
              </w:rPr>
              <w:t>Site Engineer</w:t>
            </w:r>
          </w:p>
        </w:tc>
        <w:tc>
          <w:tcPr>
            <w:tcBorders>
              <w:top w:val="nil"/>
              <w:left w:val="dashed" w:color="000000" w:sz="8" w:space="0"/>
              <w:bottom w:val="nil"/>
              <w:right w:val="nil"/>
            </w:tcBorders>
            <w:tcMar>
              <w:top w:w="99" w:type="dxa"/>
              <w:left w:w="99" w:type="dxa"/>
              <w:bottom w:w="99" w:type="dxa"/>
              <w:right w:w="99" w:type="dxa"/>
            </w:tcMar>
            <w:vAlign w:val="center"/>
          </w:tcPr>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180" w:right="-28" w:hanging="180"/>
              <w:jc w:val="left"/>
              <w:rPr>
                <w:rFonts w:ascii="Calibri" w:hAnsi="Calibri" w:eastAsia="Calibri" w:cs="Calibri"/>
              </w:rPr>
            </w:pPr>
            <w:r>
              <w:rPr>
                <w:rFonts w:ascii="Calibri" w:hAnsi="Calibri" w:eastAsia="Calibri" w:cs="Calibri"/>
                <w:rtl w:val="0"/>
              </w:rPr>
              <w:t>Bachelors degree or equivalent in Civil Engineering or Construction Management or equivalent with 03 years experience in the building  construction industry</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508" w:hRule="atLeast"/>
        </w:trPr>
        <w:tc>
          <w:tcPr>
            <w:tcBorders>
              <w:top w:val="dashed" w:color="000000" w:sz="4" w:space="0"/>
              <w:left w:val="nil"/>
              <w:bottom w:val="dashed" w:color="000000" w:sz="4" w:space="0"/>
              <w:right w:val="dashed" w:color="000000" w:sz="4" w:space="0"/>
            </w:tcBorders>
            <w:tcMar>
              <w:top w:w="0" w:type="dxa"/>
              <w:left w:w="115" w:type="dxa"/>
              <w:bottom w:w="0" w:type="dxa"/>
              <w:right w:w="115"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ascii="Calibri" w:hAnsi="Calibri" w:eastAsia="Calibri" w:cs="Calibri"/>
                <w:b/>
              </w:rPr>
            </w:pPr>
            <w:r>
              <w:rPr>
                <w:rFonts w:ascii="Calibri" w:hAnsi="Calibri" w:eastAsia="Calibri" w:cs="Calibri"/>
                <w:b/>
                <w:rtl w:val="0"/>
              </w:rPr>
              <w:t>3.2.3</w:t>
            </w:r>
          </w:p>
        </w:tc>
        <w:tc>
          <w:tcPr>
            <w:tcBorders>
              <w:top w:val="dashed" w:color="000000" w:sz="4" w:space="0"/>
              <w:left w:val="dashed" w:color="000000" w:sz="4" w:space="0"/>
              <w:bottom w:val="dashed" w:color="000000" w:sz="4" w:space="0"/>
              <w:right w:val="dashed" w:color="000000" w:sz="4" w:space="0"/>
            </w:tcBorders>
            <w:tcMar>
              <w:top w:w="0" w:type="dxa"/>
              <w:left w:w="115" w:type="dxa"/>
              <w:bottom w:w="0" w:type="dxa"/>
              <w:right w:w="115" w:type="dxa"/>
            </w:tcMar>
            <w:vAlign w:val="center"/>
          </w:tcPr>
          <w:p>
            <w:pPr>
              <w:spacing w:after="0"/>
              <w:ind w:right="-28"/>
              <w:rPr>
                <w:rFonts w:ascii="Calibri" w:hAnsi="Calibri" w:eastAsia="Calibri" w:cs="Calibri"/>
                <w:shd w:val="clear" w:fill="CCCCCC"/>
              </w:rPr>
            </w:pPr>
            <w:r>
              <w:rPr>
                <w:rFonts w:ascii="Calibri" w:hAnsi="Calibri" w:eastAsia="Calibri" w:cs="Calibri"/>
                <w:sz w:val="22"/>
                <w:szCs w:val="22"/>
                <w:rtl w:val="0"/>
              </w:rPr>
              <w:t xml:space="preserve">Technical Officer </w:t>
            </w:r>
          </w:p>
        </w:tc>
        <w:tc>
          <w:tcPr>
            <w:tcBorders>
              <w:top w:val="nil"/>
              <w:left w:val="dashed" w:color="000000" w:sz="8" w:space="0"/>
              <w:bottom w:val="nil"/>
              <w:right w:val="nil"/>
            </w:tcBorders>
            <w:tcMar>
              <w:top w:w="99" w:type="dxa"/>
              <w:left w:w="99" w:type="dxa"/>
              <w:bottom w:w="99" w:type="dxa"/>
              <w:right w:w="99" w:type="dxa"/>
            </w:tcMar>
            <w:vAlign w:val="center"/>
          </w:tcPr>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180" w:right="-28" w:hanging="180"/>
              <w:jc w:val="left"/>
              <w:rPr>
                <w:rFonts w:ascii="Calibri" w:hAnsi="Calibri" w:eastAsia="Calibri" w:cs="Calibri"/>
              </w:rPr>
            </w:pPr>
            <w:r>
              <w:rPr>
                <w:rFonts w:ascii="Calibri" w:hAnsi="Calibri" w:eastAsia="Calibri" w:cs="Calibri"/>
                <w:rtl w:val="0"/>
              </w:rPr>
              <w:t>Diploma in Civil Engineering or  Construction or  Quantity Surveying  from a recognized institute with minimum of  03 years experience in the building  construction industry</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508" w:hRule="atLeast"/>
        </w:trPr>
        <w:tc>
          <w:tcPr>
            <w:tcBorders>
              <w:top w:val="dashed" w:color="000000" w:sz="4" w:space="0"/>
              <w:left w:val="nil"/>
              <w:bottom w:val="dashed" w:color="000000" w:sz="4" w:space="0"/>
              <w:right w:val="dashed" w:color="000000" w:sz="4" w:space="0"/>
            </w:tcBorders>
            <w:tcMar>
              <w:top w:w="0" w:type="dxa"/>
              <w:left w:w="115" w:type="dxa"/>
              <w:bottom w:w="0" w:type="dxa"/>
              <w:right w:w="115"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ascii="Calibri" w:hAnsi="Calibri" w:eastAsia="Calibri" w:cs="Calibri"/>
                <w:b/>
              </w:rPr>
            </w:pPr>
            <w:r>
              <w:rPr>
                <w:rFonts w:ascii="Calibri" w:hAnsi="Calibri" w:eastAsia="Calibri" w:cs="Calibri"/>
                <w:b/>
                <w:rtl w:val="0"/>
              </w:rPr>
              <w:t>3.2.4</w:t>
            </w:r>
          </w:p>
        </w:tc>
        <w:tc>
          <w:tcPr>
            <w:tcBorders>
              <w:top w:val="dashed" w:color="000000" w:sz="4" w:space="0"/>
              <w:left w:val="dashed" w:color="000000" w:sz="4" w:space="0"/>
              <w:bottom w:val="dashed" w:color="000000" w:sz="4" w:space="0"/>
              <w:right w:val="dashed" w:color="000000" w:sz="4" w:space="0"/>
            </w:tcBorders>
            <w:tcMar>
              <w:top w:w="0" w:type="dxa"/>
              <w:left w:w="115" w:type="dxa"/>
              <w:bottom w:w="0" w:type="dxa"/>
              <w:right w:w="115" w:type="dxa"/>
            </w:tcMar>
            <w:vAlign w:val="center"/>
          </w:tcPr>
          <w:p>
            <w:pPr>
              <w:spacing w:after="0"/>
              <w:ind w:right="-28"/>
              <w:rPr>
                <w:rFonts w:ascii="Calibri" w:hAnsi="Calibri" w:eastAsia="Calibri" w:cs="Calibri"/>
                <w:shd w:val="clear" w:fill="CCCCCC"/>
              </w:rPr>
            </w:pPr>
            <w:r>
              <w:rPr>
                <w:rFonts w:ascii="Calibri" w:hAnsi="Calibri" w:eastAsia="Calibri" w:cs="Calibri"/>
                <w:sz w:val="22"/>
                <w:szCs w:val="22"/>
                <w:rtl w:val="0"/>
              </w:rPr>
              <w:t>Logistic &amp; Supply Officer</w:t>
            </w:r>
          </w:p>
        </w:tc>
        <w:tc>
          <w:tcPr>
            <w:tcBorders>
              <w:top w:val="nil"/>
              <w:left w:val="dashed" w:color="000000" w:sz="8" w:space="0"/>
              <w:bottom w:val="nil"/>
              <w:right w:val="nil"/>
            </w:tcBorders>
            <w:tcMar>
              <w:top w:w="99" w:type="dxa"/>
              <w:left w:w="99" w:type="dxa"/>
              <w:bottom w:w="99" w:type="dxa"/>
              <w:right w:w="99" w:type="dxa"/>
            </w:tcMar>
            <w:vAlign w:val="center"/>
          </w:tcPr>
          <w:p>
            <w:pPr>
              <w:keepNext w:val="0"/>
              <w:keepLines w:val="0"/>
              <w:widowControl/>
              <w:numPr>
                <w:ilvl w:val="0"/>
                <w:numId w:val="6"/>
              </w:numPr>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180" w:right="-28" w:hanging="180"/>
              <w:jc w:val="left"/>
              <w:rPr>
                <w:rFonts w:ascii="Calibri" w:hAnsi="Calibri" w:eastAsia="Calibri" w:cs="Calibri"/>
              </w:rPr>
            </w:pPr>
            <w:r>
              <w:rPr>
                <w:rFonts w:ascii="Calibri" w:hAnsi="Calibri" w:eastAsia="Calibri" w:cs="Calibri"/>
                <w:rtl w:val="0"/>
              </w:rPr>
              <w:t>Minimum of  03 years experience in the building  construction industry</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222" w:hRule="atLeast"/>
        </w:trPr>
        <w:tc>
          <w:tcPr>
            <w:tcBorders>
              <w:top w:val="dashed" w:color="000000" w:sz="4" w:space="0"/>
              <w:left w:val="nil"/>
              <w:bottom w:val="single" w:color="000000" w:sz="18" w:space="0"/>
              <w:right w:val="dashed" w:color="000000" w:sz="4" w:space="0"/>
            </w:tcBorders>
            <w:tcMar>
              <w:top w:w="0" w:type="dxa"/>
              <w:left w:w="115" w:type="dxa"/>
              <w:bottom w:w="0" w:type="dxa"/>
              <w:right w:w="115"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ascii="Calibri" w:hAnsi="Calibri" w:eastAsia="Calibri" w:cs="Calibri"/>
                <w:b/>
              </w:rPr>
            </w:pPr>
          </w:p>
        </w:tc>
        <w:tc>
          <w:tcPr>
            <w:tcBorders>
              <w:top w:val="dashed" w:color="000000" w:sz="4" w:space="0"/>
              <w:left w:val="dashed" w:color="000000" w:sz="4" w:space="0"/>
              <w:bottom w:val="single" w:color="000000" w:sz="18" w:space="0"/>
              <w:right w:val="dashed" w:color="000000" w:sz="4" w:space="0"/>
            </w:tcBorders>
            <w:tcMar>
              <w:top w:w="0" w:type="dxa"/>
              <w:left w:w="115" w:type="dxa"/>
              <w:bottom w:w="0" w:type="dxa"/>
              <w:right w:w="115" w:type="dxa"/>
            </w:tcMar>
            <w:vAlign w:val="center"/>
          </w:tcPr>
          <w:p>
            <w:pPr>
              <w:rPr>
                <w:rFonts w:ascii="Calibri" w:hAnsi="Calibri" w:eastAsia="Calibri" w:cs="Calibri"/>
                <w:shd w:val="clear" w:fill="CCCCCC"/>
              </w:rPr>
            </w:pPr>
          </w:p>
        </w:tc>
        <w:tc>
          <w:tcPr>
            <w:tcBorders>
              <w:top w:val="nil"/>
              <w:left w:val="dashed" w:color="000000" w:sz="8" w:space="0"/>
              <w:bottom w:val="single" w:color="000000" w:sz="18" w:space="0"/>
              <w:right w:val="nil"/>
            </w:tcBorders>
            <w:tcMar>
              <w:top w:w="99" w:type="dxa"/>
              <w:left w:w="99" w:type="dxa"/>
              <w:bottom w:w="99" w:type="dxa"/>
              <w:right w:w="99" w:type="dxa"/>
            </w:tcMar>
            <w:vAlign w:val="center"/>
          </w:tcPr>
          <w:p>
            <w:pPr>
              <w:pBdr>
                <w:top w:val="none" w:color="000000" w:sz="0" w:space="0"/>
                <w:left w:val="none" w:color="000000" w:sz="0" w:space="0"/>
                <w:bottom w:val="none" w:color="000000" w:sz="0" w:space="0"/>
                <w:right w:val="none" w:color="000000" w:sz="0" w:space="0"/>
                <w:between w:val="none" w:color="000000" w:sz="0" w:space="0"/>
              </w:pBdr>
              <w:ind w:right="-28"/>
              <w:rPr>
                <w:rFonts w:ascii="Calibri" w:hAnsi="Calibri" w:eastAsia="Calibri" w:cs="Calibri"/>
              </w:rPr>
            </w:pPr>
          </w:p>
        </w:tc>
      </w:tr>
    </w:tbl>
    <w:p/>
    <w:p/>
    <w:p/>
    <w:tbl>
      <w:tblPr>
        <w:tblStyle w:val="21"/>
        <w:tblW w:w="909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15" w:type="dxa"/>
          <w:bottom w:w="0" w:type="dxa"/>
          <w:right w:w="115" w:type="dxa"/>
        </w:tblCellMar>
      </w:tblPr>
      <w:tblGrid>
        <w:gridCol w:w="540"/>
        <w:gridCol w:w="4815"/>
        <w:gridCol w:w="374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480" w:hRule="atLeast"/>
        </w:trPr>
        <w:tc>
          <w:tcPr>
            <w:gridSpan w:val="3"/>
            <w:tcBorders>
              <w:top w:val="nil"/>
              <w:left w:val="nil"/>
              <w:bottom w:val="nil"/>
              <w:right w:val="single" w:color="000000" w:sz="4" w:space="0"/>
            </w:tcBorders>
            <w:shd w:val="clear" w:color="auto" w:fill="000000"/>
            <w:tcMar>
              <w:top w:w="0" w:type="dxa"/>
              <w:left w:w="115" w:type="dxa"/>
              <w:bottom w:w="0" w:type="dxa"/>
              <w:right w:w="115" w:type="dxa"/>
            </w:tcMar>
            <w:vAlign w:val="center"/>
          </w:tcPr>
          <w:p>
            <w:pPr>
              <w:rPr>
                <w:rFonts w:ascii="Calibri" w:hAnsi="Calibri" w:eastAsia="Calibri" w:cs="Calibri"/>
                <w:b/>
                <w:color w:val="FFFFFF"/>
              </w:rPr>
            </w:pPr>
            <w:r>
              <w:rPr>
                <w:rFonts w:ascii="Calibri" w:hAnsi="Calibri" w:eastAsia="Calibri" w:cs="Calibri"/>
                <w:b/>
                <w:color w:val="FFFFFF"/>
                <w:rtl w:val="0"/>
              </w:rPr>
              <w:t>Part 4: Key equipment proposed</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915" w:hRule="atLeast"/>
        </w:trPr>
        <w:tc>
          <w:tcPr>
            <w:tcBorders>
              <w:top w:val="nil"/>
              <w:left w:val="nil"/>
              <w:bottom w:val="nil"/>
              <w:right w:val="single" w:color="FFFFFF" w:sz="18" w:space="0"/>
            </w:tcBorders>
            <w:shd w:val="clear" w:color="auto" w:fill="F3F3F3"/>
            <w:tcMar>
              <w:top w:w="0" w:type="dxa"/>
              <w:left w:w="115" w:type="dxa"/>
              <w:bottom w:w="0" w:type="dxa"/>
              <w:right w:w="115"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ascii="Calibri" w:hAnsi="Calibri" w:eastAsia="Calibri" w:cs="Calibri"/>
                <w:b/>
                <w:color w:val="222222"/>
              </w:rPr>
            </w:pPr>
            <w:r>
              <w:rPr>
                <w:rFonts w:ascii="Calibri" w:hAnsi="Calibri" w:eastAsia="Calibri" w:cs="Calibri"/>
                <w:b/>
                <w:color w:val="222222"/>
                <w:rtl w:val="0"/>
              </w:rPr>
              <w:t>No.</w:t>
            </w:r>
          </w:p>
        </w:tc>
        <w:tc>
          <w:tcPr>
            <w:tcBorders>
              <w:top w:val="nil"/>
              <w:left w:val="nil"/>
              <w:bottom w:val="nil"/>
              <w:right w:val="single" w:color="FFFFFF" w:sz="18" w:space="0"/>
            </w:tcBorders>
            <w:shd w:val="clear" w:color="auto" w:fill="F3F3F3"/>
            <w:tcMar>
              <w:top w:w="99" w:type="dxa"/>
              <w:left w:w="99" w:type="dxa"/>
              <w:bottom w:w="99" w:type="dxa"/>
              <w:right w:w="99" w:type="dxa"/>
            </w:tcMar>
            <w:vAlign w:val="center"/>
          </w:tcPr>
          <w:p>
            <w:pPr>
              <w:rPr>
                <w:rFonts w:ascii="Calibri" w:hAnsi="Calibri" w:eastAsia="Calibri" w:cs="Calibri"/>
                <w:b/>
                <w:color w:val="222222"/>
              </w:rPr>
            </w:pPr>
            <w:r>
              <w:rPr>
                <w:rFonts w:ascii="Calibri" w:hAnsi="Calibri" w:eastAsia="Calibri" w:cs="Calibri"/>
                <w:b/>
                <w:color w:val="222222"/>
                <w:rtl w:val="0"/>
              </w:rPr>
              <w:t>Criteria evaluated on a pass/fail basis during the technical evaluation</w:t>
            </w:r>
          </w:p>
        </w:tc>
        <w:tc>
          <w:tcPr>
            <w:tcBorders>
              <w:top w:val="nil"/>
              <w:left w:val="single" w:color="FFFFFF" w:sz="18" w:space="0"/>
              <w:bottom w:val="nil"/>
              <w:right w:val="single" w:color="FFFFFF" w:sz="18" w:space="0"/>
            </w:tcBorders>
            <w:shd w:val="clear" w:color="auto" w:fill="F3F3F3"/>
            <w:tcMar>
              <w:top w:w="0" w:type="dxa"/>
              <w:left w:w="115" w:type="dxa"/>
              <w:bottom w:w="0" w:type="dxa"/>
              <w:right w:w="115" w:type="dxa"/>
            </w:tcMar>
            <w:vAlign w:val="center"/>
          </w:tcPr>
          <w:p>
            <w:pPr>
              <w:ind w:right="90"/>
              <w:rPr>
                <w:rFonts w:ascii="Calibri" w:hAnsi="Calibri" w:eastAsia="Calibri" w:cs="Calibri"/>
                <w:b/>
                <w:color w:val="222222"/>
              </w:rPr>
            </w:pPr>
            <w:r>
              <w:rPr>
                <w:rFonts w:ascii="Calibri" w:hAnsi="Calibri" w:eastAsia="Calibri" w:cs="Calibri"/>
                <w:b/>
                <w:color w:val="222222"/>
                <w:rtl w:val="0"/>
              </w:rPr>
              <w:t xml:space="preserve">Documents to establish compliance with the criteria </w:t>
            </w:r>
            <w:r>
              <w:rPr>
                <w:rFonts w:ascii="Calibri" w:hAnsi="Calibri" w:eastAsia="Calibri" w:cs="Calibri"/>
                <w:color w:val="222222"/>
                <w:rtl w:val="0"/>
              </w:rPr>
              <w:t>(not exhaustive)</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1305" w:hRule="atLeast"/>
        </w:trPr>
        <w:tc>
          <w:tcPr>
            <w:tcBorders>
              <w:top w:val="nil"/>
              <w:left w:val="nil"/>
              <w:bottom w:val="single" w:color="000000" w:sz="18" w:space="0"/>
              <w:right w:val="dashed" w:color="000000" w:sz="8" w:space="0"/>
            </w:tcBorders>
            <w:tcMar>
              <w:top w:w="99" w:type="dxa"/>
              <w:left w:w="99" w:type="dxa"/>
              <w:bottom w:w="99" w:type="dxa"/>
              <w:right w:w="99"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90" w:right="-28" w:firstLine="0"/>
              <w:jc w:val="center"/>
              <w:rPr>
                <w:rFonts w:ascii="Calibri" w:hAnsi="Calibri" w:eastAsia="Calibri" w:cs="Calibri"/>
                <w:b/>
              </w:rPr>
            </w:pPr>
            <w:r>
              <w:rPr>
                <w:rFonts w:ascii="Calibri" w:hAnsi="Calibri" w:eastAsia="Calibri" w:cs="Calibri"/>
                <w:b/>
                <w:rtl w:val="0"/>
              </w:rPr>
              <w:t>4.1</w:t>
            </w:r>
          </w:p>
        </w:tc>
        <w:tc>
          <w:tcPr>
            <w:tcBorders>
              <w:top w:val="nil"/>
              <w:left w:val="dashed" w:color="000000" w:sz="8" w:space="0"/>
              <w:bottom w:val="single" w:color="000000" w:sz="18" w:space="0"/>
              <w:right w:val="dashed" w:color="000000" w:sz="8" w:space="0"/>
            </w:tcBorders>
            <w:tcMar>
              <w:top w:w="99" w:type="dxa"/>
              <w:left w:w="99" w:type="dxa"/>
              <w:bottom w:w="99" w:type="dxa"/>
              <w:right w:w="99" w:type="dxa"/>
            </w:tcMar>
            <w:vAlign w:val="center"/>
          </w:tcPr>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right="-28"/>
              <w:jc w:val="left"/>
              <w:rPr>
                <w:rFonts w:ascii="Arial" w:hAnsi="Arial" w:eastAsia="Arial" w:cs="Arial"/>
                <w:highlight w:val="none"/>
              </w:rPr>
            </w:pPr>
            <w:r>
              <w:rPr>
                <w:rFonts w:ascii="Calibri" w:hAnsi="Calibri" w:eastAsia="Calibri" w:cs="Calibri"/>
                <w:highlight w:val="none"/>
                <w:rtl w:val="0"/>
              </w:rPr>
              <w:t>The proposed equipment meets the established requirements in Schedule 3.9 [</w:t>
            </w:r>
            <w:r>
              <w:rPr>
                <w:rFonts w:ascii="Calibri" w:hAnsi="Calibri" w:eastAsia="Calibri" w:cs="Calibri"/>
                <w:i/>
                <w:highlight w:val="none"/>
                <w:rtl w:val="0"/>
              </w:rPr>
              <w:t>Equipment and Machinery Requirements</w:t>
            </w:r>
            <w:r>
              <w:rPr>
                <w:rFonts w:ascii="Calibri" w:hAnsi="Calibri" w:eastAsia="Calibri" w:cs="Calibri"/>
                <w:highlight w:val="none"/>
                <w:rtl w:val="0"/>
              </w:rPr>
              <w:t>] and demonstrates the capacity of the bidder to undertake the work.</w:t>
            </w:r>
          </w:p>
        </w:tc>
        <w:tc>
          <w:tcPr>
            <w:tcBorders>
              <w:top w:val="nil"/>
              <w:left w:val="dashed" w:color="000000" w:sz="8" w:space="0"/>
              <w:bottom w:val="single" w:color="000000" w:sz="18" w:space="0"/>
              <w:right w:val="nil"/>
            </w:tcBorders>
            <w:tcMar>
              <w:top w:w="99" w:type="dxa"/>
              <w:left w:w="99" w:type="dxa"/>
              <w:bottom w:w="99" w:type="dxa"/>
              <w:right w:w="99" w:type="dxa"/>
            </w:tcMar>
            <w:vAlign w:val="center"/>
          </w:tcPr>
          <w:p>
            <w:pPr>
              <w:keepNext w:val="0"/>
              <w:keepLines w:val="0"/>
              <w:widowControl/>
              <w:numPr>
                <w:ilvl w:val="0"/>
                <w:numId w:val="9"/>
              </w:numPr>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180" w:right="120" w:hanging="180"/>
              <w:rPr>
                <w:rFonts w:ascii="Calibri" w:hAnsi="Calibri" w:eastAsia="Calibri" w:cs="Calibri"/>
                <w:highlight w:val="none"/>
              </w:rPr>
            </w:pPr>
            <w:r>
              <w:rPr>
                <w:rFonts w:ascii="Calibri" w:hAnsi="Calibri" w:eastAsia="Calibri" w:cs="Calibri"/>
                <w:highlight w:val="none"/>
                <w:rtl w:val="0"/>
              </w:rPr>
              <w:t>Schedule 4.7 [</w:t>
            </w:r>
            <w:r>
              <w:rPr>
                <w:rFonts w:ascii="Calibri" w:hAnsi="Calibri" w:eastAsia="Calibri" w:cs="Calibri"/>
                <w:i/>
                <w:highlight w:val="none"/>
                <w:rtl w:val="0"/>
              </w:rPr>
              <w:t>Contractor's Equipment and Machinery</w:t>
            </w:r>
            <w:r>
              <w:rPr>
                <w:rFonts w:ascii="Calibri" w:hAnsi="Calibri" w:eastAsia="Calibri" w:cs="Calibri"/>
                <w:highlight w:val="none"/>
                <w:rtl w:val="0"/>
              </w:rPr>
              <w:t>]</w:t>
            </w:r>
          </w:p>
        </w:tc>
      </w:tr>
    </w:tbl>
    <w:p>
      <w:pPr>
        <w:rPr>
          <w:sz w:val="20"/>
          <w:szCs w:val="20"/>
        </w:rPr>
      </w:pPr>
    </w:p>
    <w:p>
      <w:pPr>
        <w:rPr>
          <w:sz w:val="20"/>
          <w:szCs w:val="20"/>
        </w:rPr>
      </w:pPr>
    </w:p>
    <w:p>
      <w:pPr>
        <w:rPr>
          <w:sz w:val="20"/>
          <w:szCs w:val="20"/>
        </w:rPr>
      </w:pPr>
    </w:p>
    <w:p>
      <w:pPr>
        <w:rPr>
          <w:sz w:val="20"/>
          <w:szCs w:val="20"/>
        </w:rPr>
      </w:pPr>
    </w:p>
    <w:tbl>
      <w:tblPr>
        <w:tblStyle w:val="22"/>
        <w:tblW w:w="910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15" w:type="dxa"/>
          <w:bottom w:w="0" w:type="dxa"/>
          <w:right w:w="115" w:type="dxa"/>
        </w:tblCellMar>
      </w:tblPr>
      <w:tblGrid>
        <w:gridCol w:w="795"/>
        <w:gridCol w:w="83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525" w:hRule="atLeast"/>
        </w:trPr>
        <w:tc>
          <w:tcPr>
            <w:gridSpan w:val="2"/>
            <w:tcBorders>
              <w:top w:val="single" w:color="000000" w:sz="4" w:space="0"/>
              <w:left w:val="single" w:color="000000" w:sz="4" w:space="0"/>
              <w:bottom w:val="single" w:color="000000" w:sz="4" w:space="0"/>
              <w:right w:val="single" w:color="000000" w:sz="4" w:space="0"/>
            </w:tcBorders>
            <w:shd w:val="clear" w:color="auto" w:fill="000000"/>
            <w:tcMar>
              <w:top w:w="0" w:type="dxa"/>
              <w:left w:w="115" w:type="dxa"/>
              <w:bottom w:w="0" w:type="dxa"/>
              <w:right w:w="115" w:type="dxa"/>
            </w:tcMar>
            <w:vAlign w:val="center"/>
          </w:tcPr>
          <w:p>
            <w:pPr>
              <w:rPr>
                <w:rFonts w:ascii="Calibri" w:hAnsi="Calibri" w:eastAsia="Calibri" w:cs="Calibri"/>
                <w:b/>
                <w:color w:val="FFFFFF"/>
              </w:rPr>
            </w:pPr>
            <w:r>
              <w:rPr>
                <w:rFonts w:ascii="Calibri" w:hAnsi="Calibri" w:eastAsia="Calibri" w:cs="Calibri"/>
                <w:b/>
                <w:color w:val="FFFFFF"/>
                <w:rtl w:val="0"/>
              </w:rPr>
              <w:t xml:space="preserve">Part 5: Oral presentations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570" w:hRule="atLeast"/>
        </w:trPr>
        <w:tc>
          <w:tcPr>
            <w:tcBorders>
              <w:top w:val="nil"/>
              <w:left w:val="nil"/>
              <w:bottom w:val="nil"/>
              <w:right w:val="single" w:color="FFFFFF" w:sz="18" w:space="0"/>
            </w:tcBorders>
            <w:shd w:val="clear" w:color="auto" w:fill="F3F3F3"/>
            <w:tcMar>
              <w:top w:w="0" w:type="dxa"/>
              <w:left w:w="115" w:type="dxa"/>
              <w:bottom w:w="0" w:type="dxa"/>
              <w:right w:w="115" w:type="dxa"/>
            </w:tcMar>
            <w:vAlign w:val="center"/>
          </w:tcPr>
          <w:p>
            <w:pPr>
              <w:rPr>
                <w:rFonts w:ascii="Calibri" w:hAnsi="Calibri" w:eastAsia="Calibri" w:cs="Calibri"/>
                <w:b/>
                <w:color w:val="222222"/>
              </w:rPr>
            </w:pPr>
            <w:r>
              <w:rPr>
                <w:rFonts w:ascii="Calibri" w:hAnsi="Calibri" w:eastAsia="Calibri" w:cs="Calibri"/>
                <w:b/>
                <w:color w:val="222222"/>
                <w:rtl w:val="0"/>
              </w:rPr>
              <w:t>No.</w:t>
            </w:r>
          </w:p>
        </w:tc>
        <w:tc>
          <w:tcPr>
            <w:tcBorders>
              <w:top w:val="nil"/>
              <w:left w:val="single" w:color="000000" w:sz="4" w:space="0"/>
              <w:bottom w:val="nil"/>
              <w:right w:val="nil"/>
            </w:tcBorders>
            <w:shd w:val="clear" w:color="auto" w:fill="F3F3F3"/>
            <w:tcMar>
              <w:top w:w="0" w:type="dxa"/>
              <w:left w:w="115" w:type="dxa"/>
              <w:bottom w:w="0" w:type="dxa"/>
              <w:right w:w="115" w:type="dxa"/>
            </w:tcMar>
            <w:vAlign w:val="center"/>
          </w:tcPr>
          <w:p>
            <w:pPr>
              <w:widowControl w:val="0"/>
              <w:rPr>
                <w:rFonts w:ascii="Open Sans" w:hAnsi="Open Sans" w:eastAsia="Open Sans" w:cs="Open Sans"/>
                <w:b/>
                <w:color w:val="222222"/>
                <w:sz w:val="20"/>
                <w:szCs w:val="20"/>
              </w:rPr>
            </w:pPr>
            <w:r>
              <w:rPr>
                <w:rFonts w:ascii="Calibri" w:hAnsi="Calibri" w:eastAsia="Calibri" w:cs="Calibri"/>
                <w:b/>
                <w:color w:val="222222"/>
                <w:rtl w:val="0"/>
              </w:rPr>
              <w:t>Criteria evaluated on a pass/fail basis during the technical evaluation</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15" w:type="dxa"/>
            <w:bottom w:w="0" w:type="dxa"/>
            <w:right w:w="115" w:type="dxa"/>
          </w:tblCellMar>
        </w:tblPrEx>
        <w:trPr>
          <w:trHeight w:val="9885" w:hRule="atLeast"/>
        </w:trPr>
        <w:tc>
          <w:tcPr>
            <w:tcBorders>
              <w:top w:val="nil"/>
              <w:left w:val="nil"/>
              <w:bottom w:val="single" w:color="000000" w:sz="18" w:space="0"/>
              <w:right w:val="dashed" w:color="000000" w:sz="4" w:space="0"/>
            </w:tcBorders>
            <w:tcMar>
              <w:top w:w="0" w:type="dxa"/>
              <w:left w:w="115" w:type="dxa"/>
              <w:bottom w:w="0" w:type="dxa"/>
              <w:right w:w="115" w:type="dxa"/>
            </w:tcMar>
            <w:vAlign w:val="center"/>
          </w:tcPr>
          <w:p>
            <w:pPr>
              <w:ind w:left="-90" w:firstLine="0"/>
              <w:jc w:val="center"/>
              <w:rPr>
                <w:rFonts w:ascii="Calibri" w:hAnsi="Calibri" w:eastAsia="Calibri" w:cs="Calibri"/>
                <w:b/>
              </w:rPr>
            </w:pPr>
            <w:r>
              <w:rPr>
                <w:rFonts w:ascii="Calibri" w:hAnsi="Calibri" w:eastAsia="Calibri" w:cs="Calibri"/>
                <w:b/>
                <w:rtl w:val="0"/>
              </w:rPr>
              <w:t>5.1</w:t>
            </w:r>
          </w:p>
        </w:tc>
        <w:tc>
          <w:tcPr>
            <w:tcBorders>
              <w:top w:val="nil"/>
              <w:left w:val="dashed" w:color="000000" w:sz="4" w:space="0"/>
              <w:bottom w:val="single" w:color="000000" w:sz="18" w:space="0"/>
              <w:right w:val="nil"/>
            </w:tcBorders>
            <w:tcMar>
              <w:top w:w="0" w:type="dxa"/>
              <w:left w:w="115" w:type="dxa"/>
              <w:bottom w:w="0" w:type="dxa"/>
              <w:right w:w="115" w:type="dxa"/>
            </w:tcMar>
            <w:vAlign w:val="center"/>
          </w:tcPr>
          <w:p>
            <w:pPr>
              <w:tabs>
                <w:tab w:val="left" w:pos="-1440"/>
              </w:tabs>
              <w:spacing w:before="200" w:after="100"/>
              <w:ind w:left="144" w:right="420" w:hanging="9"/>
              <w:rPr>
                <w:rFonts w:ascii="Calibri" w:hAnsi="Calibri" w:eastAsia="Calibri" w:cs="Calibri"/>
                <w:b/>
              </w:rPr>
            </w:pPr>
            <w:r>
              <w:rPr>
                <w:rFonts w:ascii="Calibri" w:hAnsi="Calibri" w:eastAsia="Calibri" w:cs="Calibri"/>
                <w:b/>
                <w:rtl w:val="0"/>
              </w:rPr>
              <w:t xml:space="preserve">Oral presentation: </w:t>
            </w:r>
          </w:p>
          <w:p>
            <w:pPr>
              <w:tabs>
                <w:tab w:val="left" w:pos="-1440"/>
              </w:tabs>
              <w:spacing w:after="120"/>
              <w:ind w:left="144" w:right="420" w:hanging="9"/>
              <w:rPr>
                <w:rFonts w:ascii="Calibri" w:hAnsi="Calibri" w:eastAsia="Calibri" w:cs="Calibri"/>
                <w:b/>
              </w:rPr>
            </w:pPr>
            <w:r>
              <w:rPr>
                <w:rFonts w:ascii="Calibri" w:hAnsi="Calibri" w:eastAsia="Calibri" w:cs="Calibri"/>
                <w:rtl w:val="0"/>
              </w:rPr>
              <w:t>All bidders who presented substantially compliant bids in the</w:t>
            </w:r>
            <w:r>
              <w:rPr>
                <w:rFonts w:ascii="Calibri" w:hAnsi="Calibri" w:eastAsia="Calibri" w:cs="Calibri"/>
                <w:b/>
                <w:rtl w:val="0"/>
              </w:rPr>
              <w:t xml:space="preserve"> evaluation part 02, Proposed methodology, approach and implementation plan</w:t>
            </w:r>
            <w:r>
              <w:rPr>
                <w:rFonts w:ascii="Calibri" w:hAnsi="Calibri" w:eastAsia="Calibri" w:cs="Calibri"/>
                <w:rtl w:val="0"/>
              </w:rPr>
              <w:t xml:space="preserve"> required to make an oral presentation either in person or remotely, at the discretion of UNOPS. Information from the oral presentation will also be used as part of the technical evaluation process. UNOPS reserves the right to incorporate elements from oral presentations in the final contract. The oral presentation will not encompass price bids.</w:t>
            </w:r>
          </w:p>
          <w:p>
            <w:pPr>
              <w:numPr>
                <w:ilvl w:val="3"/>
                <w:numId w:val="10"/>
              </w:numPr>
              <w:tabs>
                <w:tab w:val="left" w:pos="-1440"/>
              </w:tabs>
              <w:spacing w:before="200" w:after="100"/>
              <w:ind w:left="144" w:right="420" w:hanging="905"/>
              <w:rPr>
                <w:rFonts w:ascii="Calibri" w:hAnsi="Calibri" w:eastAsia="Calibri" w:cs="Calibri"/>
                <w:b/>
              </w:rPr>
            </w:pPr>
            <w:r>
              <w:rPr>
                <w:rFonts w:ascii="Calibri" w:hAnsi="Calibri" w:eastAsia="Calibri" w:cs="Calibri"/>
                <w:b/>
                <w:rtl w:val="0"/>
              </w:rPr>
              <w:t>Oral presentation ground rules:</w:t>
            </w:r>
          </w:p>
          <w:p>
            <w:pPr>
              <w:tabs>
                <w:tab w:val="left" w:pos="-1440"/>
              </w:tabs>
              <w:spacing w:after="120"/>
              <w:ind w:left="144" w:right="420" w:hanging="9"/>
              <w:rPr>
                <w:rFonts w:ascii="Calibri" w:hAnsi="Calibri" w:eastAsia="Calibri" w:cs="Calibri"/>
              </w:rPr>
            </w:pPr>
            <w:r>
              <w:rPr>
                <w:rFonts w:ascii="Calibri" w:hAnsi="Calibri" w:eastAsia="Calibri" w:cs="Calibri"/>
                <w:rtl w:val="0"/>
              </w:rPr>
              <w:t>The selected bidders as specified above must make an oral presentation to the UNOPS evaluation team and participate in a question and answer session. The purpose of the oral presentation and question and answer session is to validate the information provided by the bidder in their bid and to test the bidder’s understanding of the work that will be performed as per the requirements under the prospective Contract, which will be a factor in the overall technical evaluation of the bids. UNOPS may, moreover, request a demonstration of the tools and/or systems offered, as relevant. Each bidder will be allowed15 minutes to make their oral presentation.</w:t>
            </w:r>
          </w:p>
          <w:p>
            <w:pPr>
              <w:numPr>
                <w:ilvl w:val="0"/>
                <w:numId w:val="11"/>
              </w:numPr>
              <w:spacing w:after="80"/>
              <w:ind w:left="144" w:right="420" w:hanging="360"/>
              <w:rPr>
                <w:rFonts w:ascii="Arial" w:hAnsi="Arial" w:eastAsia="Arial" w:cs="Arial"/>
              </w:rPr>
            </w:pPr>
            <w:r>
              <w:rPr>
                <w:rFonts w:ascii="Calibri" w:hAnsi="Calibri" w:eastAsia="Calibri" w:cs="Calibri"/>
                <w:rtl w:val="0"/>
              </w:rPr>
              <w:t xml:space="preserve">Oral presentations will begin approximately </w:t>
            </w:r>
            <w:r>
              <w:rPr>
                <w:rFonts w:ascii="Calibri" w:hAnsi="Calibri" w:eastAsia="Calibri" w:cs="Calibri"/>
                <w:b/>
                <w:rtl w:val="0"/>
              </w:rPr>
              <w:t xml:space="preserve">within 10 calendar days </w:t>
            </w:r>
            <w:r>
              <w:rPr>
                <w:rFonts w:ascii="Calibri" w:hAnsi="Calibri" w:eastAsia="Calibri" w:cs="Calibri"/>
                <w:rtl w:val="0"/>
              </w:rPr>
              <w:t xml:space="preserve">after the receipt of bids. UNOPS will determine the date and time for each bidder’s oral presentation. The UNOPS procurement official will notify bidders of the scheduled date and time, as well as the agenda for their presentation </w:t>
            </w:r>
            <w:r>
              <w:rPr>
                <w:rFonts w:ascii="Calibri" w:hAnsi="Calibri" w:eastAsia="Calibri" w:cs="Calibri"/>
                <w:b/>
                <w:rtl w:val="0"/>
              </w:rPr>
              <w:t>within seven calendar days</w:t>
            </w:r>
            <w:r>
              <w:rPr>
                <w:rFonts w:ascii="Calibri" w:hAnsi="Calibri" w:eastAsia="Calibri" w:cs="Calibri"/>
                <w:rtl w:val="0"/>
              </w:rPr>
              <w:t xml:space="preserve"> of the receipt of bids. At its sole discretion, UNOPS reserves the right to reschedule any bidder’s presentation. Should they be invited, bidders must confirm their availability for that date.</w:t>
            </w:r>
          </w:p>
          <w:p>
            <w:pPr>
              <w:numPr>
                <w:ilvl w:val="0"/>
                <w:numId w:val="12"/>
              </w:numPr>
              <w:spacing w:after="80"/>
              <w:ind w:left="144" w:right="420" w:hanging="360"/>
              <w:rPr>
                <w:rFonts w:ascii="Arial" w:hAnsi="Arial" w:eastAsia="Arial" w:cs="Arial"/>
              </w:rPr>
            </w:pPr>
            <w:r>
              <w:rPr>
                <w:rFonts w:ascii="Calibri" w:hAnsi="Calibri" w:eastAsia="Calibri" w:cs="Calibri"/>
                <w:rtl w:val="0"/>
              </w:rPr>
              <w:t>The presentation must be made by one or more of the personnel whom the bidder will employ to manage or supervise the contract performance. A senior executive from the bidder must be present and must, at a minimum, answer questions directed to them during the question and answer session. Bidders may not use consultants to make the oral presentation. The bidder should be prepared to answer detailed technical questions from UNOPS.</w:t>
            </w:r>
          </w:p>
          <w:p>
            <w:pPr>
              <w:numPr>
                <w:ilvl w:val="0"/>
                <w:numId w:val="12"/>
              </w:numPr>
              <w:spacing w:after="80"/>
              <w:ind w:left="144" w:right="420" w:hanging="360"/>
              <w:rPr>
                <w:rFonts w:ascii="Arial" w:hAnsi="Arial" w:eastAsia="Arial" w:cs="Arial"/>
              </w:rPr>
            </w:pPr>
            <w:r>
              <w:rPr>
                <w:rFonts w:ascii="Calibri" w:hAnsi="Calibri" w:eastAsia="Calibri" w:cs="Calibri"/>
                <w:rtl w:val="0"/>
              </w:rPr>
              <w:t>During the presentation, interaction between the evaluation team and the bidder will be limited. The UNOPS procurement official will chair the meeting and ensure compliance with the ground rules. UNOPS will not inform bidders of their strengths, deficiencies or weaknesses during the presentation, and UNOPS will not engage in bargaining during the presentations. The presentation does not constitute discussions or negotiations with bidders.</w:t>
            </w:r>
          </w:p>
          <w:p>
            <w:pPr>
              <w:numPr>
                <w:ilvl w:val="0"/>
                <w:numId w:val="12"/>
              </w:numPr>
              <w:spacing w:after="80"/>
              <w:ind w:left="144" w:right="420" w:hanging="360"/>
              <w:rPr>
                <w:rFonts w:ascii="Arial" w:hAnsi="Arial" w:eastAsia="Arial" w:cs="Arial"/>
                <w:b/>
              </w:rPr>
            </w:pPr>
            <w:r>
              <w:rPr>
                <w:rFonts w:ascii="Calibri" w:hAnsi="Calibri" w:eastAsia="Calibri" w:cs="Calibri"/>
                <w:rtl w:val="0"/>
              </w:rPr>
              <w:t>UNOPS reserves the right to make video or audio recordings of oral presentations for its own internal use. These will not be released or made public, except where required by law.</w:t>
            </w:r>
          </w:p>
        </w:tc>
      </w:tr>
    </w:tbl>
    <w:p>
      <w:pPr>
        <w:rPr>
          <w:sz w:val="20"/>
          <w:szCs w:val="20"/>
        </w:rPr>
        <w:sectPr>
          <w:headerReference r:id="rId7" w:type="first"/>
          <w:footerReference r:id="rId10" w:type="first"/>
          <w:headerReference r:id="rId5" w:type="default"/>
          <w:footerReference r:id="rId8" w:type="default"/>
          <w:headerReference r:id="rId6" w:type="even"/>
          <w:footerReference r:id="rId9" w:type="even"/>
          <w:pgSz w:w="11907" w:h="16839"/>
          <w:pgMar w:top="1440" w:right="1440" w:bottom="1440" w:left="1440" w:header="720" w:footer="360" w:gutter="0"/>
          <w:pgNumType w:start="1"/>
          <w:cols w:space="720" w:num="1"/>
        </w:sectPr>
      </w:pPr>
    </w:p>
    <w:p>
      <w:pPr>
        <w:pStyle w:val="2"/>
        <w:rPr>
          <w:color w:val="000000"/>
        </w:rPr>
      </w:pPr>
      <w:bookmarkStart w:id="1" w:name="_heading=h.30j0zll" w:colFirst="0" w:colLast="0"/>
      <w:bookmarkEnd w:id="1"/>
      <w:r>
        <w:rPr>
          <w:rtl w:val="0"/>
        </w:rPr>
        <w:t xml:space="preserve">SECTION III: </w:t>
      </w:r>
      <w:r>
        <w:rPr>
          <w:color w:val="000000"/>
          <w:rtl w:val="0"/>
        </w:rPr>
        <w:t>CONDITIONS OF CONTRACT</w:t>
      </w:r>
    </w:p>
    <w:p>
      <w:pPr>
        <w:pStyle w:val="3"/>
        <w:widowControl w:val="0"/>
        <w:pBdr>
          <w:bottom w:val="none" w:color="000000" w:sz="0" w:space="0"/>
        </w:pBdr>
        <w:spacing w:before="240"/>
        <w:ind w:right="0"/>
        <w:jc w:val="left"/>
      </w:pPr>
      <w:bookmarkStart w:id="2" w:name="_heading=h.1fob9te" w:colFirst="0" w:colLast="0"/>
      <w:bookmarkEnd w:id="2"/>
      <w:r>
        <w:rPr>
          <w:rtl w:val="0"/>
        </w:rPr>
        <w:t>INSTRUMENT OF AGREEMENT</w:t>
      </w:r>
    </w:p>
    <w:p>
      <w:pPr>
        <w:numPr>
          <w:ilvl w:val="0"/>
          <w:numId w:val="13"/>
        </w:numPr>
        <w:spacing w:after="100"/>
        <w:ind w:left="720" w:hanging="360"/>
      </w:pPr>
      <w:r>
        <w:fldChar w:fldCharType="begin"/>
      </w:r>
      <w:r>
        <w:instrText xml:space="preserve"> HYPERLINK "https://content.unops.org/service-Line-Documents/Infrastructure/Construction-Contract-for-Major-Works-Instrument-of-Agreement_EN.pdf" \h </w:instrText>
      </w:r>
      <w:r>
        <w:fldChar w:fldCharType="separate"/>
      </w:r>
      <w:r>
        <w:rPr>
          <w:color w:val="0092D1"/>
          <w:u w:val="single"/>
          <w:rtl w:val="0"/>
        </w:rPr>
        <w:t>Construction Contract for Major Works: Instrument of Agreement</w:t>
      </w:r>
      <w:r>
        <w:rPr>
          <w:color w:val="0092D1"/>
          <w:u w:val="single"/>
          <w:rtl w:val="0"/>
        </w:rPr>
        <w:fldChar w:fldCharType="end"/>
      </w:r>
    </w:p>
    <w:p>
      <w:pPr>
        <w:pStyle w:val="3"/>
        <w:widowControl w:val="0"/>
        <w:pBdr>
          <w:bottom w:val="none" w:color="000000" w:sz="0" w:space="0"/>
        </w:pBdr>
        <w:spacing w:before="240"/>
        <w:ind w:right="0"/>
        <w:jc w:val="left"/>
      </w:pPr>
      <w:bookmarkStart w:id="3" w:name="_heading=h.3znysh7" w:colFirst="0" w:colLast="0"/>
      <w:bookmarkEnd w:id="3"/>
      <w:r>
        <w:rPr>
          <w:rtl w:val="0"/>
        </w:rPr>
        <w:t>GENERAL CONDITIONS OF CONTRACT</w:t>
      </w:r>
    </w:p>
    <w:p>
      <w:pPr>
        <w:numPr>
          <w:ilvl w:val="0"/>
          <w:numId w:val="13"/>
        </w:numPr>
        <w:spacing w:after="100"/>
        <w:ind w:left="720" w:hanging="360"/>
      </w:pPr>
      <w:r>
        <w:fldChar w:fldCharType="begin"/>
      </w:r>
      <w:r>
        <w:instrText xml:space="preserve"> HYPERLINK "https://content.unops.org/service-Line-Documents/Infrastructure/Construction-Contract-for-Major-Works-General-Conditions-of-Contract_EN.pdf" \h </w:instrText>
      </w:r>
      <w:r>
        <w:fldChar w:fldCharType="separate"/>
      </w:r>
      <w:r>
        <w:rPr>
          <w:color w:val="0092D1"/>
          <w:u w:val="single"/>
          <w:rtl w:val="0"/>
        </w:rPr>
        <w:t>Construction Contract for Major Works: General Conditions of Contract</w:t>
      </w:r>
      <w:r>
        <w:rPr>
          <w:color w:val="0092D1"/>
          <w:u w:val="single"/>
          <w:rtl w:val="0"/>
        </w:rPr>
        <w:fldChar w:fldCharType="end"/>
      </w:r>
    </w:p>
    <w:p>
      <w:pPr>
        <w:pStyle w:val="3"/>
        <w:widowControl w:val="0"/>
        <w:pBdr>
          <w:bottom w:val="none" w:color="000000" w:sz="0" w:space="0"/>
        </w:pBdr>
        <w:spacing w:before="240"/>
        <w:ind w:right="0"/>
        <w:jc w:val="left"/>
      </w:pPr>
      <w:bookmarkStart w:id="4" w:name="_heading=h.2et92p0" w:colFirst="0" w:colLast="0"/>
      <w:bookmarkEnd w:id="4"/>
      <w:r>
        <w:rPr>
          <w:rtl w:val="0"/>
        </w:rPr>
        <w:t>PARTICULAR CONDITIONS OF CONTRACT</w:t>
      </w:r>
    </w:p>
    <w:p>
      <w:pPr>
        <w:pStyle w:val="4"/>
      </w:pPr>
      <w:bookmarkStart w:id="5" w:name="_heading=h.tyjcwt" w:colFirst="0" w:colLast="0"/>
      <w:bookmarkEnd w:id="5"/>
      <w:r>
        <w:rPr>
          <w:rtl w:val="0"/>
        </w:rPr>
        <w:t>Part 1: Amended Clauses</w:t>
      </w:r>
    </w:p>
    <w:p>
      <w:pPr>
        <w:spacing w:after="200"/>
      </w:pPr>
      <w:r>
        <w:rPr>
          <w:rtl w:val="0"/>
        </w:rPr>
        <w:t xml:space="preserve">The General Conditions are amended in the following manner (if nothing is stated, then no amended conditions apply): </w:t>
      </w:r>
    </w:p>
    <w:tbl>
      <w:tblPr>
        <w:tblStyle w:val="23"/>
        <w:tblW w:w="9022" w:type="dxa"/>
        <w:tblInd w:w="0" w:type="dxa"/>
        <w:tblLayout w:type="fixed"/>
        <w:tblCellMar>
          <w:top w:w="0" w:type="dxa"/>
          <w:left w:w="10" w:type="dxa"/>
          <w:bottom w:w="0" w:type="dxa"/>
          <w:right w:w="10" w:type="dxa"/>
        </w:tblCellMar>
      </w:tblPr>
      <w:tblGrid>
        <w:gridCol w:w="532"/>
        <w:gridCol w:w="4245"/>
        <w:gridCol w:w="4245"/>
      </w:tblGrid>
      <w:tr>
        <w:tblPrEx>
          <w:tblCellMar>
            <w:top w:w="0" w:type="dxa"/>
            <w:left w:w="10" w:type="dxa"/>
            <w:bottom w:w="0" w:type="dxa"/>
            <w:right w:w="10" w:type="dxa"/>
          </w:tblCellMar>
        </w:tblPrEx>
        <w:trPr>
          <w:trHeight w:val="450" w:hRule="atLeast"/>
        </w:trPr>
        <w:tc>
          <w:tcPr>
            <w:tcBorders>
              <w:top w:val="nil"/>
              <w:left w:val="nil"/>
              <w:bottom w:val="nil"/>
              <w:right w:val="single" w:color="FFFFFF" w:sz="18" w:space="0"/>
            </w:tcBorders>
            <w:shd w:val="clear" w:color="auto" w:fill="000000"/>
            <w:tcMar>
              <w:top w:w="100" w:type="dxa"/>
              <w:left w:w="100" w:type="dxa"/>
              <w:bottom w:w="100" w:type="dxa"/>
              <w:right w:w="100" w:type="dxa"/>
            </w:tcMar>
            <w:vAlign w:val="center"/>
          </w:tcPr>
          <w:p>
            <w:pPr>
              <w:widowControl w:val="0"/>
              <w:spacing w:line="240" w:lineRule="auto"/>
              <w:ind w:right="0"/>
              <w:rPr>
                <w:rFonts w:ascii="Calibri" w:hAnsi="Calibri" w:eastAsia="Calibri" w:cs="Calibri"/>
                <w:b/>
                <w:color w:val="FFFFFF"/>
              </w:rPr>
            </w:pPr>
            <w:r>
              <w:rPr>
                <w:rFonts w:ascii="Calibri" w:hAnsi="Calibri" w:eastAsia="Calibri" w:cs="Calibri"/>
                <w:b/>
                <w:color w:val="FFFFFF"/>
                <w:rtl w:val="0"/>
              </w:rPr>
              <w:t>No.</w:t>
            </w:r>
          </w:p>
        </w:tc>
        <w:tc>
          <w:tcPr>
            <w:tcBorders>
              <w:right w:val="single" w:color="FFFFFF" w:sz="18" w:space="0"/>
            </w:tcBorders>
            <w:shd w:val="clear" w:color="auto" w:fill="000000"/>
            <w:tcMar>
              <w:top w:w="129" w:type="dxa"/>
              <w:left w:w="129" w:type="dxa"/>
              <w:bottom w:w="129" w:type="dxa"/>
              <w:right w:w="129" w:type="dxa"/>
            </w:tcMar>
            <w:vAlign w:val="center"/>
          </w:tcPr>
          <w:p>
            <w:pPr>
              <w:spacing w:line="240" w:lineRule="auto"/>
              <w:ind w:right="0"/>
              <w:rPr>
                <w:rFonts w:ascii="Calibri" w:hAnsi="Calibri" w:eastAsia="Calibri" w:cs="Calibri"/>
                <w:b/>
                <w:color w:val="FFFFFF"/>
                <w:sz w:val="20"/>
                <w:szCs w:val="20"/>
              </w:rPr>
            </w:pPr>
            <w:r>
              <w:rPr>
                <w:rFonts w:ascii="Calibri" w:hAnsi="Calibri" w:eastAsia="Calibri" w:cs="Calibri"/>
                <w:b/>
                <w:color w:val="FFFFFF"/>
                <w:sz w:val="20"/>
                <w:szCs w:val="20"/>
                <w:rtl w:val="0"/>
              </w:rPr>
              <w:t>Clause/Sub-Clause No. and Title</w:t>
            </w:r>
          </w:p>
        </w:tc>
        <w:tc>
          <w:tcPr>
            <w:tcBorders>
              <w:left w:val="single" w:color="FFFFFF" w:sz="18" w:space="0"/>
            </w:tcBorders>
            <w:shd w:val="clear" w:color="auto" w:fill="000000"/>
            <w:tcMar>
              <w:top w:w="129" w:type="dxa"/>
              <w:left w:w="129" w:type="dxa"/>
              <w:bottom w:w="129" w:type="dxa"/>
              <w:right w:w="129" w:type="dxa"/>
            </w:tcMar>
            <w:vAlign w:val="center"/>
          </w:tcPr>
          <w:p>
            <w:pPr>
              <w:spacing w:line="240" w:lineRule="auto"/>
              <w:ind w:right="0"/>
              <w:rPr>
                <w:rFonts w:ascii="Calibri" w:hAnsi="Calibri" w:eastAsia="Calibri" w:cs="Calibri"/>
                <w:b/>
                <w:color w:val="FFFFFF"/>
                <w:sz w:val="20"/>
                <w:szCs w:val="20"/>
              </w:rPr>
            </w:pPr>
            <w:r>
              <w:rPr>
                <w:rFonts w:ascii="Calibri" w:hAnsi="Calibri" w:eastAsia="Calibri" w:cs="Calibri"/>
                <w:b/>
                <w:color w:val="FFFFFF"/>
                <w:sz w:val="20"/>
                <w:szCs w:val="20"/>
                <w:rtl w:val="0"/>
              </w:rPr>
              <w:t>Amended General Condition</w:t>
            </w:r>
          </w:p>
        </w:tc>
      </w:tr>
      <w:tr>
        <w:tblPrEx>
          <w:tblCellMar>
            <w:top w:w="0" w:type="dxa"/>
            <w:left w:w="10" w:type="dxa"/>
            <w:bottom w:w="0" w:type="dxa"/>
            <w:right w:w="10" w:type="dxa"/>
          </w:tblCellMar>
        </w:tblPrEx>
        <w:trPr>
          <w:trHeight w:val="471" w:hRule="atLeast"/>
        </w:trPr>
        <w:tc>
          <w:tcPr>
            <w:tcBorders>
              <w:top w:val="nil"/>
              <w:left w:val="nil"/>
              <w:bottom w:val="dashed" w:color="000000" w:sz="8" w:space="0"/>
              <w:right w:val="dashed" w:color="000000" w:sz="8" w:space="0"/>
            </w:tcBorders>
            <w:shd w:val="clear" w:color="auto" w:fill="F3F3F3"/>
            <w:tcMar>
              <w:top w:w="100" w:type="dxa"/>
              <w:left w:w="100" w:type="dxa"/>
              <w:bottom w:w="100" w:type="dxa"/>
              <w:right w:w="100" w:type="dxa"/>
            </w:tcMar>
            <w:vAlign w:val="center"/>
          </w:tcPr>
          <w:p>
            <w:pPr>
              <w:widowControl w:val="0"/>
              <w:spacing w:line="240" w:lineRule="auto"/>
              <w:ind w:right="0"/>
              <w:jc w:val="center"/>
              <w:rPr>
                <w:rFonts w:ascii="Calibri" w:hAnsi="Calibri" w:eastAsia="Calibri" w:cs="Calibri"/>
                <w:b/>
              </w:rPr>
            </w:pPr>
            <w:r>
              <w:rPr>
                <w:rFonts w:ascii="Calibri" w:hAnsi="Calibri" w:eastAsia="Calibri" w:cs="Calibri"/>
                <w:b/>
                <w:rtl w:val="0"/>
              </w:rPr>
              <w:t>1</w:t>
            </w:r>
          </w:p>
        </w:tc>
        <w:tc>
          <w:tcPr>
            <w:tcBorders>
              <w:bottom w:val="dashed" w:color="000000" w:sz="8" w:space="0"/>
              <w:right w:val="dashed" w:color="000000" w:sz="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sz w:val="20"/>
                <w:szCs w:val="20"/>
              </w:rPr>
            </w:pPr>
            <w:r>
              <w:rPr>
                <w:rFonts w:ascii="Calibri" w:hAnsi="Calibri" w:eastAsia="Calibri" w:cs="Calibri"/>
                <w:sz w:val="20"/>
                <w:szCs w:val="20"/>
                <w:rtl w:val="0"/>
              </w:rPr>
              <w:t>N/A</w:t>
            </w:r>
          </w:p>
        </w:tc>
        <w:tc>
          <w:tcPr>
            <w:tcBorders>
              <w:left w:val="dashed" w:color="000000" w:sz="8" w:space="0"/>
              <w:bottom w:val="dashed" w:color="000000" w:sz="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sz w:val="20"/>
                <w:szCs w:val="20"/>
              </w:rPr>
            </w:pPr>
          </w:p>
        </w:tc>
      </w:tr>
      <w:tr>
        <w:tblPrEx>
          <w:tblCellMar>
            <w:top w:w="0" w:type="dxa"/>
            <w:left w:w="10" w:type="dxa"/>
            <w:bottom w:w="0" w:type="dxa"/>
            <w:right w:w="10" w:type="dxa"/>
          </w:tblCellMar>
        </w:tblPrEx>
        <w:trPr>
          <w:trHeight w:val="137" w:hRule="atLeast"/>
        </w:trPr>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center"/>
          </w:tcPr>
          <w:p>
            <w:pPr>
              <w:widowControl w:val="0"/>
              <w:spacing w:line="240" w:lineRule="auto"/>
              <w:ind w:right="0"/>
              <w:jc w:val="center"/>
              <w:rPr>
                <w:rFonts w:ascii="Calibri" w:hAnsi="Calibri" w:eastAsia="Calibri" w:cs="Calibri"/>
                <w:b/>
              </w:rPr>
            </w:pPr>
            <w:r>
              <w:rPr>
                <w:rFonts w:ascii="Calibri" w:hAnsi="Calibri" w:eastAsia="Calibri" w:cs="Calibri"/>
                <w:b/>
                <w:rtl w:val="0"/>
              </w:rPr>
              <w:t>2</w:t>
            </w:r>
          </w:p>
        </w:tc>
        <w:tc>
          <w:tcPr>
            <w:tcBorders>
              <w:top w:val="dashed" w:color="000000" w:sz="8" w:space="0"/>
              <w:bottom w:val="dashed" w:color="000000" w:sz="8" w:space="0"/>
              <w:right w:val="dashed" w:color="000000" w:sz="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sz w:val="20"/>
                <w:szCs w:val="20"/>
              </w:rPr>
            </w:pPr>
          </w:p>
        </w:tc>
        <w:tc>
          <w:tcPr>
            <w:tcBorders>
              <w:top w:val="dashed" w:color="000000" w:sz="8" w:space="0"/>
              <w:left w:val="dashed" w:color="000000" w:sz="8" w:space="0"/>
              <w:bottom w:val="dashed" w:color="000000" w:sz="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sz w:val="20"/>
                <w:szCs w:val="20"/>
              </w:rPr>
            </w:pPr>
          </w:p>
        </w:tc>
      </w:tr>
      <w:tr>
        <w:tblPrEx>
          <w:tblCellMar>
            <w:top w:w="0" w:type="dxa"/>
            <w:left w:w="10" w:type="dxa"/>
            <w:bottom w:w="0" w:type="dxa"/>
            <w:right w:w="10" w:type="dxa"/>
          </w:tblCellMar>
        </w:tblPrEx>
        <w:trPr>
          <w:trHeight w:val="426" w:hRule="atLeast"/>
        </w:trPr>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center"/>
          </w:tcPr>
          <w:p>
            <w:pPr>
              <w:widowControl w:val="0"/>
              <w:spacing w:line="240" w:lineRule="auto"/>
              <w:ind w:right="0"/>
              <w:jc w:val="center"/>
              <w:rPr>
                <w:rFonts w:ascii="Calibri" w:hAnsi="Calibri" w:eastAsia="Calibri" w:cs="Calibri"/>
                <w:b/>
              </w:rPr>
            </w:pPr>
            <w:r>
              <w:rPr>
                <w:rFonts w:ascii="Calibri" w:hAnsi="Calibri" w:eastAsia="Calibri" w:cs="Calibri"/>
                <w:b/>
                <w:rtl w:val="0"/>
              </w:rPr>
              <w:t>3</w:t>
            </w:r>
          </w:p>
        </w:tc>
        <w:tc>
          <w:tcPr>
            <w:tcBorders>
              <w:top w:val="dashed" w:color="000000" w:sz="8" w:space="0"/>
              <w:bottom w:val="dashed" w:color="000000" w:sz="8" w:space="0"/>
              <w:right w:val="dashed" w:color="000000" w:sz="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b/>
                <w:sz w:val="20"/>
                <w:szCs w:val="20"/>
              </w:rPr>
            </w:pPr>
          </w:p>
        </w:tc>
        <w:tc>
          <w:tcPr>
            <w:tcBorders>
              <w:top w:val="dashed" w:color="000000" w:sz="8" w:space="0"/>
              <w:left w:val="dashed" w:color="000000" w:sz="8" w:space="0"/>
              <w:bottom w:val="dashed" w:color="000000" w:sz="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sz w:val="20"/>
                <w:szCs w:val="20"/>
              </w:rPr>
            </w:pPr>
          </w:p>
        </w:tc>
      </w:tr>
      <w:tr>
        <w:tblPrEx>
          <w:tblCellMar>
            <w:top w:w="0" w:type="dxa"/>
            <w:left w:w="10" w:type="dxa"/>
            <w:bottom w:w="0" w:type="dxa"/>
            <w:right w:w="10" w:type="dxa"/>
          </w:tblCellMar>
        </w:tblPrEx>
        <w:trPr>
          <w:trHeight w:val="471" w:hRule="atLeast"/>
        </w:trPr>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center"/>
          </w:tcPr>
          <w:p>
            <w:pPr>
              <w:widowControl w:val="0"/>
              <w:spacing w:line="240" w:lineRule="auto"/>
              <w:ind w:right="0"/>
              <w:jc w:val="center"/>
              <w:rPr>
                <w:rFonts w:ascii="Calibri" w:hAnsi="Calibri" w:eastAsia="Calibri" w:cs="Calibri"/>
                <w:b/>
              </w:rPr>
            </w:pPr>
            <w:r>
              <w:rPr>
                <w:rFonts w:ascii="Calibri" w:hAnsi="Calibri" w:eastAsia="Calibri" w:cs="Calibri"/>
                <w:b/>
                <w:rtl w:val="0"/>
              </w:rPr>
              <w:t>4</w:t>
            </w:r>
          </w:p>
        </w:tc>
        <w:tc>
          <w:tcPr>
            <w:tcBorders>
              <w:top w:val="dashed" w:color="000000" w:sz="8" w:space="0"/>
              <w:bottom w:val="dashed" w:color="000000" w:sz="8" w:space="0"/>
              <w:right w:val="dashed" w:color="000000" w:sz="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sz w:val="20"/>
                <w:szCs w:val="20"/>
              </w:rPr>
            </w:pPr>
          </w:p>
        </w:tc>
        <w:tc>
          <w:tcPr>
            <w:tcBorders>
              <w:top w:val="dashed" w:color="000000" w:sz="8" w:space="0"/>
              <w:left w:val="dashed" w:color="000000" w:sz="8" w:space="0"/>
              <w:bottom w:val="dashed" w:color="000000" w:sz="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sz w:val="20"/>
                <w:szCs w:val="20"/>
              </w:rPr>
            </w:pPr>
          </w:p>
        </w:tc>
      </w:tr>
      <w:tr>
        <w:tblPrEx>
          <w:tblCellMar>
            <w:top w:w="0" w:type="dxa"/>
            <w:left w:w="10" w:type="dxa"/>
            <w:bottom w:w="0" w:type="dxa"/>
            <w:right w:w="10" w:type="dxa"/>
          </w:tblCellMar>
        </w:tblPrEx>
        <w:trPr>
          <w:trHeight w:val="471" w:hRule="atLeast"/>
        </w:trPr>
        <w:tc>
          <w:tcPr>
            <w:tcBorders>
              <w:top w:val="dashed" w:color="000000" w:sz="8" w:space="0"/>
              <w:bottom w:val="single" w:color="000000" w:sz="18" w:space="0"/>
              <w:right w:val="dashed" w:color="000000" w:sz="8" w:space="0"/>
            </w:tcBorders>
            <w:shd w:val="clear" w:color="auto" w:fill="F3F3F3"/>
            <w:tcMar>
              <w:top w:w="0" w:type="dxa"/>
              <w:left w:w="107" w:type="dxa"/>
              <w:bottom w:w="0" w:type="dxa"/>
              <w:right w:w="107" w:type="dxa"/>
            </w:tcMar>
            <w:vAlign w:val="center"/>
          </w:tcPr>
          <w:p>
            <w:pPr>
              <w:widowControl w:val="0"/>
              <w:spacing w:line="240" w:lineRule="auto"/>
              <w:ind w:right="0"/>
              <w:jc w:val="center"/>
              <w:rPr>
                <w:rFonts w:ascii="Calibri" w:hAnsi="Calibri" w:eastAsia="Calibri" w:cs="Calibri"/>
                <w:b/>
              </w:rPr>
            </w:pPr>
            <w:r>
              <w:rPr>
                <w:rFonts w:ascii="Calibri" w:hAnsi="Calibri" w:eastAsia="Calibri" w:cs="Calibri"/>
                <w:b/>
                <w:rtl w:val="0"/>
              </w:rPr>
              <w:t>5</w:t>
            </w:r>
          </w:p>
        </w:tc>
        <w:tc>
          <w:tcPr>
            <w:tcBorders>
              <w:top w:val="dashed" w:color="000000" w:sz="8" w:space="0"/>
              <w:bottom w:val="single" w:color="000000" w:sz="18" w:space="0"/>
              <w:right w:val="dashed" w:color="000000" w:sz="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sz w:val="20"/>
                <w:szCs w:val="20"/>
              </w:rPr>
            </w:pPr>
          </w:p>
        </w:tc>
        <w:tc>
          <w:tcPr>
            <w:tcBorders>
              <w:top w:val="dashed" w:color="000000" w:sz="8" w:space="0"/>
              <w:left w:val="dashed" w:color="000000" w:sz="8" w:space="0"/>
              <w:bottom w:val="single" w:color="000000" w:sz="1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sz w:val="20"/>
                <w:szCs w:val="20"/>
              </w:rPr>
            </w:pPr>
          </w:p>
        </w:tc>
      </w:tr>
    </w:tbl>
    <w:p>
      <w:pPr>
        <w:pStyle w:val="4"/>
        <w:spacing w:before="200"/>
      </w:pPr>
      <w:bookmarkStart w:id="6" w:name="_heading=h.3dy6vkm" w:colFirst="0" w:colLast="0"/>
      <w:bookmarkEnd w:id="6"/>
      <w:r>
        <w:rPr>
          <w:rtl w:val="0"/>
        </w:rPr>
        <w:t>Part 2: Additional Clauses</w:t>
      </w:r>
    </w:p>
    <w:p>
      <w:pPr>
        <w:spacing w:after="200"/>
      </w:pPr>
      <w:r>
        <w:rPr>
          <w:rtl w:val="0"/>
        </w:rPr>
        <w:t xml:space="preserve">The General Conditions are supplemented by the inclusion of the following additional conditions (if nothing is stated, then no additional conditions apply): </w:t>
      </w:r>
    </w:p>
    <w:tbl>
      <w:tblPr>
        <w:tblStyle w:val="24"/>
        <w:tblW w:w="9006" w:type="dxa"/>
        <w:tblInd w:w="0" w:type="dxa"/>
        <w:tblLayout w:type="fixed"/>
        <w:tblCellMar>
          <w:top w:w="0" w:type="dxa"/>
          <w:left w:w="10" w:type="dxa"/>
          <w:bottom w:w="0" w:type="dxa"/>
          <w:right w:w="10" w:type="dxa"/>
        </w:tblCellMar>
      </w:tblPr>
      <w:tblGrid>
        <w:gridCol w:w="532"/>
        <w:gridCol w:w="4237"/>
        <w:gridCol w:w="4237"/>
      </w:tblGrid>
      <w:tr>
        <w:tblPrEx>
          <w:tblCellMar>
            <w:top w:w="0" w:type="dxa"/>
            <w:left w:w="10" w:type="dxa"/>
            <w:bottom w:w="0" w:type="dxa"/>
            <w:right w:w="10" w:type="dxa"/>
          </w:tblCellMar>
        </w:tblPrEx>
        <w:trPr>
          <w:trHeight w:val="450" w:hRule="atLeast"/>
        </w:trPr>
        <w:tc>
          <w:tcPr>
            <w:tcBorders>
              <w:top w:val="nil"/>
              <w:left w:val="nil"/>
              <w:bottom w:val="nil"/>
              <w:right w:val="single" w:color="FFFFFF" w:sz="18" w:space="0"/>
            </w:tcBorders>
            <w:shd w:val="clear" w:color="auto" w:fill="000000"/>
            <w:tcMar>
              <w:top w:w="100" w:type="dxa"/>
              <w:left w:w="100" w:type="dxa"/>
              <w:bottom w:w="100" w:type="dxa"/>
              <w:right w:w="100" w:type="dxa"/>
            </w:tcMar>
            <w:vAlign w:val="center"/>
          </w:tcPr>
          <w:p>
            <w:pPr>
              <w:widowControl w:val="0"/>
              <w:spacing w:line="240" w:lineRule="auto"/>
              <w:ind w:right="0"/>
              <w:rPr>
                <w:rFonts w:ascii="Calibri" w:hAnsi="Calibri" w:eastAsia="Calibri" w:cs="Calibri"/>
                <w:b/>
                <w:color w:val="FFFFFF"/>
              </w:rPr>
            </w:pPr>
            <w:r>
              <w:rPr>
                <w:rFonts w:ascii="Calibri" w:hAnsi="Calibri" w:eastAsia="Calibri" w:cs="Calibri"/>
                <w:b/>
                <w:color w:val="FFFFFF"/>
                <w:rtl w:val="0"/>
              </w:rPr>
              <w:t>No.</w:t>
            </w:r>
          </w:p>
        </w:tc>
        <w:tc>
          <w:tcPr>
            <w:tcBorders>
              <w:right w:val="single" w:color="FFFFFF" w:sz="18" w:space="0"/>
            </w:tcBorders>
            <w:shd w:val="clear" w:color="auto" w:fill="000000"/>
            <w:tcMar>
              <w:top w:w="129" w:type="dxa"/>
              <w:left w:w="129" w:type="dxa"/>
              <w:bottom w:w="129" w:type="dxa"/>
              <w:right w:w="129" w:type="dxa"/>
            </w:tcMar>
            <w:vAlign w:val="center"/>
          </w:tcPr>
          <w:p>
            <w:pPr>
              <w:spacing w:line="240" w:lineRule="auto"/>
              <w:ind w:right="0"/>
              <w:rPr>
                <w:rFonts w:ascii="Calibri" w:hAnsi="Calibri" w:eastAsia="Calibri" w:cs="Calibri"/>
                <w:b/>
                <w:color w:val="FFFFFF"/>
                <w:sz w:val="20"/>
                <w:szCs w:val="20"/>
              </w:rPr>
            </w:pPr>
            <w:r>
              <w:rPr>
                <w:rFonts w:ascii="Calibri" w:hAnsi="Calibri" w:eastAsia="Calibri" w:cs="Calibri"/>
                <w:b/>
                <w:color w:val="FFFFFF"/>
                <w:sz w:val="20"/>
                <w:szCs w:val="20"/>
                <w:rtl w:val="0"/>
              </w:rPr>
              <w:t>Clause/Sub-Clause No. and Title</w:t>
            </w:r>
          </w:p>
        </w:tc>
        <w:tc>
          <w:tcPr>
            <w:tcBorders>
              <w:left w:val="single" w:color="FFFFFF" w:sz="18" w:space="0"/>
            </w:tcBorders>
            <w:shd w:val="clear" w:color="auto" w:fill="000000"/>
            <w:tcMar>
              <w:top w:w="129" w:type="dxa"/>
              <w:left w:w="129" w:type="dxa"/>
              <w:bottom w:w="129" w:type="dxa"/>
              <w:right w:w="129" w:type="dxa"/>
            </w:tcMar>
            <w:vAlign w:val="center"/>
          </w:tcPr>
          <w:p>
            <w:pPr>
              <w:spacing w:line="240" w:lineRule="auto"/>
              <w:ind w:right="0"/>
              <w:rPr>
                <w:rFonts w:ascii="Calibri" w:hAnsi="Calibri" w:eastAsia="Calibri" w:cs="Calibri"/>
                <w:b/>
                <w:color w:val="FFFFFF"/>
                <w:sz w:val="20"/>
                <w:szCs w:val="20"/>
              </w:rPr>
            </w:pPr>
            <w:r>
              <w:rPr>
                <w:rFonts w:ascii="Calibri" w:hAnsi="Calibri" w:eastAsia="Calibri" w:cs="Calibri"/>
                <w:b/>
                <w:color w:val="FFFFFF"/>
                <w:sz w:val="20"/>
                <w:szCs w:val="20"/>
                <w:rtl w:val="0"/>
              </w:rPr>
              <w:t>Additional General Condition</w:t>
            </w:r>
          </w:p>
        </w:tc>
      </w:tr>
      <w:tr>
        <w:tblPrEx>
          <w:tblCellMar>
            <w:top w:w="0" w:type="dxa"/>
            <w:left w:w="10" w:type="dxa"/>
            <w:bottom w:w="0" w:type="dxa"/>
            <w:right w:w="10" w:type="dxa"/>
          </w:tblCellMar>
        </w:tblPrEx>
        <w:trPr>
          <w:trHeight w:val="470" w:hRule="atLeast"/>
        </w:trPr>
        <w:tc>
          <w:tcPr>
            <w:tcBorders>
              <w:top w:val="nil"/>
              <w:left w:val="nil"/>
              <w:bottom w:val="dashed" w:color="000000" w:sz="8" w:space="0"/>
              <w:right w:val="dashed" w:color="000000" w:sz="8" w:space="0"/>
            </w:tcBorders>
            <w:shd w:val="clear" w:color="auto" w:fill="F3F3F3"/>
            <w:tcMar>
              <w:top w:w="100" w:type="dxa"/>
              <w:left w:w="100" w:type="dxa"/>
              <w:bottom w:w="100" w:type="dxa"/>
              <w:right w:w="100" w:type="dxa"/>
            </w:tcMar>
            <w:vAlign w:val="center"/>
          </w:tcPr>
          <w:p>
            <w:pPr>
              <w:widowControl w:val="0"/>
              <w:spacing w:line="240" w:lineRule="auto"/>
              <w:ind w:right="0"/>
              <w:jc w:val="center"/>
              <w:rPr>
                <w:rFonts w:ascii="Calibri" w:hAnsi="Calibri" w:eastAsia="Calibri" w:cs="Calibri"/>
                <w:b/>
              </w:rPr>
            </w:pPr>
            <w:r>
              <w:rPr>
                <w:rFonts w:ascii="Calibri" w:hAnsi="Calibri" w:eastAsia="Calibri" w:cs="Calibri"/>
                <w:b/>
                <w:rtl w:val="0"/>
              </w:rPr>
              <w:t>1</w:t>
            </w:r>
          </w:p>
        </w:tc>
        <w:tc>
          <w:tcPr>
            <w:tcBorders>
              <w:bottom w:val="dashed" w:color="000000" w:sz="8" w:space="0"/>
              <w:right w:val="dashed" w:color="000000" w:sz="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sz w:val="20"/>
                <w:szCs w:val="20"/>
              </w:rPr>
            </w:pPr>
            <w:r>
              <w:rPr>
                <w:rFonts w:ascii="Calibri" w:hAnsi="Calibri" w:eastAsia="Calibri" w:cs="Calibri"/>
                <w:sz w:val="20"/>
                <w:szCs w:val="20"/>
                <w:rtl w:val="0"/>
              </w:rPr>
              <w:t>N/A</w:t>
            </w:r>
          </w:p>
        </w:tc>
        <w:tc>
          <w:tcPr>
            <w:tcBorders>
              <w:left w:val="dashed" w:color="000000" w:sz="8" w:space="0"/>
              <w:bottom w:val="dashed" w:color="000000" w:sz="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sz w:val="20"/>
                <w:szCs w:val="20"/>
              </w:rPr>
            </w:pPr>
          </w:p>
        </w:tc>
      </w:tr>
      <w:tr>
        <w:tblPrEx>
          <w:tblCellMar>
            <w:top w:w="0" w:type="dxa"/>
            <w:left w:w="10" w:type="dxa"/>
            <w:bottom w:w="0" w:type="dxa"/>
            <w:right w:w="10" w:type="dxa"/>
          </w:tblCellMar>
        </w:tblPrEx>
        <w:trPr>
          <w:trHeight w:val="337" w:hRule="atLeast"/>
        </w:trPr>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center"/>
          </w:tcPr>
          <w:p>
            <w:pPr>
              <w:widowControl w:val="0"/>
              <w:spacing w:line="240" w:lineRule="auto"/>
              <w:ind w:right="0"/>
              <w:jc w:val="center"/>
              <w:rPr>
                <w:rFonts w:ascii="Calibri" w:hAnsi="Calibri" w:eastAsia="Calibri" w:cs="Calibri"/>
                <w:b/>
              </w:rPr>
            </w:pPr>
            <w:r>
              <w:rPr>
                <w:rFonts w:ascii="Calibri" w:hAnsi="Calibri" w:eastAsia="Calibri" w:cs="Calibri"/>
                <w:b/>
                <w:rtl w:val="0"/>
              </w:rPr>
              <w:t>2</w:t>
            </w:r>
          </w:p>
        </w:tc>
        <w:tc>
          <w:tcPr>
            <w:tcBorders>
              <w:top w:val="dashed" w:color="000000" w:sz="8" w:space="0"/>
              <w:bottom w:val="dashed" w:color="000000" w:sz="8" w:space="0"/>
              <w:right w:val="dashed" w:color="000000" w:sz="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sz w:val="20"/>
                <w:szCs w:val="20"/>
              </w:rPr>
            </w:pPr>
          </w:p>
        </w:tc>
        <w:tc>
          <w:tcPr>
            <w:tcBorders>
              <w:top w:val="dashed" w:color="000000" w:sz="8" w:space="0"/>
              <w:left w:val="dashed" w:color="000000" w:sz="8" w:space="0"/>
              <w:bottom w:val="dashed" w:color="000000" w:sz="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sz w:val="20"/>
                <w:szCs w:val="20"/>
              </w:rPr>
            </w:pPr>
          </w:p>
        </w:tc>
      </w:tr>
      <w:tr>
        <w:tblPrEx>
          <w:tblCellMar>
            <w:top w:w="0" w:type="dxa"/>
            <w:left w:w="10" w:type="dxa"/>
            <w:bottom w:w="0" w:type="dxa"/>
            <w:right w:w="10" w:type="dxa"/>
          </w:tblCellMar>
        </w:tblPrEx>
        <w:trPr>
          <w:trHeight w:val="288" w:hRule="atLeast"/>
        </w:trPr>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center"/>
          </w:tcPr>
          <w:p>
            <w:pPr>
              <w:widowControl w:val="0"/>
              <w:spacing w:line="240" w:lineRule="auto"/>
              <w:ind w:right="0"/>
              <w:jc w:val="center"/>
              <w:rPr>
                <w:rFonts w:ascii="Calibri" w:hAnsi="Calibri" w:eastAsia="Calibri" w:cs="Calibri"/>
                <w:b/>
              </w:rPr>
            </w:pPr>
            <w:r>
              <w:rPr>
                <w:rFonts w:ascii="Calibri" w:hAnsi="Calibri" w:eastAsia="Calibri" w:cs="Calibri"/>
                <w:b/>
                <w:rtl w:val="0"/>
              </w:rPr>
              <w:t>3</w:t>
            </w:r>
          </w:p>
        </w:tc>
        <w:tc>
          <w:tcPr>
            <w:tcBorders>
              <w:top w:val="dashed" w:color="000000" w:sz="8" w:space="0"/>
              <w:bottom w:val="dashed" w:color="000000" w:sz="8" w:space="0"/>
              <w:right w:val="dashed" w:color="000000" w:sz="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sz w:val="20"/>
                <w:szCs w:val="20"/>
              </w:rPr>
            </w:pPr>
          </w:p>
        </w:tc>
        <w:tc>
          <w:tcPr>
            <w:tcBorders>
              <w:top w:val="dashed" w:color="000000" w:sz="8" w:space="0"/>
              <w:left w:val="dashed" w:color="000000" w:sz="8" w:space="0"/>
              <w:bottom w:val="dashed" w:color="000000" w:sz="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sz w:val="20"/>
                <w:szCs w:val="20"/>
              </w:rPr>
            </w:pPr>
          </w:p>
        </w:tc>
      </w:tr>
      <w:tr>
        <w:tblPrEx>
          <w:tblCellMar>
            <w:top w:w="0" w:type="dxa"/>
            <w:left w:w="10" w:type="dxa"/>
            <w:bottom w:w="0" w:type="dxa"/>
            <w:right w:w="10" w:type="dxa"/>
          </w:tblCellMar>
        </w:tblPrEx>
        <w:trPr>
          <w:trHeight w:val="470" w:hRule="atLeast"/>
        </w:trPr>
        <w:tc>
          <w:tcPr>
            <w:tcBorders>
              <w:top w:val="dashed" w:color="000000" w:sz="8" w:space="0"/>
              <w:bottom w:val="single" w:color="000000" w:sz="18" w:space="0"/>
              <w:right w:val="dashed" w:color="000000" w:sz="8" w:space="0"/>
            </w:tcBorders>
            <w:shd w:val="clear" w:color="auto" w:fill="F3F3F3"/>
            <w:tcMar>
              <w:top w:w="0" w:type="dxa"/>
              <w:left w:w="107" w:type="dxa"/>
              <w:bottom w:w="0" w:type="dxa"/>
              <w:right w:w="107" w:type="dxa"/>
            </w:tcMar>
            <w:vAlign w:val="center"/>
          </w:tcPr>
          <w:p>
            <w:pPr>
              <w:widowControl w:val="0"/>
              <w:spacing w:line="240" w:lineRule="auto"/>
              <w:ind w:right="0"/>
              <w:jc w:val="center"/>
              <w:rPr>
                <w:rFonts w:ascii="Calibri" w:hAnsi="Calibri" w:eastAsia="Calibri" w:cs="Calibri"/>
                <w:b/>
              </w:rPr>
            </w:pPr>
            <w:r>
              <w:rPr>
                <w:rFonts w:ascii="Calibri" w:hAnsi="Calibri" w:eastAsia="Calibri" w:cs="Calibri"/>
                <w:b/>
                <w:rtl w:val="0"/>
              </w:rPr>
              <w:t>4</w:t>
            </w:r>
          </w:p>
        </w:tc>
        <w:tc>
          <w:tcPr>
            <w:tcBorders>
              <w:top w:val="dashed" w:color="000000" w:sz="8" w:space="0"/>
              <w:bottom w:val="single" w:color="000000" w:sz="18" w:space="0"/>
              <w:right w:val="dashed" w:color="000000" w:sz="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sz w:val="20"/>
                <w:szCs w:val="20"/>
              </w:rPr>
            </w:pPr>
          </w:p>
        </w:tc>
        <w:tc>
          <w:tcPr>
            <w:tcBorders>
              <w:top w:val="dashed" w:color="000000" w:sz="8" w:space="0"/>
              <w:left w:val="dashed" w:color="000000" w:sz="8" w:space="0"/>
              <w:bottom w:val="single" w:color="000000" w:sz="18" w:space="0"/>
            </w:tcBorders>
            <w:shd w:val="clear" w:color="auto" w:fill="auto"/>
            <w:tcMar>
              <w:top w:w="0" w:type="dxa"/>
              <w:left w:w="107" w:type="dxa"/>
              <w:bottom w:w="0" w:type="dxa"/>
              <w:right w:w="107" w:type="dxa"/>
            </w:tcMar>
            <w:vAlign w:val="center"/>
          </w:tcPr>
          <w:p>
            <w:pPr>
              <w:spacing w:before="120" w:after="120" w:line="240" w:lineRule="auto"/>
              <w:ind w:right="0"/>
              <w:rPr>
                <w:rFonts w:ascii="Calibri" w:hAnsi="Calibri" w:eastAsia="Calibri" w:cs="Calibri"/>
                <w:sz w:val="20"/>
                <w:szCs w:val="20"/>
              </w:rPr>
            </w:pPr>
          </w:p>
        </w:tc>
      </w:tr>
    </w:tbl>
    <w:p>
      <w:pPr>
        <w:spacing w:after="0"/>
        <w:sectPr>
          <w:pgSz w:w="11907" w:h="16839"/>
          <w:pgMar w:top="1440" w:right="1440" w:bottom="1440" w:left="1440" w:header="720" w:footer="360" w:gutter="0"/>
          <w:cols w:space="720" w:num="1"/>
        </w:sectPr>
      </w:pPr>
    </w:p>
    <w:p>
      <w:pPr>
        <w:pStyle w:val="2"/>
        <w:spacing w:before="0" w:after="0"/>
        <w:ind w:left="0" w:firstLine="0"/>
        <w:rPr>
          <w:color w:val="000000"/>
        </w:rPr>
      </w:pPr>
      <w:bookmarkStart w:id="7" w:name="_heading=h.1t3h5sf" w:colFirst="0" w:colLast="0"/>
      <w:bookmarkEnd w:id="7"/>
      <w:r>
        <w:rPr>
          <w:rtl w:val="0"/>
        </w:rPr>
        <w:t xml:space="preserve">SECTION IV: </w:t>
      </w:r>
      <w:r>
        <w:rPr>
          <w:color w:val="000000"/>
          <w:rtl w:val="0"/>
        </w:rPr>
        <w:t>SCHEDULE OF DETAILS</w:t>
      </w:r>
    </w:p>
    <w:p>
      <w:pPr>
        <w:pStyle w:val="3"/>
        <w:spacing w:before="120"/>
        <w:jc w:val="left"/>
      </w:pPr>
      <w:bookmarkStart w:id="8" w:name="_heading=h.4d34og8" w:colFirst="0" w:colLast="0"/>
      <w:bookmarkEnd w:id="8"/>
      <w:r>
        <w:rPr>
          <w:rtl w:val="0"/>
        </w:rPr>
        <w:t>SCHEDULE 1: CONTRACT DETAILS</w:t>
      </w:r>
    </w:p>
    <w:p>
      <w:pPr>
        <w:pStyle w:val="4"/>
        <w:keepLines/>
        <w:pBdr>
          <w:bottom w:val="none" w:color="000000" w:sz="0" w:space="0"/>
        </w:pBdr>
        <w:spacing w:before="0" w:after="0" w:line="360" w:lineRule="auto"/>
        <w:ind w:left="0" w:right="0" w:firstLine="0"/>
        <w:jc w:val="both"/>
        <w:rPr>
          <w:smallCaps w:val="0"/>
          <w:sz w:val="28"/>
          <w:szCs w:val="28"/>
        </w:rPr>
      </w:pPr>
      <w:bookmarkStart w:id="9" w:name="_heading=h.2s8eyo1" w:colFirst="0" w:colLast="0"/>
      <w:bookmarkEnd w:id="9"/>
      <w:r>
        <w:rPr>
          <w:smallCaps w:val="0"/>
          <w:sz w:val="28"/>
          <w:szCs w:val="28"/>
          <w:rtl w:val="0"/>
        </w:rPr>
        <w:t>1.1 Details Provided by the Employer</w:t>
      </w:r>
    </w:p>
    <w:p>
      <w:pPr>
        <w:spacing w:after="100" w:line="288" w:lineRule="auto"/>
        <w:ind w:right="0"/>
      </w:pPr>
      <w:r>
        <w:rPr>
          <w:shd w:val="clear" w:fill="CCCCCC"/>
          <w:rtl w:val="0"/>
        </w:rPr>
        <w:t>[To select an option, put an</w:t>
      </w:r>
      <w:r>
        <w:rPr>
          <w:b/>
          <w:shd w:val="clear" w:fill="CCCCCC"/>
          <w:rtl w:val="0"/>
        </w:rPr>
        <w:t xml:space="preserve"> X </w:t>
      </w:r>
      <w:r>
        <w:rPr>
          <w:shd w:val="clear" w:fill="CCCCCC"/>
          <w:rtl w:val="0"/>
        </w:rPr>
        <w:t>over the relevant blank box]</w:t>
      </w:r>
    </w:p>
    <w:tbl>
      <w:tblPr>
        <w:tblStyle w:val="25"/>
        <w:tblW w:w="9000" w:type="dxa"/>
        <w:tblInd w:w="15"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1560"/>
        <w:gridCol w:w="2700"/>
        <w:gridCol w:w="4740"/>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tcBorders>
              <w:top w:val="nil"/>
              <w:left w:val="nil"/>
              <w:bottom w:val="nil"/>
              <w:right w:val="single" w:color="FFFFFF" w:sz="18" w:space="0"/>
            </w:tcBorders>
            <w:shd w:val="clear" w:color="auto" w:fill="000000"/>
            <w:tcMar>
              <w:top w:w="100" w:type="dxa"/>
              <w:left w:w="100" w:type="dxa"/>
              <w:bottom w:w="100" w:type="dxa"/>
              <w:right w:w="100" w:type="dxa"/>
            </w:tcMar>
          </w:tcPr>
          <w:p>
            <w:pPr>
              <w:tabs>
                <w:tab w:val="right" w:pos="1134"/>
              </w:tabs>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Sub-Clause No.</w:t>
            </w:r>
          </w:p>
        </w:tc>
        <w:tc>
          <w:tcPr>
            <w:tcBorders>
              <w:top w:val="nil"/>
              <w:left w:val="single" w:color="FFFFFF" w:sz="18" w:space="0"/>
              <w:bottom w:val="nil"/>
              <w:right w:val="single" w:color="FFFFFF" w:sz="18" w:space="0"/>
            </w:tcBorders>
            <w:shd w:val="clear" w:color="auto" w:fill="000000"/>
            <w:tcMar>
              <w:top w:w="100" w:type="dxa"/>
              <w:left w:w="100" w:type="dxa"/>
              <w:bottom w:w="100" w:type="dxa"/>
              <w:right w:w="100" w:type="dxa"/>
            </w:tcMar>
          </w:tcPr>
          <w:p>
            <w:pPr>
              <w:spacing w:before="60" w:after="60"/>
              <w:rPr>
                <w:rFonts w:ascii="Calibri" w:hAnsi="Calibri" w:eastAsia="Calibri" w:cs="Calibri"/>
                <w:b/>
                <w:color w:val="FFFFFF"/>
                <w:sz w:val="18"/>
                <w:szCs w:val="18"/>
              </w:rPr>
            </w:pPr>
            <w:r>
              <w:rPr>
                <w:rFonts w:ascii="Calibri" w:hAnsi="Calibri" w:eastAsia="Calibri" w:cs="Calibri"/>
                <w:b/>
                <w:color w:val="FFFFFF"/>
                <w:sz w:val="18"/>
                <w:szCs w:val="18"/>
                <w:rtl w:val="0"/>
              </w:rPr>
              <w:t>Description</w:t>
            </w:r>
          </w:p>
        </w:tc>
        <w:tc>
          <w:tcPr>
            <w:tcBorders>
              <w:top w:val="nil"/>
              <w:left w:val="single" w:color="FFFFFF" w:sz="18" w:space="0"/>
              <w:bottom w:val="nil"/>
              <w:right w:val="nil"/>
            </w:tcBorders>
            <w:shd w:val="clear" w:color="auto" w:fill="000000"/>
            <w:tcMar>
              <w:top w:w="100" w:type="dxa"/>
              <w:left w:w="100" w:type="dxa"/>
              <w:bottom w:w="100" w:type="dxa"/>
              <w:right w:w="100" w:type="dxa"/>
            </w:tcMar>
          </w:tcPr>
          <w:p>
            <w:pPr>
              <w:spacing w:before="60" w:after="60"/>
              <w:rPr>
                <w:rFonts w:ascii="Calibri" w:hAnsi="Calibri" w:eastAsia="Calibri" w:cs="Calibri"/>
                <w:b/>
                <w:color w:val="FFFFFF"/>
                <w:sz w:val="18"/>
                <w:szCs w:val="18"/>
              </w:rPr>
            </w:pPr>
            <w:r>
              <w:rPr>
                <w:rFonts w:ascii="Calibri" w:hAnsi="Calibri" w:eastAsia="Calibri" w:cs="Calibri"/>
                <w:b/>
                <w:color w:val="FFFFFF"/>
                <w:sz w:val="18"/>
                <w:szCs w:val="18"/>
                <w:rtl w:val="0"/>
              </w:rPr>
              <w:t>Details</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2085" w:hRule="atLeast"/>
        </w:trPr>
        <w:tc>
          <w:tcPr>
            <w:tcBorders>
              <w:top w:val="nil"/>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1.3</w:t>
            </w:r>
          </w:p>
        </w:tc>
        <w:tc>
          <w:tcPr>
            <w:tcBorders>
              <w:top w:val="nil"/>
              <w:left w:val="dashed" w:color="000000" w:sz="8" w:space="0"/>
              <w:bottom w:val="dashed" w:color="000000" w:sz="8" w:space="0"/>
              <w:right w:val="dashed" w:color="000000" w:sz="8" w:space="0"/>
            </w:tcBorders>
            <w:tcMar>
              <w:top w:w="86" w:type="dxa"/>
              <w:left w:w="86" w:type="dxa"/>
              <w:bottom w:w="86" w:type="dxa"/>
              <w:right w:w="86" w:type="dxa"/>
            </w:tcMar>
            <w:vAlign w:val="top"/>
          </w:tcPr>
          <w:p>
            <w:pPr>
              <w:widowControl w:val="0"/>
              <w:spacing w:before="0" w:after="0"/>
              <w:rPr>
                <w:rFonts w:ascii="Calibri" w:hAnsi="Calibri" w:eastAsia="Calibri" w:cs="Calibri"/>
                <w:sz w:val="18"/>
                <w:szCs w:val="18"/>
              </w:rPr>
            </w:pPr>
            <w:r>
              <w:rPr>
                <w:rFonts w:ascii="Calibri" w:hAnsi="Calibri" w:eastAsia="Calibri" w:cs="Calibri"/>
                <w:sz w:val="18"/>
                <w:szCs w:val="18"/>
                <w:rtl w:val="0"/>
              </w:rPr>
              <w:t xml:space="preserve">Employer’s address for communication </w:t>
            </w:r>
          </w:p>
          <w:p>
            <w:pPr>
              <w:spacing w:before="60" w:after="60" w:line="276" w:lineRule="auto"/>
              <w:rPr>
                <w:rFonts w:ascii="Calibri" w:hAnsi="Calibri" w:eastAsia="Calibri" w:cs="Calibri"/>
                <w:sz w:val="18"/>
                <w:szCs w:val="18"/>
              </w:rPr>
            </w:pPr>
          </w:p>
          <w:p>
            <w:pPr>
              <w:spacing w:before="60" w:after="60" w:line="276" w:lineRule="auto"/>
              <w:rPr>
                <w:rFonts w:ascii="Calibri" w:hAnsi="Calibri" w:eastAsia="Calibri" w:cs="Calibri"/>
                <w:sz w:val="18"/>
                <w:szCs w:val="18"/>
              </w:rPr>
            </w:pPr>
          </w:p>
        </w:tc>
        <w:tc>
          <w:tcPr>
            <w:tcBorders>
              <w:top w:val="nil"/>
              <w:left w:val="dashed" w:color="000000" w:sz="8" w:space="0"/>
              <w:bottom w:val="dashed" w:color="000000" w:sz="8" w:space="0"/>
              <w:right w:val="nil"/>
            </w:tcBorders>
            <w:tcMar>
              <w:top w:w="86" w:type="dxa"/>
              <w:left w:w="86" w:type="dxa"/>
              <w:bottom w:w="86" w:type="dxa"/>
              <w:right w:w="86" w:type="dxa"/>
            </w:tcMar>
            <w:vAlign w:val="top"/>
          </w:tcPr>
          <w:p>
            <w:pPr>
              <w:spacing w:before="60" w:after="60" w:line="276" w:lineRule="auto"/>
              <w:ind w:right="-30"/>
              <w:rPr>
                <w:rFonts w:ascii="Calibri" w:hAnsi="Calibri" w:eastAsia="Calibri" w:cs="Calibri"/>
                <w:b/>
                <w:sz w:val="18"/>
                <w:szCs w:val="18"/>
                <w:highlight w:val="green"/>
              </w:rPr>
            </w:pPr>
            <w:r>
              <w:rPr>
                <w:rFonts w:ascii="Calibri" w:hAnsi="Calibri" w:eastAsia="Calibri" w:cs="Calibri"/>
                <w:b/>
                <w:sz w:val="18"/>
                <w:szCs w:val="18"/>
                <w:rtl w:val="0"/>
              </w:rPr>
              <w:t>Name</w:t>
            </w:r>
            <w:r>
              <w:rPr>
                <w:rFonts w:ascii="Calibri" w:hAnsi="Calibri" w:eastAsia="Calibri" w:cs="Calibri"/>
                <w:b/>
                <w:sz w:val="18"/>
                <w:szCs w:val="18"/>
                <w:highlight w:val="none"/>
                <w:rtl w:val="0"/>
              </w:rPr>
              <w:t>: Charles Rochford Callanan</w:t>
            </w:r>
          </w:p>
          <w:p>
            <w:pPr>
              <w:spacing w:before="60" w:after="60" w:line="276" w:lineRule="auto"/>
              <w:ind w:right="-135"/>
              <w:rPr>
                <w:rFonts w:ascii="Calibri" w:hAnsi="Calibri" w:eastAsia="Calibri" w:cs="Calibri"/>
                <w:b/>
                <w:sz w:val="18"/>
                <w:szCs w:val="18"/>
                <w:shd w:val="clear" w:fill="CCCCCC"/>
              </w:rPr>
            </w:pPr>
            <w:r>
              <w:rPr>
                <w:rFonts w:ascii="Calibri" w:hAnsi="Calibri" w:eastAsia="Calibri" w:cs="Calibri"/>
                <w:sz w:val="18"/>
                <w:szCs w:val="18"/>
                <w:shd w:val="clear" w:fill="CCCCCC"/>
                <w:rtl w:val="0"/>
              </w:rPr>
              <w:t>______________________________________________</w:t>
            </w:r>
          </w:p>
          <w:p>
            <w:pPr>
              <w:spacing w:before="0" w:after="0" w:line="276" w:lineRule="auto"/>
              <w:rPr>
                <w:rFonts w:ascii="Calibri" w:hAnsi="Calibri" w:eastAsia="Calibri" w:cs="Calibri"/>
                <w:b/>
                <w:sz w:val="18"/>
                <w:szCs w:val="18"/>
              </w:rPr>
            </w:pPr>
            <w:r>
              <w:rPr>
                <w:rFonts w:ascii="Calibri" w:hAnsi="Calibri" w:eastAsia="Calibri" w:cs="Calibri"/>
                <w:b/>
                <w:sz w:val="18"/>
                <w:szCs w:val="18"/>
                <w:rtl w:val="0"/>
              </w:rPr>
              <w:t xml:space="preserve">Position title: </w:t>
            </w:r>
            <w:r>
              <w:rPr>
                <w:rFonts w:ascii="Calibri" w:hAnsi="Calibri" w:eastAsia="Calibri" w:cs="Calibri"/>
                <w:b/>
                <w:rtl w:val="0"/>
              </w:rPr>
              <w:t>Director, SAMCO-AR, UNOPS</w:t>
            </w:r>
          </w:p>
          <w:p>
            <w:pPr>
              <w:spacing w:before="60" w:after="60" w:line="276" w:lineRule="auto"/>
              <w:ind w:right="-135"/>
              <w:rPr>
                <w:rFonts w:ascii="Calibri" w:hAnsi="Calibri" w:eastAsia="Calibri" w:cs="Calibri"/>
                <w:b/>
                <w:sz w:val="18"/>
                <w:szCs w:val="18"/>
                <w:shd w:val="clear" w:fill="CCCCCC"/>
              </w:rPr>
            </w:pPr>
            <w:r>
              <w:rPr>
                <w:rFonts w:ascii="Calibri" w:hAnsi="Calibri" w:eastAsia="Calibri" w:cs="Calibri"/>
                <w:sz w:val="18"/>
                <w:szCs w:val="18"/>
                <w:shd w:val="clear" w:fill="CCCCCC"/>
                <w:rtl w:val="0"/>
              </w:rPr>
              <w:t>______________________________________________</w:t>
            </w:r>
          </w:p>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Address:</w:t>
            </w:r>
            <w:r>
              <w:rPr>
                <w:rFonts w:ascii="Calibri" w:hAnsi="Calibri" w:eastAsia="Calibri" w:cs="Calibri"/>
                <w:b/>
                <w:sz w:val="16"/>
                <w:szCs w:val="16"/>
                <w:rtl w:val="0"/>
              </w:rPr>
              <w:t>UNOPS, No.02, Don Carolis Road, Colombo-5</w:t>
            </w:r>
            <w:r>
              <w:rPr>
                <w:rFonts w:ascii="Calibri" w:hAnsi="Calibri" w:eastAsia="Calibri" w:cs="Calibri"/>
                <w:b/>
                <w:rtl w:val="0"/>
              </w:rPr>
              <w:t xml:space="preserve"> </w:t>
            </w:r>
          </w:p>
          <w:p>
            <w:pPr>
              <w:spacing w:before="60" w:after="60" w:line="276" w:lineRule="auto"/>
              <w:ind w:right="-135"/>
              <w:rPr>
                <w:rFonts w:ascii="Calibri" w:hAnsi="Calibri" w:eastAsia="Calibri" w:cs="Calibri"/>
                <w:b/>
                <w:sz w:val="18"/>
                <w:szCs w:val="18"/>
                <w:shd w:val="clear" w:fill="CCCCCC"/>
              </w:rPr>
            </w:pPr>
            <w:r>
              <w:rPr>
                <w:rFonts w:ascii="Calibri" w:hAnsi="Calibri" w:eastAsia="Calibri" w:cs="Calibri"/>
                <w:sz w:val="18"/>
                <w:szCs w:val="18"/>
                <w:shd w:val="clear" w:fill="CCCCCC"/>
                <w:rtl w:val="0"/>
              </w:rPr>
              <w:t>______________________________________________</w:t>
            </w:r>
          </w:p>
          <w:p>
            <w:pPr>
              <w:spacing w:before="60" w:after="60" w:line="276" w:lineRule="auto"/>
              <w:ind w:right="-135"/>
              <w:rPr>
                <w:rFonts w:ascii="Calibri" w:hAnsi="Calibri" w:eastAsia="Calibri" w:cs="Calibri"/>
                <w:b/>
                <w:sz w:val="18"/>
                <w:szCs w:val="18"/>
                <w:shd w:val="clear" w:fill="CCCCCC"/>
              </w:rPr>
            </w:pPr>
            <w:r>
              <w:rPr>
                <w:rFonts w:ascii="Calibri" w:hAnsi="Calibri" w:eastAsia="Calibri" w:cs="Calibri"/>
                <w:b/>
                <w:sz w:val="18"/>
                <w:szCs w:val="18"/>
                <w:rtl w:val="0"/>
              </w:rPr>
              <w:t>Email address:</w:t>
            </w:r>
            <w:r>
              <w:rPr>
                <w:rFonts w:ascii="Calibri" w:hAnsi="Calibri" w:eastAsia="Calibri" w:cs="Calibri"/>
                <w:b/>
                <w:rtl w:val="0"/>
              </w:rPr>
              <w:t xml:space="preserve"> CharlesC@unops.org </w:t>
            </w:r>
            <w:r>
              <w:rPr>
                <w:rFonts w:ascii="Calibri" w:hAnsi="Calibri" w:eastAsia="Calibri" w:cs="Calibri"/>
                <w:sz w:val="18"/>
                <w:szCs w:val="18"/>
                <w:shd w:val="clear" w:fill="CCCCCC"/>
                <w:rtl w:val="0"/>
              </w:rPr>
              <w:t>______________________________________________</w:t>
            </w:r>
          </w:p>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 xml:space="preserve">Telephone/Mobile number: </w:t>
            </w:r>
            <w:r>
              <w:rPr>
                <w:rFonts w:ascii="Arial" w:hAnsi="Arial" w:eastAsia="Arial" w:cs="Arial"/>
                <w:i w:val="0"/>
                <w:smallCaps w:val="0"/>
                <w:color w:val="000000"/>
                <w:sz w:val="20"/>
                <w:szCs w:val="20"/>
                <w:highlight w:val="white"/>
                <w:rtl w:val="0"/>
              </w:rPr>
              <w:t>+ 94 112 055 485</w:t>
            </w:r>
            <w:r>
              <w:rPr>
                <w:rFonts w:ascii="Calibri" w:hAnsi="Calibri" w:eastAsia="Calibri" w:cs="Calibri"/>
                <w:b/>
                <w:rtl w:val="0"/>
              </w:rPr>
              <w:t xml:space="preserve"> </w:t>
            </w:r>
          </w:p>
          <w:p>
            <w:pPr>
              <w:spacing w:before="60" w:after="60" w:line="276" w:lineRule="auto"/>
              <w:ind w:right="-135"/>
              <w:rPr>
                <w:rFonts w:ascii="Calibri" w:hAnsi="Calibri" w:eastAsia="Calibri" w:cs="Calibri"/>
                <w:sz w:val="18"/>
                <w:szCs w:val="18"/>
                <w:shd w:val="clear" w:fill="CCCCCC"/>
              </w:rPr>
            </w:pPr>
            <w:r>
              <w:rPr>
                <w:rFonts w:ascii="Calibri" w:hAnsi="Calibri" w:eastAsia="Calibri" w:cs="Calibri"/>
                <w:sz w:val="18"/>
                <w:szCs w:val="18"/>
                <w:shd w:val="clear" w:fill="CCCCCC"/>
                <w:rtl w:val="0"/>
              </w:rPr>
              <w:t>______________________________________________</w:t>
            </w:r>
          </w:p>
          <w:p>
            <w:pPr>
              <w:spacing w:line="276" w:lineRule="auto"/>
              <w:ind w:right="-135"/>
              <w:rPr>
                <w:rFonts w:ascii="Calibri" w:hAnsi="Calibri" w:eastAsia="Calibri" w:cs="Calibri"/>
                <w:i/>
                <w:sz w:val="18"/>
                <w:szCs w:val="18"/>
              </w:rPr>
            </w:pPr>
            <w:r>
              <w:rPr>
                <w:rFonts w:ascii="Calibri" w:hAnsi="Calibri" w:eastAsia="Calibri" w:cs="Calibri"/>
                <w:i/>
                <w:sz w:val="18"/>
                <w:szCs w:val="18"/>
                <w:rtl w:val="0"/>
              </w:rPr>
              <w:t>With copy to</w:t>
            </w:r>
            <w:r>
              <w:rPr>
                <w:rFonts w:ascii="Calibri" w:hAnsi="Calibri" w:eastAsia="Calibri" w:cs="Calibri"/>
                <w:i/>
                <w:rtl w:val="0"/>
              </w:rPr>
              <w:t>:</w:t>
            </w:r>
          </w:p>
          <w:p>
            <w:pPr>
              <w:spacing w:before="60" w:after="60" w:line="276" w:lineRule="auto"/>
              <w:ind w:right="-30"/>
              <w:rPr>
                <w:rFonts w:ascii="Calibri" w:hAnsi="Calibri" w:eastAsia="Calibri" w:cs="Calibri"/>
                <w:b/>
                <w:sz w:val="18"/>
                <w:szCs w:val="18"/>
                <w:highlight w:val="green"/>
              </w:rPr>
            </w:pPr>
            <w:r>
              <w:rPr>
                <w:rFonts w:ascii="Calibri" w:hAnsi="Calibri" w:eastAsia="Calibri" w:cs="Calibri"/>
                <w:b/>
                <w:sz w:val="18"/>
                <w:szCs w:val="18"/>
                <w:rtl w:val="0"/>
              </w:rPr>
              <w:t>Name:</w:t>
            </w:r>
            <w:r>
              <w:rPr>
                <w:rFonts w:ascii="Calibri" w:hAnsi="Calibri" w:eastAsia="Calibri" w:cs="Calibri"/>
                <w:b/>
                <w:sz w:val="18"/>
                <w:szCs w:val="18"/>
                <w:highlight w:val="none"/>
                <w:rtl w:val="0"/>
              </w:rPr>
              <w:t xml:space="preserve"> Velupillai Baskaran</w:t>
            </w:r>
          </w:p>
          <w:p>
            <w:pPr>
              <w:spacing w:before="60" w:after="60" w:line="276" w:lineRule="auto"/>
              <w:ind w:right="-135"/>
              <w:rPr>
                <w:rFonts w:ascii="Calibri" w:hAnsi="Calibri" w:eastAsia="Calibri" w:cs="Calibri"/>
                <w:b/>
                <w:sz w:val="18"/>
                <w:szCs w:val="18"/>
                <w:shd w:val="clear" w:fill="CCCCCC"/>
              </w:rPr>
            </w:pPr>
            <w:r>
              <w:rPr>
                <w:rFonts w:ascii="Calibri" w:hAnsi="Calibri" w:eastAsia="Calibri" w:cs="Calibri"/>
                <w:sz w:val="18"/>
                <w:szCs w:val="18"/>
                <w:shd w:val="clear" w:fill="CCCCCC"/>
                <w:rtl w:val="0"/>
              </w:rPr>
              <w:t>______________________________________________</w:t>
            </w:r>
          </w:p>
          <w:p>
            <w:pPr>
              <w:spacing w:before="0" w:after="0" w:line="276" w:lineRule="auto"/>
              <w:rPr>
                <w:rFonts w:ascii="Calibri" w:hAnsi="Calibri" w:eastAsia="Calibri" w:cs="Calibri"/>
                <w:b/>
                <w:sz w:val="18"/>
                <w:szCs w:val="18"/>
              </w:rPr>
            </w:pPr>
            <w:r>
              <w:rPr>
                <w:rFonts w:ascii="Calibri" w:hAnsi="Calibri" w:eastAsia="Calibri" w:cs="Calibri"/>
                <w:b/>
                <w:sz w:val="18"/>
                <w:szCs w:val="18"/>
                <w:rtl w:val="0"/>
              </w:rPr>
              <w:t>Position title: Project Manager</w:t>
            </w:r>
          </w:p>
          <w:p>
            <w:pPr>
              <w:spacing w:before="60" w:after="60" w:line="276" w:lineRule="auto"/>
              <w:ind w:right="-135"/>
              <w:rPr>
                <w:rFonts w:ascii="Calibri" w:hAnsi="Calibri" w:eastAsia="Calibri" w:cs="Calibri"/>
                <w:b/>
                <w:sz w:val="18"/>
                <w:szCs w:val="18"/>
                <w:shd w:val="clear" w:fill="CCCCCC"/>
              </w:rPr>
            </w:pPr>
            <w:r>
              <w:rPr>
                <w:rFonts w:ascii="Calibri" w:hAnsi="Calibri" w:eastAsia="Calibri" w:cs="Calibri"/>
                <w:sz w:val="18"/>
                <w:szCs w:val="18"/>
                <w:shd w:val="clear" w:fill="CCCCCC"/>
                <w:rtl w:val="0"/>
              </w:rPr>
              <w:t>______________________________________________</w:t>
            </w:r>
          </w:p>
          <w:p>
            <w:pPr>
              <w:spacing w:before="60" w:after="60" w:line="276" w:lineRule="auto"/>
              <w:rPr>
                <w:rFonts w:ascii="Calibri" w:hAnsi="Calibri" w:eastAsia="Calibri" w:cs="Calibri"/>
                <w:b/>
              </w:rPr>
            </w:pPr>
            <w:r>
              <w:rPr>
                <w:rFonts w:ascii="Calibri" w:hAnsi="Calibri" w:eastAsia="Calibri" w:cs="Calibri"/>
                <w:b/>
                <w:sz w:val="18"/>
                <w:szCs w:val="18"/>
                <w:rtl w:val="0"/>
              </w:rPr>
              <w:t xml:space="preserve">Address: </w:t>
            </w:r>
            <w:r>
              <w:rPr>
                <w:rFonts w:ascii="Calibri" w:hAnsi="Calibri" w:eastAsia="Calibri" w:cs="Calibri"/>
                <w:b/>
                <w:sz w:val="16"/>
                <w:szCs w:val="16"/>
                <w:rtl w:val="0"/>
              </w:rPr>
              <w:t>UNOPS, No.02, Don Carolis Road, Colombo-5</w:t>
            </w:r>
            <w:r>
              <w:rPr>
                <w:rFonts w:ascii="Calibri" w:hAnsi="Calibri" w:eastAsia="Calibri" w:cs="Calibri"/>
                <w:b/>
                <w:rtl w:val="0"/>
              </w:rPr>
              <w:t xml:space="preserve"> </w:t>
            </w:r>
          </w:p>
          <w:p>
            <w:pPr>
              <w:spacing w:before="60" w:after="60" w:line="276" w:lineRule="auto"/>
              <w:ind w:right="-135"/>
              <w:rPr>
                <w:rFonts w:ascii="Calibri" w:hAnsi="Calibri" w:eastAsia="Calibri" w:cs="Calibri"/>
                <w:b/>
                <w:sz w:val="18"/>
                <w:szCs w:val="18"/>
                <w:shd w:val="clear" w:fill="CCCCCC"/>
              </w:rPr>
            </w:pPr>
            <w:r>
              <w:rPr>
                <w:rFonts w:ascii="Calibri" w:hAnsi="Calibri" w:eastAsia="Calibri" w:cs="Calibri"/>
                <w:sz w:val="18"/>
                <w:szCs w:val="18"/>
                <w:shd w:val="clear" w:fill="CCCCCC"/>
                <w:rtl w:val="0"/>
              </w:rPr>
              <w:t>______________________________________________</w:t>
            </w:r>
          </w:p>
          <w:p>
            <w:pPr>
              <w:spacing w:before="60" w:after="60" w:line="276" w:lineRule="auto"/>
              <w:ind w:right="-135"/>
              <w:rPr>
                <w:rFonts w:ascii="Calibri" w:hAnsi="Calibri" w:eastAsia="Calibri" w:cs="Calibri"/>
                <w:b/>
              </w:rPr>
            </w:pPr>
            <w:r>
              <w:rPr>
                <w:rFonts w:ascii="Calibri" w:hAnsi="Calibri" w:eastAsia="Calibri" w:cs="Calibri"/>
                <w:b/>
                <w:sz w:val="18"/>
                <w:szCs w:val="18"/>
                <w:rtl w:val="0"/>
              </w:rPr>
              <w:t xml:space="preserve">Email address: </w:t>
            </w:r>
            <w:r>
              <w:rPr>
                <w:rFonts w:ascii="Calibri" w:hAnsi="Calibri" w:eastAsia="Calibri" w:cs="Calibri"/>
                <w:b/>
                <w:rtl w:val="0"/>
              </w:rPr>
              <w:t>velupillaib@unops.org</w:t>
            </w:r>
          </w:p>
          <w:p>
            <w:pPr>
              <w:spacing w:before="60" w:after="60" w:line="276" w:lineRule="auto"/>
              <w:ind w:right="-135"/>
              <w:rPr>
                <w:rFonts w:ascii="Calibri" w:hAnsi="Calibri" w:eastAsia="Calibri" w:cs="Calibri"/>
                <w:b/>
                <w:sz w:val="18"/>
                <w:szCs w:val="18"/>
                <w:shd w:val="clear" w:fill="CCCCCC"/>
              </w:rPr>
            </w:pPr>
            <w:r>
              <w:rPr>
                <w:rFonts w:ascii="Calibri" w:hAnsi="Calibri" w:eastAsia="Calibri" w:cs="Calibri"/>
                <w:sz w:val="18"/>
                <w:szCs w:val="18"/>
                <w:shd w:val="clear" w:fill="CCCCCC"/>
                <w:rtl w:val="0"/>
              </w:rPr>
              <w:t>______________________________________________</w:t>
            </w:r>
          </w:p>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 xml:space="preserve">Telephone/Mobile number: </w:t>
            </w:r>
            <w:r>
              <w:rPr>
                <w:rFonts w:ascii="Calibri" w:hAnsi="Calibri" w:eastAsia="Calibri" w:cs="Calibri"/>
                <w:b/>
                <w:rtl w:val="0"/>
              </w:rPr>
              <w:t xml:space="preserve"> +94773044807</w:t>
            </w:r>
          </w:p>
          <w:p>
            <w:pPr>
              <w:spacing w:before="60" w:after="60" w:line="276" w:lineRule="auto"/>
              <w:ind w:right="-135"/>
              <w:rPr>
                <w:rFonts w:ascii="Calibri" w:hAnsi="Calibri" w:eastAsia="Calibri" w:cs="Calibri"/>
                <w:sz w:val="18"/>
                <w:szCs w:val="18"/>
                <w:shd w:val="clear" w:fill="CCCCCC"/>
              </w:rPr>
            </w:pPr>
            <w:r>
              <w:rPr>
                <w:rFonts w:ascii="Calibri" w:hAnsi="Calibri" w:eastAsia="Calibri" w:cs="Calibri"/>
                <w:sz w:val="18"/>
                <w:szCs w:val="18"/>
                <w:shd w:val="clear" w:fill="CCCCCC"/>
                <w:rtl w:val="0"/>
              </w:rPr>
              <w:t>______________________________________________</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1485"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widowControl w:val="0"/>
              <w:spacing w:before="0" w:after="0"/>
              <w:rPr>
                <w:rFonts w:ascii="Calibri" w:hAnsi="Calibri" w:eastAsia="Calibri" w:cs="Calibri"/>
                <w:b/>
                <w:sz w:val="18"/>
                <w:szCs w:val="18"/>
              </w:rPr>
            </w:pPr>
            <w:r>
              <w:rPr>
                <w:rFonts w:ascii="Calibri" w:hAnsi="Calibri" w:eastAsia="Calibri" w:cs="Calibri"/>
                <w:b/>
                <w:sz w:val="18"/>
                <w:szCs w:val="18"/>
                <w:rtl w:val="0"/>
              </w:rPr>
              <w:t>1.3</w:t>
            </w:r>
          </w:p>
        </w:tc>
        <w:tc>
          <w:tcPr>
            <w:tcBorders>
              <w:top w:val="dashed" w:color="000000" w:sz="8" w:space="0"/>
              <w:left w:val="dashed" w:color="000000" w:sz="8" w:space="0"/>
              <w:bottom w:val="dashed" w:color="000000" w:sz="8" w:space="0"/>
              <w:right w:val="dashed" w:color="000000" w:sz="8" w:space="0"/>
            </w:tcBorders>
            <w:shd w:val="clear" w:color="auto" w:fill="auto"/>
            <w:tcMar>
              <w:top w:w="86" w:type="dxa"/>
              <w:left w:w="86" w:type="dxa"/>
              <w:bottom w:w="86" w:type="dxa"/>
              <w:right w:w="86" w:type="dxa"/>
            </w:tcMar>
            <w:vAlign w:val="top"/>
          </w:tcPr>
          <w:p>
            <w:pPr>
              <w:widowControl w:val="0"/>
              <w:spacing w:before="0" w:after="0"/>
              <w:rPr>
                <w:rFonts w:ascii="Calibri" w:hAnsi="Calibri" w:eastAsia="Calibri" w:cs="Calibri"/>
                <w:sz w:val="18"/>
                <w:szCs w:val="18"/>
              </w:rPr>
            </w:pPr>
            <w:r>
              <w:rPr>
                <w:rFonts w:ascii="Calibri" w:hAnsi="Calibri" w:eastAsia="Calibri" w:cs="Calibri"/>
                <w:sz w:val="18"/>
                <w:szCs w:val="18"/>
                <w:rtl w:val="0"/>
              </w:rPr>
              <w:t>Agreed system of electronic transmission</w:t>
            </w:r>
          </w:p>
        </w:tc>
        <w:tc>
          <w:tcPr>
            <w:tcBorders>
              <w:top w:val="dashed" w:color="000000" w:sz="8" w:space="0"/>
              <w:left w:val="dashed" w:color="000000" w:sz="8" w:space="0"/>
              <w:bottom w:val="dashed" w:color="000000" w:sz="8" w:space="0"/>
              <w:right w:val="nil"/>
            </w:tcBorders>
            <w:shd w:val="clear" w:color="auto" w:fill="auto"/>
            <w:tcMar>
              <w:top w:w="86" w:type="dxa"/>
              <w:left w:w="86" w:type="dxa"/>
              <w:bottom w:w="86" w:type="dxa"/>
              <w:right w:w="86" w:type="dxa"/>
            </w:tcMar>
            <w:vAlign w:val="top"/>
          </w:tcPr>
          <w:p>
            <w:pPr>
              <w:widowControl w:val="0"/>
              <w:spacing w:before="0" w:after="0" w:line="276" w:lineRule="auto"/>
              <w:ind w:left="0" w:right="-135" w:firstLine="0"/>
              <w:rPr>
                <w:rFonts w:ascii="Calibri" w:hAnsi="Calibri" w:eastAsia="Calibri" w:cs="Calibri"/>
                <w:b/>
                <w:sz w:val="18"/>
                <w:szCs w:val="18"/>
              </w:rPr>
            </w:pPr>
            <w:r>
              <w:rPr>
                <w:rFonts w:ascii="Calibri" w:hAnsi="Calibri" w:eastAsia="Calibri" w:cs="Calibri"/>
                <w:b/>
                <w:sz w:val="22"/>
                <w:szCs w:val="22"/>
                <w:rtl w:val="0"/>
              </w:rPr>
              <w:t>X</w:t>
            </w:r>
            <w:r>
              <w:rPr>
                <w:rFonts w:ascii="Calibri" w:hAnsi="Calibri" w:eastAsia="Calibri" w:cs="Calibri"/>
                <w:sz w:val="22"/>
                <w:szCs w:val="22"/>
                <w:rtl w:val="0"/>
              </w:rPr>
              <w:t xml:space="preserve"> </w:t>
            </w:r>
            <w:r>
              <w:rPr>
                <w:rFonts w:ascii="Calibri" w:hAnsi="Calibri" w:eastAsia="Calibri" w:cs="Calibri"/>
                <w:b/>
                <w:sz w:val="18"/>
                <w:szCs w:val="18"/>
                <w:rtl w:val="0"/>
              </w:rPr>
              <w:t>Email:</w:t>
            </w:r>
          </w:p>
          <w:p>
            <w:pPr>
              <w:spacing w:before="60" w:after="60" w:line="276" w:lineRule="auto"/>
              <w:ind w:right="-135"/>
              <w:rPr>
                <w:rFonts w:ascii="Calibri" w:hAnsi="Calibri" w:eastAsia="Calibri" w:cs="Calibri"/>
                <w:b/>
                <w:sz w:val="18"/>
                <w:szCs w:val="18"/>
                <w:shd w:val="clear" w:fill="CCCCCC"/>
              </w:rPr>
            </w:pPr>
            <w:r>
              <w:rPr>
                <w:rFonts w:ascii="Calibri" w:hAnsi="Calibri" w:eastAsia="Calibri" w:cs="Calibri"/>
                <w:sz w:val="18"/>
                <w:szCs w:val="18"/>
                <w:shd w:val="clear" w:fill="CCCCCC"/>
                <w:rtl w:val="0"/>
              </w:rPr>
              <w:t>______________________________________________</w:t>
            </w:r>
          </w:p>
          <w:p>
            <w:pPr>
              <w:widowControl w:val="0"/>
              <w:spacing w:before="0" w:after="0" w:line="276" w:lineRule="auto"/>
              <w:ind w:left="0" w:right="-135" w:firstLine="0"/>
              <w:rPr>
                <w:rFonts w:ascii="Calibri" w:hAnsi="Calibri" w:eastAsia="Calibri" w:cs="Calibri"/>
                <w:b/>
                <w:color w:val="BFBFBF"/>
                <w:sz w:val="18"/>
                <w:szCs w:val="18"/>
              </w:rPr>
            </w:pPr>
            <w:r>
              <w:rPr>
                <w:rFonts w:ascii="Calibri" w:hAnsi="Calibri" w:eastAsia="Calibri" w:cs="Calibri"/>
                <w:sz w:val="22"/>
                <w:szCs w:val="22"/>
                <w:rtl w:val="0"/>
              </w:rPr>
              <w:t xml:space="preserve">☐ </w:t>
            </w:r>
            <w:r>
              <w:rPr>
                <w:rFonts w:ascii="Calibri" w:hAnsi="Calibri" w:eastAsia="Calibri" w:cs="Calibri"/>
                <w:b/>
                <w:color w:val="BFBFBF"/>
                <w:sz w:val="18"/>
                <w:szCs w:val="18"/>
                <w:rtl w:val="0"/>
              </w:rPr>
              <w:t>If others, specify:</w:t>
            </w:r>
          </w:p>
          <w:p>
            <w:pPr>
              <w:spacing w:before="60" w:after="60" w:line="276" w:lineRule="auto"/>
              <w:ind w:right="-135"/>
              <w:rPr>
                <w:rFonts w:ascii="Calibri" w:hAnsi="Calibri" w:eastAsia="Calibri" w:cs="Calibri"/>
                <w:b/>
                <w:sz w:val="18"/>
                <w:szCs w:val="18"/>
                <w:shd w:val="clear" w:fill="CCCCCC"/>
              </w:rPr>
            </w:pPr>
            <w:r>
              <w:rPr>
                <w:rFonts w:ascii="Calibri" w:hAnsi="Calibri" w:eastAsia="Calibri" w:cs="Calibri"/>
                <w:sz w:val="18"/>
                <w:szCs w:val="18"/>
                <w:shd w:val="clear" w:fill="CCCCCC"/>
                <w:rtl w:val="0"/>
              </w:rPr>
              <w:t>______________________________________________</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1080"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tabs>
                <w:tab w:val="left" w:pos="1020"/>
              </w:tabs>
              <w:spacing w:before="0" w:after="57" w:line="288" w:lineRule="auto"/>
              <w:rPr>
                <w:rFonts w:ascii="Calibri" w:hAnsi="Calibri" w:eastAsia="Calibri" w:cs="Calibri"/>
                <w:b/>
                <w:sz w:val="18"/>
                <w:szCs w:val="18"/>
              </w:rPr>
            </w:pPr>
            <w:r>
              <w:rPr>
                <w:rFonts w:ascii="Calibri" w:hAnsi="Calibri" w:eastAsia="Calibri" w:cs="Calibri"/>
                <w:b/>
                <w:sz w:val="18"/>
                <w:szCs w:val="18"/>
                <w:rtl w:val="0"/>
              </w:rPr>
              <w:t>1.14</w:t>
            </w:r>
          </w:p>
        </w:tc>
        <w:tc>
          <w:tcPr>
            <w:tcBorders>
              <w:top w:val="dashed" w:color="000000" w:sz="8" w:space="0"/>
              <w:left w:val="dashed" w:color="000000" w:sz="8" w:space="0"/>
              <w:bottom w:val="dashed" w:color="000000" w:sz="8" w:space="0"/>
              <w:right w:val="dashed" w:color="000000" w:sz="8" w:space="0"/>
            </w:tcBorders>
            <w:shd w:val="clear" w:color="auto" w:fill="auto"/>
            <w:tcMar>
              <w:top w:w="86" w:type="dxa"/>
              <w:left w:w="86" w:type="dxa"/>
              <w:bottom w:w="86" w:type="dxa"/>
              <w:right w:w="86" w:type="dxa"/>
            </w:tcMar>
            <w:vAlign w:val="top"/>
          </w:tcPr>
          <w:p>
            <w:pPr>
              <w:tabs>
                <w:tab w:val="right" w:pos="1134"/>
              </w:tabs>
              <w:spacing w:before="0" w:after="0" w:line="288" w:lineRule="auto"/>
              <w:rPr>
                <w:rFonts w:ascii="Calibri" w:hAnsi="Calibri" w:eastAsia="Calibri" w:cs="Calibri"/>
                <w:sz w:val="18"/>
                <w:szCs w:val="18"/>
              </w:rPr>
            </w:pPr>
            <w:r>
              <w:rPr>
                <w:rFonts w:ascii="Calibri" w:hAnsi="Calibri" w:eastAsia="Calibri" w:cs="Calibri"/>
                <w:sz w:val="18"/>
                <w:szCs w:val="18"/>
                <w:rtl w:val="0"/>
              </w:rPr>
              <w:t>Description of parts of the Works that shall be designated as a Section for the purposes of the Contract</w:t>
            </w:r>
          </w:p>
        </w:tc>
        <w:tc>
          <w:tcPr>
            <w:tcBorders>
              <w:top w:val="dashed" w:color="000000" w:sz="8" w:space="0"/>
              <w:left w:val="dashed" w:color="000000" w:sz="8" w:space="0"/>
              <w:bottom w:val="dashed" w:color="000000" w:sz="8" w:space="0"/>
              <w:right w:val="nil"/>
            </w:tcBorders>
            <w:shd w:val="clear" w:color="auto" w:fill="auto"/>
            <w:tcMar>
              <w:top w:w="86" w:type="dxa"/>
              <w:left w:w="86" w:type="dxa"/>
              <w:bottom w:w="86" w:type="dxa"/>
              <w:right w:w="86" w:type="dxa"/>
            </w:tcMar>
            <w:vAlign w:val="top"/>
          </w:tcPr>
          <w:p>
            <w:pPr>
              <w:spacing w:before="60" w:after="60"/>
              <w:ind w:right="-225"/>
              <w:rPr>
                <w:rFonts w:ascii="Calibri" w:hAnsi="Calibri" w:eastAsia="Calibri" w:cs="Calibri"/>
                <w:b/>
                <w:sz w:val="18"/>
                <w:szCs w:val="18"/>
                <w:shd w:val="clear" w:fill="CCCCCC"/>
              </w:rPr>
            </w:pPr>
            <w:r>
              <w:rPr>
                <w:rFonts w:ascii="Calibri" w:hAnsi="Calibri" w:eastAsia="Calibri" w:cs="Calibri"/>
                <w:b/>
                <w:sz w:val="18"/>
                <w:szCs w:val="18"/>
                <w:rtl w:val="0"/>
              </w:rPr>
              <w:t xml:space="preserve">Section 1: </w:t>
            </w:r>
            <w:r>
              <w:rPr>
                <w:rFonts w:ascii="Calibri" w:hAnsi="Calibri" w:eastAsia="Calibri" w:cs="Calibri"/>
                <w:sz w:val="18"/>
                <w:szCs w:val="18"/>
                <w:shd w:val="clear" w:fill="CCCCCC"/>
                <w:rtl w:val="0"/>
              </w:rPr>
              <w:t>_____________________________________</w:t>
            </w:r>
          </w:p>
          <w:p>
            <w:pPr>
              <w:spacing w:before="60" w:after="60"/>
              <w:ind w:right="-225"/>
              <w:rPr>
                <w:rFonts w:ascii="Calibri" w:hAnsi="Calibri" w:eastAsia="Calibri" w:cs="Calibri"/>
                <w:sz w:val="18"/>
                <w:szCs w:val="18"/>
                <w:shd w:val="clear" w:fill="CCCCCC"/>
              </w:rPr>
            </w:pPr>
            <w:r>
              <w:rPr>
                <w:rFonts w:ascii="Calibri" w:hAnsi="Calibri" w:eastAsia="Calibri" w:cs="Calibri"/>
                <w:b/>
                <w:sz w:val="18"/>
                <w:szCs w:val="18"/>
                <w:rtl w:val="0"/>
              </w:rPr>
              <w:t xml:space="preserve">Section 2: </w:t>
            </w:r>
            <w:r>
              <w:rPr>
                <w:rFonts w:ascii="Calibri" w:hAnsi="Calibri" w:eastAsia="Calibri" w:cs="Calibri"/>
                <w:sz w:val="18"/>
                <w:szCs w:val="18"/>
                <w:shd w:val="clear" w:fill="CCCCCC"/>
                <w:rtl w:val="0"/>
              </w:rPr>
              <w:t>_____________________________________</w:t>
            </w:r>
          </w:p>
          <w:p>
            <w:pPr>
              <w:spacing w:before="60" w:after="60"/>
              <w:ind w:right="-225"/>
              <w:rPr>
                <w:rFonts w:ascii="Calibri" w:hAnsi="Calibri" w:eastAsia="Calibri" w:cs="Calibri"/>
                <w:sz w:val="18"/>
                <w:szCs w:val="18"/>
              </w:rPr>
            </w:pPr>
            <w:r>
              <w:rPr>
                <w:rFonts w:ascii="Calibri" w:hAnsi="Calibri" w:eastAsia="Calibri" w:cs="Calibri"/>
                <w:b/>
                <w:sz w:val="18"/>
                <w:szCs w:val="18"/>
                <w:rtl w:val="0"/>
              </w:rPr>
              <w:t xml:space="preserve">Section 3: </w:t>
            </w:r>
            <w:r>
              <w:rPr>
                <w:rFonts w:ascii="Calibri" w:hAnsi="Calibri" w:eastAsia="Calibri" w:cs="Calibri"/>
                <w:sz w:val="18"/>
                <w:szCs w:val="18"/>
                <w:shd w:val="clear" w:fill="CCCCCC"/>
                <w:rtl w:val="0"/>
              </w:rPr>
              <w:t>_____________________________________</w:t>
            </w:r>
            <w:r>
              <w:rPr>
                <w:rFonts w:ascii="Calibri" w:hAnsi="Calibri" w:eastAsia="Calibri" w:cs="Calibri"/>
                <w:sz w:val="18"/>
                <w:szCs w:val="18"/>
                <w:rtl w:val="0"/>
              </w:rPr>
              <w:t xml:space="preserve">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2445"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3.1</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spacing w:before="60" w:after="60" w:line="276" w:lineRule="auto"/>
              <w:rPr>
                <w:rFonts w:ascii="Calibri" w:hAnsi="Calibri" w:eastAsia="Calibri" w:cs="Calibri"/>
                <w:sz w:val="18"/>
                <w:szCs w:val="18"/>
              </w:rPr>
            </w:pPr>
            <w:r>
              <w:rPr>
                <w:rFonts w:ascii="Calibri" w:hAnsi="Calibri" w:eastAsia="Calibri" w:cs="Calibri"/>
                <w:sz w:val="18"/>
                <w:szCs w:val="18"/>
                <w:rtl w:val="0"/>
              </w:rPr>
              <w:t>Engineer</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60" w:after="60" w:line="276" w:lineRule="auto"/>
              <w:ind w:right="-30"/>
              <w:rPr>
                <w:rFonts w:ascii="Calibri" w:hAnsi="Calibri" w:eastAsia="Calibri" w:cs="Calibri"/>
                <w:b/>
                <w:sz w:val="18"/>
                <w:szCs w:val="18"/>
              </w:rPr>
            </w:pPr>
            <w:r>
              <w:rPr>
                <w:rFonts w:ascii="Calibri" w:hAnsi="Calibri" w:eastAsia="Calibri" w:cs="Calibri"/>
                <w:b/>
                <w:sz w:val="18"/>
                <w:szCs w:val="18"/>
                <w:rtl w:val="0"/>
              </w:rPr>
              <w:t>Name: Velupillai BASKARAN</w:t>
            </w:r>
          </w:p>
          <w:p>
            <w:pPr>
              <w:spacing w:before="60" w:after="60" w:line="276" w:lineRule="auto"/>
              <w:ind w:right="-135"/>
              <w:rPr>
                <w:rFonts w:ascii="Calibri" w:hAnsi="Calibri" w:eastAsia="Calibri" w:cs="Calibri"/>
                <w:b/>
                <w:sz w:val="18"/>
                <w:szCs w:val="18"/>
                <w:shd w:val="clear" w:fill="CCCCCC"/>
              </w:rPr>
            </w:pPr>
            <w:r>
              <w:rPr>
                <w:rFonts w:ascii="Calibri" w:hAnsi="Calibri" w:eastAsia="Calibri" w:cs="Calibri"/>
                <w:sz w:val="18"/>
                <w:szCs w:val="18"/>
                <w:shd w:val="clear" w:fill="CCCCCC"/>
                <w:rtl w:val="0"/>
              </w:rPr>
              <w:t>______________________________________________</w:t>
            </w:r>
          </w:p>
          <w:p>
            <w:pPr>
              <w:spacing w:before="60" w:after="60" w:line="276" w:lineRule="auto"/>
              <w:ind w:right="-135"/>
              <w:rPr>
                <w:rFonts w:ascii="Calibri" w:hAnsi="Calibri" w:eastAsia="Calibri" w:cs="Calibri"/>
                <w:b/>
                <w:sz w:val="18"/>
                <w:szCs w:val="18"/>
              </w:rPr>
            </w:pPr>
            <w:r>
              <w:rPr>
                <w:rFonts w:ascii="Calibri" w:hAnsi="Calibri" w:eastAsia="Calibri" w:cs="Calibri"/>
                <w:b/>
                <w:sz w:val="18"/>
                <w:szCs w:val="18"/>
                <w:rtl w:val="0"/>
              </w:rPr>
              <w:t>Address:</w:t>
            </w:r>
            <w:r>
              <w:rPr>
                <w:rFonts w:ascii="Calibri" w:hAnsi="Calibri" w:eastAsia="Calibri" w:cs="Calibri"/>
                <w:b/>
                <w:sz w:val="16"/>
                <w:szCs w:val="16"/>
                <w:rtl w:val="0"/>
              </w:rPr>
              <w:t>UNOPS, No.02, Don Carolis Road, Colombo-5</w:t>
            </w:r>
            <w:r>
              <w:rPr>
                <w:rFonts w:ascii="Calibri" w:hAnsi="Calibri" w:eastAsia="Calibri" w:cs="Calibri"/>
                <w:b/>
                <w:rtl w:val="0"/>
              </w:rPr>
              <w:t xml:space="preserve"> </w:t>
            </w:r>
          </w:p>
          <w:p>
            <w:pPr>
              <w:spacing w:before="60" w:after="60" w:line="276" w:lineRule="auto"/>
              <w:ind w:right="-135"/>
              <w:rPr>
                <w:rFonts w:ascii="Calibri" w:hAnsi="Calibri" w:eastAsia="Calibri" w:cs="Calibri"/>
                <w:b/>
                <w:sz w:val="18"/>
                <w:szCs w:val="18"/>
                <w:shd w:val="clear" w:fill="CCCCCC"/>
              </w:rPr>
            </w:pPr>
            <w:r>
              <w:rPr>
                <w:rFonts w:ascii="Calibri" w:hAnsi="Calibri" w:eastAsia="Calibri" w:cs="Calibri"/>
                <w:sz w:val="18"/>
                <w:szCs w:val="18"/>
                <w:shd w:val="clear" w:fill="CCCCCC"/>
                <w:rtl w:val="0"/>
              </w:rPr>
              <w:t>______________________________________________</w:t>
            </w:r>
          </w:p>
          <w:p>
            <w:pPr>
              <w:spacing w:before="60" w:after="60" w:line="276" w:lineRule="auto"/>
              <w:ind w:right="-135"/>
              <w:rPr>
                <w:rFonts w:ascii="Calibri" w:hAnsi="Calibri" w:eastAsia="Calibri" w:cs="Calibri"/>
                <w:b/>
                <w:sz w:val="18"/>
                <w:szCs w:val="18"/>
              </w:rPr>
            </w:pPr>
            <w:r>
              <w:rPr>
                <w:rFonts w:ascii="Calibri" w:hAnsi="Calibri" w:eastAsia="Calibri" w:cs="Calibri"/>
                <w:b/>
                <w:sz w:val="18"/>
                <w:szCs w:val="18"/>
                <w:rtl w:val="0"/>
              </w:rPr>
              <w:t xml:space="preserve">Email Address: </w:t>
            </w:r>
            <w:r>
              <w:rPr>
                <w:rFonts w:ascii="Calibri" w:hAnsi="Calibri" w:eastAsia="Calibri" w:cs="Calibri"/>
                <w:b/>
                <w:color w:val="000000"/>
                <w:sz w:val="18"/>
                <w:szCs w:val="18"/>
                <w:u w:val="none"/>
                <w:rtl w:val="0"/>
              </w:rPr>
              <w:t>velupillaib@unops.org</w:t>
            </w:r>
          </w:p>
          <w:p>
            <w:pPr>
              <w:spacing w:before="60" w:after="60" w:line="276" w:lineRule="auto"/>
              <w:ind w:right="-135"/>
              <w:rPr>
                <w:rFonts w:ascii="Calibri" w:hAnsi="Calibri" w:eastAsia="Calibri" w:cs="Calibri"/>
                <w:b/>
                <w:sz w:val="18"/>
                <w:szCs w:val="18"/>
                <w:shd w:val="clear" w:fill="CCCCCC"/>
              </w:rPr>
            </w:pPr>
            <w:r>
              <w:rPr>
                <w:rFonts w:ascii="Calibri" w:hAnsi="Calibri" w:eastAsia="Calibri" w:cs="Calibri"/>
                <w:sz w:val="18"/>
                <w:szCs w:val="18"/>
                <w:shd w:val="clear" w:fill="CCCCCC"/>
                <w:rtl w:val="0"/>
              </w:rPr>
              <w:t>______________________________________________</w:t>
            </w:r>
          </w:p>
          <w:p>
            <w:pPr>
              <w:spacing w:before="60" w:after="0" w:line="276" w:lineRule="auto"/>
              <w:ind w:right="-135"/>
              <w:rPr>
                <w:rFonts w:ascii="Calibri" w:hAnsi="Calibri" w:eastAsia="Calibri" w:cs="Calibri"/>
                <w:b/>
                <w:sz w:val="18"/>
                <w:szCs w:val="18"/>
                <w:shd w:val="clear" w:fill="CCCCCC"/>
              </w:rPr>
            </w:pPr>
            <w:r>
              <w:rPr>
                <w:rFonts w:ascii="Calibri" w:hAnsi="Calibri" w:eastAsia="Calibri" w:cs="Calibri"/>
                <w:b/>
                <w:sz w:val="18"/>
                <w:szCs w:val="18"/>
                <w:rtl w:val="0"/>
              </w:rPr>
              <w:t xml:space="preserve">Telephone/Mobile number: </w:t>
            </w:r>
            <w:r>
              <w:rPr>
                <w:rFonts w:ascii="Arial" w:hAnsi="Arial" w:eastAsia="Arial" w:cs="Arial"/>
                <w:i w:val="0"/>
                <w:smallCaps w:val="0"/>
                <w:color w:val="000000"/>
                <w:sz w:val="20"/>
                <w:szCs w:val="20"/>
                <w:highlight w:val="white"/>
                <w:rtl w:val="0"/>
              </w:rPr>
              <w:t>+ 94 112 055 485</w:t>
            </w:r>
            <w:r>
              <w:rPr>
                <w:rFonts w:ascii="Calibri" w:hAnsi="Calibri" w:eastAsia="Calibri" w:cs="Calibri"/>
                <w:b/>
                <w:rtl w:val="0"/>
              </w:rPr>
              <w:t xml:space="preserve"> </w:t>
            </w:r>
            <w:r>
              <w:rPr>
                <w:rFonts w:ascii="Calibri" w:hAnsi="Calibri" w:eastAsia="Calibri" w:cs="Calibri"/>
                <w:sz w:val="18"/>
                <w:szCs w:val="18"/>
                <w:shd w:val="clear" w:fill="CCCCCC"/>
                <w:rtl w:val="0"/>
              </w:rPr>
              <w:t>______________________________________________</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555"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0" w:after="60" w:line="276" w:lineRule="auto"/>
              <w:rPr>
                <w:rFonts w:ascii="Calibri" w:hAnsi="Calibri" w:eastAsia="Calibri" w:cs="Calibri"/>
                <w:b/>
                <w:sz w:val="18"/>
                <w:szCs w:val="18"/>
              </w:rPr>
            </w:pPr>
            <w:r>
              <w:rPr>
                <w:rFonts w:ascii="Calibri" w:hAnsi="Calibri" w:eastAsia="Calibri" w:cs="Calibri"/>
                <w:b/>
                <w:sz w:val="18"/>
                <w:szCs w:val="18"/>
                <w:rtl w:val="0"/>
              </w:rPr>
              <w:t>4.2</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spacing w:before="0" w:after="60" w:line="276" w:lineRule="auto"/>
              <w:rPr>
                <w:rFonts w:ascii="Calibri" w:hAnsi="Calibri" w:eastAsia="Calibri" w:cs="Calibri"/>
                <w:sz w:val="18"/>
                <w:szCs w:val="18"/>
              </w:rPr>
            </w:pPr>
            <w:r>
              <w:rPr>
                <w:rFonts w:ascii="Calibri" w:hAnsi="Calibri" w:eastAsia="Calibri" w:cs="Calibri"/>
                <w:sz w:val="18"/>
                <w:szCs w:val="18"/>
                <w:rtl w:val="0"/>
              </w:rPr>
              <w:t>Performance Security amount</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0" w:after="0" w:line="276" w:lineRule="auto"/>
              <w:rPr>
                <w:rFonts w:ascii="Calibri" w:hAnsi="Calibri" w:eastAsia="Calibri" w:cs="Calibri"/>
                <w:sz w:val="18"/>
                <w:szCs w:val="18"/>
              </w:rPr>
            </w:pPr>
            <w:r>
              <w:rPr>
                <w:rFonts w:ascii="Calibri" w:hAnsi="Calibri" w:eastAsia="Calibri" w:cs="Calibri"/>
                <w:sz w:val="18"/>
                <w:szCs w:val="18"/>
                <w:shd w:val="clear" w:fill="CCCCCC"/>
                <w:rtl w:val="0"/>
              </w:rPr>
              <w:t>_</w:t>
            </w:r>
            <w:r>
              <w:rPr>
                <w:rFonts w:ascii="Calibri" w:hAnsi="Calibri" w:eastAsia="Calibri" w:cs="Calibri"/>
                <w:b/>
                <w:sz w:val="20"/>
                <w:szCs w:val="20"/>
                <w:shd w:val="clear" w:fill="CCCCCC"/>
                <w:rtl w:val="0"/>
              </w:rPr>
              <w:t>5</w:t>
            </w:r>
            <w:r>
              <w:rPr>
                <w:rFonts w:ascii="Calibri" w:hAnsi="Calibri" w:eastAsia="Calibri" w:cs="Calibri"/>
                <w:sz w:val="18"/>
                <w:szCs w:val="18"/>
                <w:shd w:val="clear" w:fill="CCCCCC"/>
                <w:rtl w:val="0"/>
              </w:rPr>
              <w:t>__</w:t>
            </w:r>
            <w:r>
              <w:rPr>
                <w:rFonts w:ascii="Calibri" w:hAnsi="Calibri" w:eastAsia="Calibri" w:cs="Calibri"/>
                <w:sz w:val="18"/>
                <w:szCs w:val="18"/>
                <w:rtl w:val="0"/>
              </w:rPr>
              <w:t xml:space="preserve"> % of the Accepted Contract Amount and to be increased when Contract Price varies by 10%.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240"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0" w:after="60" w:line="276" w:lineRule="auto"/>
              <w:rPr>
                <w:rFonts w:ascii="Calibri" w:hAnsi="Calibri" w:eastAsia="Calibri" w:cs="Calibri"/>
                <w:b/>
                <w:sz w:val="18"/>
                <w:szCs w:val="18"/>
              </w:rPr>
            </w:pPr>
            <w:r>
              <w:rPr>
                <w:rFonts w:ascii="Calibri" w:hAnsi="Calibri" w:eastAsia="Calibri" w:cs="Calibri"/>
                <w:b/>
                <w:sz w:val="18"/>
                <w:szCs w:val="18"/>
                <w:rtl w:val="0"/>
              </w:rPr>
              <w:t>4.2</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spacing w:before="0" w:after="0" w:line="276" w:lineRule="auto"/>
              <w:rPr>
                <w:rFonts w:ascii="Calibri" w:hAnsi="Calibri" w:eastAsia="Calibri" w:cs="Calibri"/>
                <w:sz w:val="18"/>
                <w:szCs w:val="18"/>
              </w:rPr>
            </w:pPr>
            <w:r>
              <w:rPr>
                <w:rFonts w:ascii="Calibri" w:hAnsi="Calibri" w:eastAsia="Calibri" w:cs="Calibri"/>
                <w:sz w:val="18"/>
                <w:szCs w:val="18"/>
                <w:rtl w:val="0"/>
              </w:rPr>
              <w:t xml:space="preserve">Currency of the Performance Security </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60" w:after="60" w:line="276" w:lineRule="auto"/>
              <w:rPr>
                <w:rFonts w:ascii="Calibri" w:hAnsi="Calibri" w:eastAsia="Calibri" w:cs="Calibri"/>
                <w:sz w:val="18"/>
                <w:szCs w:val="18"/>
                <w:highlight w:val="none"/>
                <w:shd w:val="clear" w:fill="CCCCCC"/>
              </w:rPr>
            </w:pPr>
            <w:r>
              <w:rPr>
                <w:rFonts w:ascii="Calibri" w:hAnsi="Calibri" w:eastAsia="Calibri" w:cs="Calibri"/>
                <w:sz w:val="18"/>
                <w:szCs w:val="18"/>
                <w:highlight w:val="none"/>
                <w:shd w:val="clear" w:fill="CCCCCC"/>
                <w:rtl w:val="0"/>
              </w:rPr>
              <w:t>_</w:t>
            </w:r>
            <w:r>
              <w:rPr>
                <w:rFonts w:ascii="Calibri" w:hAnsi="Calibri" w:eastAsia="Calibri" w:cs="Calibri"/>
                <w:highlight w:val="none"/>
                <w:rtl w:val="0"/>
              </w:rPr>
              <w:t>USD</w:t>
            </w:r>
            <w:r>
              <w:rPr>
                <w:rFonts w:ascii="Calibri" w:hAnsi="Calibri" w:eastAsia="Calibri" w:cs="Calibri"/>
                <w:sz w:val="18"/>
                <w:szCs w:val="18"/>
                <w:highlight w:val="none"/>
                <w:shd w:val="clear" w:fill="CCCCCC"/>
                <w:rtl w:val="0"/>
              </w:rPr>
              <w:t>_</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915"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0" w:after="60" w:line="276" w:lineRule="auto"/>
              <w:rPr>
                <w:rFonts w:ascii="Calibri" w:hAnsi="Calibri" w:eastAsia="Calibri" w:cs="Calibri"/>
                <w:b/>
                <w:sz w:val="18"/>
                <w:szCs w:val="18"/>
              </w:rPr>
            </w:pPr>
            <w:r>
              <w:rPr>
                <w:rFonts w:ascii="Calibri" w:hAnsi="Calibri" w:eastAsia="Calibri" w:cs="Calibri"/>
                <w:b/>
                <w:sz w:val="18"/>
                <w:szCs w:val="18"/>
                <w:rtl w:val="0"/>
              </w:rPr>
              <w:t>4.2</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spacing w:before="0" w:after="60" w:line="276" w:lineRule="auto"/>
              <w:rPr>
                <w:rFonts w:ascii="Calibri" w:hAnsi="Calibri" w:eastAsia="Calibri" w:cs="Calibri"/>
                <w:sz w:val="18"/>
                <w:szCs w:val="18"/>
              </w:rPr>
            </w:pPr>
            <w:r>
              <w:rPr>
                <w:rFonts w:ascii="Calibri" w:hAnsi="Calibri" w:eastAsia="Calibri" w:cs="Calibri"/>
                <w:sz w:val="18"/>
                <w:szCs w:val="18"/>
                <w:rtl w:val="0"/>
              </w:rPr>
              <w:t>Permitted guarantors for Performance Security</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0" w:after="0" w:line="276" w:lineRule="auto"/>
              <w:ind w:left="0" w:firstLine="0"/>
              <w:rPr>
                <w:rFonts w:ascii="Calibri" w:hAnsi="Calibri" w:eastAsia="Calibri" w:cs="Calibri"/>
                <w:color w:val="B7B7B7"/>
                <w:sz w:val="18"/>
                <w:szCs w:val="18"/>
                <w:highlight w:val="none"/>
              </w:rPr>
            </w:pPr>
            <w:r>
              <w:rPr>
                <w:rFonts w:ascii="Calibri" w:hAnsi="Calibri" w:eastAsia="Calibri" w:cs="Calibri"/>
                <w:color w:val="B7B7B7"/>
                <w:sz w:val="22"/>
                <w:szCs w:val="22"/>
                <w:highlight w:val="none"/>
                <w:rtl w:val="0"/>
              </w:rPr>
              <w:t xml:space="preserve">☐ </w:t>
            </w:r>
            <w:r>
              <w:rPr>
                <w:rFonts w:ascii="Calibri" w:hAnsi="Calibri" w:eastAsia="Calibri" w:cs="Calibri"/>
                <w:color w:val="B7B7B7"/>
                <w:sz w:val="18"/>
                <w:szCs w:val="18"/>
                <w:highlight w:val="none"/>
                <w:rtl w:val="0"/>
              </w:rPr>
              <w:t>Bank or financial institutions approved by the Employer</w:t>
            </w:r>
          </w:p>
          <w:p>
            <w:pPr>
              <w:spacing w:before="0" w:after="0" w:line="276" w:lineRule="auto"/>
              <w:ind w:left="0" w:firstLine="0"/>
              <w:rPr>
                <w:rFonts w:ascii="Calibri" w:hAnsi="Calibri" w:eastAsia="Calibri" w:cs="Calibri"/>
                <w:sz w:val="18"/>
                <w:szCs w:val="18"/>
                <w:highlight w:val="none"/>
              </w:rPr>
            </w:pPr>
            <w:r>
              <w:rPr>
                <w:rFonts w:ascii="Calibri" w:hAnsi="Calibri" w:eastAsia="Calibri" w:cs="Calibri"/>
                <w:b/>
                <w:sz w:val="18"/>
                <w:szCs w:val="18"/>
                <w:highlight w:val="none"/>
                <w:rtl w:val="0"/>
              </w:rPr>
              <w:t>X Bank approved by the Employer</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810"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4.2</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spacing w:before="0" w:after="0" w:line="276" w:lineRule="auto"/>
              <w:rPr>
                <w:rFonts w:ascii="Calibri" w:hAnsi="Calibri" w:eastAsia="Calibri" w:cs="Calibri"/>
                <w:sz w:val="18"/>
                <w:szCs w:val="18"/>
              </w:rPr>
            </w:pPr>
            <w:r>
              <w:rPr>
                <w:rFonts w:ascii="Calibri" w:hAnsi="Calibri" w:eastAsia="Calibri" w:cs="Calibri"/>
                <w:sz w:val="18"/>
                <w:szCs w:val="18"/>
                <w:rtl w:val="0"/>
              </w:rPr>
              <w:t>Release of Performance Security at issue of Taking Over Certificate</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60" w:after="60" w:line="276" w:lineRule="auto"/>
              <w:ind w:left="0" w:firstLine="0"/>
              <w:rPr>
                <w:rFonts w:ascii="Calibri" w:hAnsi="Calibri" w:eastAsia="Calibri" w:cs="Calibri"/>
                <w:sz w:val="18"/>
                <w:szCs w:val="18"/>
                <w:highlight w:val="none"/>
              </w:rPr>
            </w:pPr>
            <w:r>
              <w:rPr>
                <w:rFonts w:ascii="Calibri" w:hAnsi="Calibri" w:eastAsia="Calibri" w:cs="Calibri"/>
                <w:b/>
                <w:sz w:val="22"/>
                <w:szCs w:val="22"/>
                <w:highlight w:val="none"/>
                <w:rtl w:val="0"/>
              </w:rPr>
              <w:t xml:space="preserve">X </w:t>
            </w:r>
            <w:r>
              <w:rPr>
                <w:rFonts w:ascii="Calibri" w:hAnsi="Calibri" w:eastAsia="Calibri" w:cs="Calibri"/>
                <w:sz w:val="22"/>
                <w:szCs w:val="22"/>
                <w:highlight w:val="none"/>
                <w:rtl w:val="0"/>
              </w:rPr>
              <w:t xml:space="preserve"> </w:t>
            </w:r>
            <w:r>
              <w:rPr>
                <w:rFonts w:ascii="Calibri" w:hAnsi="Calibri" w:eastAsia="Calibri" w:cs="Calibri"/>
                <w:sz w:val="18"/>
                <w:szCs w:val="18"/>
                <w:highlight w:val="none"/>
                <w:rtl w:val="0"/>
              </w:rPr>
              <w:t>_</w:t>
            </w:r>
            <w:r>
              <w:rPr>
                <w:rFonts w:ascii="Calibri" w:hAnsi="Calibri" w:eastAsia="Calibri" w:cs="Calibri"/>
                <w:b/>
                <w:sz w:val="20"/>
                <w:szCs w:val="20"/>
                <w:highlight w:val="none"/>
                <w:rtl w:val="0"/>
              </w:rPr>
              <w:t>50</w:t>
            </w:r>
            <w:r>
              <w:rPr>
                <w:rFonts w:ascii="Calibri" w:hAnsi="Calibri" w:eastAsia="Calibri" w:cs="Calibri"/>
                <w:sz w:val="18"/>
                <w:szCs w:val="18"/>
                <w:highlight w:val="none"/>
                <w:rtl w:val="0"/>
              </w:rPr>
              <w:t>__ % of value of the  performance sec</w:t>
            </w:r>
            <w:r>
              <w:rPr>
                <w:rFonts w:ascii="Calibri" w:hAnsi="Calibri" w:eastAsia="Calibri" w:cs="Calibri"/>
                <w:highlight w:val="none"/>
                <w:rtl w:val="0"/>
              </w:rPr>
              <w:t xml:space="preserve">urity. </w:t>
            </w:r>
          </w:p>
          <w:p>
            <w:pPr>
              <w:spacing w:before="0" w:after="0" w:line="276" w:lineRule="auto"/>
              <w:ind w:left="0" w:firstLine="0"/>
              <w:rPr>
                <w:rFonts w:ascii="Calibri" w:hAnsi="Calibri" w:eastAsia="Calibri" w:cs="Calibri"/>
                <w:sz w:val="18"/>
                <w:szCs w:val="18"/>
                <w:highlight w:val="none"/>
              </w:rPr>
            </w:pPr>
            <w:r>
              <w:rPr>
                <w:rFonts w:ascii="Calibri" w:hAnsi="Calibri" w:eastAsia="Calibri" w:cs="Calibri"/>
                <w:color w:val="B7B7B7"/>
                <w:highlight w:val="none"/>
                <w:rtl w:val="0"/>
              </w:rPr>
              <w:t>☐ Not applicable</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660"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4.4</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spacing w:before="60" w:after="60" w:line="276" w:lineRule="auto"/>
              <w:rPr>
                <w:rFonts w:ascii="Calibri" w:hAnsi="Calibri" w:eastAsia="Calibri" w:cs="Calibri"/>
                <w:sz w:val="18"/>
                <w:szCs w:val="18"/>
              </w:rPr>
            </w:pPr>
            <w:r>
              <w:rPr>
                <w:rFonts w:ascii="Calibri" w:hAnsi="Calibri" w:eastAsia="Calibri" w:cs="Calibri"/>
                <w:sz w:val="18"/>
                <w:szCs w:val="18"/>
                <w:rtl w:val="0"/>
              </w:rPr>
              <w:t>Training</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0" w:after="0" w:line="276" w:lineRule="auto"/>
              <w:ind w:left="0" w:firstLine="0"/>
              <w:rPr>
                <w:rFonts w:ascii="Calibri" w:hAnsi="Calibri" w:eastAsia="Calibri" w:cs="Calibri"/>
                <w:b/>
                <w:sz w:val="18"/>
                <w:szCs w:val="18"/>
              </w:rPr>
            </w:pPr>
            <w:r>
              <w:rPr>
                <w:rFonts w:ascii="Calibri" w:hAnsi="Calibri" w:eastAsia="Calibri" w:cs="Calibri"/>
                <w:b/>
                <w:sz w:val="22"/>
                <w:szCs w:val="22"/>
                <w:rtl w:val="0"/>
              </w:rPr>
              <w:t xml:space="preserve">X </w:t>
            </w:r>
            <w:r>
              <w:rPr>
                <w:rFonts w:ascii="Calibri" w:hAnsi="Calibri" w:eastAsia="Calibri" w:cs="Calibri"/>
                <w:b/>
                <w:sz w:val="18"/>
                <w:szCs w:val="18"/>
                <w:rtl w:val="0"/>
              </w:rPr>
              <w:t>Required</w:t>
            </w:r>
          </w:p>
          <w:p>
            <w:pPr>
              <w:spacing w:before="0" w:after="0" w:line="276" w:lineRule="auto"/>
              <w:ind w:left="0" w:firstLine="0"/>
              <w:rPr>
                <w:rFonts w:ascii="Calibri" w:hAnsi="Calibri" w:eastAsia="Calibri" w:cs="Calibri"/>
                <w:sz w:val="18"/>
                <w:szCs w:val="18"/>
              </w:rPr>
            </w:pPr>
            <w:r>
              <w:rPr>
                <w:rFonts w:ascii="Calibri" w:hAnsi="Calibri" w:eastAsia="Calibri" w:cs="Calibri"/>
                <w:color w:val="B7B7B7"/>
                <w:rtl w:val="0"/>
              </w:rPr>
              <w:t xml:space="preserve">☐ Not required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780"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 xml:space="preserve"> 6.5</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spacing w:before="60" w:after="60" w:line="276" w:lineRule="auto"/>
              <w:rPr>
                <w:rFonts w:ascii="Calibri" w:hAnsi="Calibri" w:eastAsia="Calibri" w:cs="Calibri"/>
                <w:sz w:val="18"/>
                <w:szCs w:val="18"/>
              </w:rPr>
            </w:pPr>
            <w:r>
              <w:rPr>
                <w:rFonts w:ascii="Calibri" w:hAnsi="Calibri" w:eastAsia="Calibri" w:cs="Calibri"/>
                <w:sz w:val="18"/>
                <w:szCs w:val="18"/>
                <w:rtl w:val="0"/>
              </w:rPr>
              <w:t>Normal working hours</w:t>
            </w:r>
          </w:p>
          <w:p>
            <w:pPr>
              <w:spacing w:before="60" w:after="60" w:line="276" w:lineRule="auto"/>
              <w:rPr>
                <w:rFonts w:ascii="Calibri" w:hAnsi="Calibri" w:eastAsia="Calibri" w:cs="Calibri"/>
                <w:sz w:val="18"/>
                <w:szCs w:val="18"/>
              </w:rPr>
            </w:pPr>
            <w:r>
              <w:rPr>
                <w:rFonts w:ascii="Calibri" w:hAnsi="Calibri" w:eastAsia="Calibri" w:cs="Calibri"/>
                <w:sz w:val="18"/>
                <w:szCs w:val="18"/>
                <w:rtl w:val="0"/>
              </w:rPr>
              <w:t>Normal working days</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60" w:after="60" w:line="276" w:lineRule="auto"/>
              <w:ind w:right="-135"/>
              <w:rPr>
                <w:rFonts w:ascii="Calibri" w:hAnsi="Calibri" w:eastAsia="Calibri" w:cs="Calibri"/>
                <w:b/>
                <w:sz w:val="18"/>
                <w:szCs w:val="18"/>
                <w:shd w:val="clear" w:fill="CCCCCC"/>
              </w:rPr>
            </w:pPr>
            <w:r>
              <w:rPr>
                <w:rFonts w:ascii="Calibri" w:hAnsi="Calibri" w:eastAsia="Calibri" w:cs="Calibri"/>
                <w:sz w:val="18"/>
                <w:szCs w:val="18"/>
                <w:shd w:val="clear" w:fill="CCCCCC"/>
                <w:rtl w:val="0"/>
              </w:rPr>
              <w:t>_8.</w:t>
            </w:r>
            <w:r>
              <w:rPr>
                <w:rFonts w:ascii="Calibri" w:hAnsi="Calibri" w:eastAsia="Calibri" w:cs="Calibri"/>
                <w:shd w:val="clear" w:fill="CCCCCC"/>
                <w:rtl w:val="0"/>
              </w:rPr>
              <w:t>0</w:t>
            </w:r>
            <w:r>
              <w:rPr>
                <w:rFonts w:ascii="Calibri" w:hAnsi="Calibri" w:eastAsia="Calibri" w:cs="Calibri"/>
                <w:sz w:val="18"/>
                <w:szCs w:val="18"/>
                <w:shd w:val="clear" w:fill="CCCCCC"/>
                <w:rtl w:val="0"/>
              </w:rPr>
              <w:t>0 am to 5.00 pm  ____________________________</w:t>
            </w:r>
          </w:p>
          <w:p>
            <w:pPr>
              <w:spacing w:before="60" w:after="60" w:line="276" w:lineRule="auto"/>
              <w:ind w:right="-135"/>
              <w:rPr>
                <w:rFonts w:ascii="Calibri" w:hAnsi="Calibri" w:eastAsia="Calibri" w:cs="Calibri"/>
                <w:sz w:val="18"/>
                <w:szCs w:val="18"/>
                <w:shd w:val="clear" w:fill="CCCCCC"/>
              </w:rPr>
            </w:pPr>
            <w:r>
              <w:rPr>
                <w:rFonts w:ascii="Calibri" w:hAnsi="Calibri" w:eastAsia="Calibri" w:cs="Calibri"/>
                <w:sz w:val="18"/>
                <w:szCs w:val="18"/>
                <w:shd w:val="clear" w:fill="CCCCCC"/>
                <w:rtl w:val="0"/>
              </w:rPr>
              <w:t>_Sundayday to Thursday</w:t>
            </w:r>
            <w:r>
              <w:rPr>
                <w:rFonts w:ascii="Calibri" w:hAnsi="Calibri" w:eastAsia="Calibri" w:cs="Calibri"/>
                <w:shd w:val="clear" w:fill="CCCCCC"/>
                <w:rtl w:val="0"/>
              </w:rPr>
              <w:t xml:space="preserve">day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1680"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8.2</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spacing w:before="60" w:after="60" w:line="276" w:lineRule="auto"/>
              <w:rPr>
                <w:rFonts w:ascii="Calibri" w:hAnsi="Calibri" w:eastAsia="Calibri" w:cs="Calibri"/>
                <w:sz w:val="18"/>
                <w:szCs w:val="18"/>
                <w:highlight w:val="none"/>
              </w:rPr>
            </w:pPr>
            <w:r>
              <w:rPr>
                <w:rFonts w:ascii="Calibri" w:hAnsi="Calibri" w:eastAsia="Calibri" w:cs="Calibri"/>
                <w:sz w:val="18"/>
                <w:szCs w:val="18"/>
                <w:highlight w:val="none"/>
                <w:rtl w:val="0"/>
              </w:rPr>
              <w:t>Time for Completion</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60" w:after="60" w:line="276" w:lineRule="auto"/>
              <w:rPr>
                <w:rFonts w:ascii="Calibri" w:hAnsi="Calibri" w:eastAsia="Calibri" w:cs="Calibri"/>
                <w:sz w:val="18"/>
                <w:szCs w:val="18"/>
                <w:highlight w:val="none"/>
              </w:rPr>
            </w:pPr>
            <w:r>
              <w:rPr>
                <w:rFonts w:ascii="Calibri" w:hAnsi="Calibri" w:eastAsia="Calibri" w:cs="Calibri"/>
                <w:b/>
                <w:sz w:val="18"/>
                <w:szCs w:val="18"/>
                <w:highlight w:val="none"/>
                <w:rtl w:val="0"/>
              </w:rPr>
              <w:t>For whole of the Works:</w:t>
            </w:r>
            <w:r>
              <w:rPr>
                <w:rFonts w:ascii="Calibri" w:hAnsi="Calibri" w:eastAsia="Calibri" w:cs="Calibri"/>
                <w:sz w:val="18"/>
                <w:szCs w:val="18"/>
                <w:highlight w:val="none"/>
                <w:rtl w:val="0"/>
              </w:rPr>
              <w:t xml:space="preserve"> _09_ months/ _00_ days</w:t>
            </w:r>
          </w:p>
          <w:p>
            <w:pPr>
              <w:spacing w:before="60" w:after="60" w:line="276" w:lineRule="auto"/>
              <w:rPr>
                <w:rFonts w:ascii="Calibri" w:hAnsi="Calibri" w:eastAsia="Calibri" w:cs="Calibri"/>
                <w:b/>
                <w:sz w:val="18"/>
                <w:szCs w:val="18"/>
                <w:highlight w:val="none"/>
              </w:rPr>
            </w:pPr>
          </w:p>
          <w:p>
            <w:pPr>
              <w:spacing w:before="60" w:after="60" w:line="276" w:lineRule="auto"/>
              <w:rPr>
                <w:rFonts w:ascii="Calibri" w:hAnsi="Calibri" w:eastAsia="Calibri" w:cs="Calibri"/>
                <w:b/>
                <w:sz w:val="18"/>
                <w:szCs w:val="18"/>
                <w:highlight w:val="none"/>
              </w:rPr>
            </w:pPr>
            <w:r>
              <w:rPr>
                <w:rFonts w:ascii="Calibri" w:hAnsi="Calibri" w:eastAsia="Calibri" w:cs="Calibri"/>
                <w:b/>
                <w:sz w:val="18"/>
                <w:szCs w:val="18"/>
                <w:highlight w:val="none"/>
                <w:rtl w:val="0"/>
              </w:rPr>
              <w:t>For Sections: N/A</w:t>
            </w:r>
          </w:p>
          <w:p>
            <w:pPr>
              <w:spacing w:before="60" w:after="0" w:line="276" w:lineRule="auto"/>
              <w:rPr>
                <w:rFonts w:ascii="Calibri" w:hAnsi="Calibri" w:eastAsia="Calibri" w:cs="Calibri"/>
                <w:sz w:val="18"/>
                <w:szCs w:val="18"/>
                <w:highlight w:val="none"/>
              </w:rPr>
            </w:pPr>
            <w:r>
              <w:rPr>
                <w:rFonts w:ascii="Calibri" w:hAnsi="Calibri" w:eastAsia="Calibri" w:cs="Calibri"/>
                <w:b/>
                <w:sz w:val="18"/>
                <w:szCs w:val="18"/>
                <w:highlight w:val="none"/>
                <w:rtl w:val="0"/>
              </w:rPr>
              <w:t>Section 1:</w:t>
            </w:r>
            <w:r>
              <w:rPr>
                <w:rFonts w:ascii="Calibri" w:hAnsi="Calibri" w:eastAsia="Calibri" w:cs="Calibri"/>
                <w:sz w:val="18"/>
                <w:szCs w:val="18"/>
                <w:highlight w:val="none"/>
                <w:rtl w:val="0"/>
              </w:rPr>
              <w:t xml:space="preserve"> </w:t>
            </w:r>
            <w:r>
              <w:rPr>
                <w:rFonts w:ascii="Calibri" w:hAnsi="Calibri" w:eastAsia="Calibri" w:cs="Calibri"/>
                <w:sz w:val="18"/>
                <w:szCs w:val="18"/>
                <w:highlight w:val="none"/>
                <w:shd w:val="clear" w:fill="CCCCCC"/>
                <w:rtl w:val="0"/>
              </w:rPr>
              <w:t>___</w:t>
            </w:r>
            <w:r>
              <w:rPr>
                <w:rFonts w:ascii="Calibri" w:hAnsi="Calibri" w:eastAsia="Calibri" w:cs="Calibri"/>
                <w:sz w:val="18"/>
                <w:szCs w:val="18"/>
                <w:highlight w:val="none"/>
                <w:rtl w:val="0"/>
              </w:rPr>
              <w:t xml:space="preserve"> months/ </w:t>
            </w:r>
            <w:r>
              <w:rPr>
                <w:rFonts w:ascii="Calibri" w:hAnsi="Calibri" w:eastAsia="Calibri" w:cs="Calibri"/>
                <w:sz w:val="18"/>
                <w:szCs w:val="18"/>
                <w:highlight w:val="none"/>
                <w:shd w:val="clear" w:fill="CCCCCC"/>
                <w:rtl w:val="0"/>
              </w:rPr>
              <w:t>___</w:t>
            </w:r>
            <w:r>
              <w:rPr>
                <w:rFonts w:ascii="Calibri" w:hAnsi="Calibri" w:eastAsia="Calibri" w:cs="Calibri"/>
                <w:sz w:val="18"/>
                <w:szCs w:val="18"/>
                <w:highlight w:val="none"/>
                <w:rtl w:val="0"/>
              </w:rPr>
              <w:t xml:space="preserve"> days</w:t>
            </w:r>
          </w:p>
          <w:p>
            <w:pPr>
              <w:spacing w:before="60" w:after="0" w:line="276" w:lineRule="auto"/>
              <w:rPr>
                <w:rFonts w:ascii="Calibri" w:hAnsi="Calibri" w:eastAsia="Calibri" w:cs="Calibri"/>
                <w:sz w:val="18"/>
                <w:szCs w:val="18"/>
                <w:highlight w:val="none"/>
              </w:rPr>
            </w:pPr>
            <w:r>
              <w:rPr>
                <w:rFonts w:ascii="Calibri" w:hAnsi="Calibri" w:eastAsia="Calibri" w:cs="Calibri"/>
                <w:b/>
                <w:sz w:val="18"/>
                <w:szCs w:val="18"/>
                <w:highlight w:val="none"/>
                <w:rtl w:val="0"/>
              </w:rPr>
              <w:t>Section 2:</w:t>
            </w:r>
            <w:r>
              <w:rPr>
                <w:rFonts w:ascii="Calibri" w:hAnsi="Calibri" w:eastAsia="Calibri" w:cs="Calibri"/>
                <w:sz w:val="18"/>
                <w:szCs w:val="18"/>
                <w:highlight w:val="none"/>
                <w:rtl w:val="0"/>
              </w:rPr>
              <w:t xml:space="preserve"> </w:t>
            </w:r>
            <w:r>
              <w:rPr>
                <w:rFonts w:ascii="Calibri" w:hAnsi="Calibri" w:eastAsia="Calibri" w:cs="Calibri"/>
                <w:sz w:val="18"/>
                <w:szCs w:val="18"/>
                <w:highlight w:val="none"/>
                <w:shd w:val="clear" w:fill="CCCCCC"/>
                <w:rtl w:val="0"/>
              </w:rPr>
              <w:t>___</w:t>
            </w:r>
            <w:r>
              <w:rPr>
                <w:rFonts w:ascii="Calibri" w:hAnsi="Calibri" w:eastAsia="Calibri" w:cs="Calibri"/>
                <w:sz w:val="18"/>
                <w:szCs w:val="18"/>
                <w:highlight w:val="none"/>
                <w:rtl w:val="0"/>
              </w:rPr>
              <w:t xml:space="preserve"> months/ </w:t>
            </w:r>
            <w:r>
              <w:rPr>
                <w:rFonts w:ascii="Calibri" w:hAnsi="Calibri" w:eastAsia="Calibri" w:cs="Calibri"/>
                <w:sz w:val="18"/>
                <w:szCs w:val="18"/>
                <w:highlight w:val="none"/>
                <w:shd w:val="clear" w:fill="CCCCCC"/>
                <w:rtl w:val="0"/>
              </w:rPr>
              <w:t>___</w:t>
            </w:r>
            <w:r>
              <w:rPr>
                <w:rFonts w:ascii="Calibri" w:hAnsi="Calibri" w:eastAsia="Calibri" w:cs="Calibri"/>
                <w:sz w:val="18"/>
                <w:szCs w:val="18"/>
                <w:highlight w:val="none"/>
                <w:rtl w:val="0"/>
              </w:rPr>
              <w:t xml:space="preserve"> days</w:t>
            </w:r>
          </w:p>
          <w:p>
            <w:pPr>
              <w:spacing w:before="60" w:after="0" w:line="276" w:lineRule="auto"/>
              <w:rPr>
                <w:rFonts w:ascii="Calibri" w:hAnsi="Calibri" w:eastAsia="Calibri" w:cs="Calibri"/>
                <w:sz w:val="18"/>
                <w:szCs w:val="18"/>
                <w:highlight w:val="none"/>
              </w:rPr>
            </w:pPr>
            <w:r>
              <w:rPr>
                <w:rFonts w:ascii="Calibri" w:hAnsi="Calibri" w:eastAsia="Calibri" w:cs="Calibri"/>
                <w:b/>
                <w:sz w:val="18"/>
                <w:szCs w:val="18"/>
                <w:highlight w:val="none"/>
                <w:rtl w:val="0"/>
              </w:rPr>
              <w:t>Section 3:</w:t>
            </w:r>
            <w:r>
              <w:rPr>
                <w:rFonts w:ascii="Calibri" w:hAnsi="Calibri" w:eastAsia="Calibri" w:cs="Calibri"/>
                <w:sz w:val="18"/>
                <w:szCs w:val="18"/>
                <w:highlight w:val="none"/>
                <w:rtl w:val="0"/>
              </w:rPr>
              <w:t xml:space="preserve"> </w:t>
            </w:r>
            <w:r>
              <w:rPr>
                <w:rFonts w:ascii="Calibri" w:hAnsi="Calibri" w:eastAsia="Calibri" w:cs="Calibri"/>
                <w:sz w:val="18"/>
                <w:szCs w:val="18"/>
                <w:highlight w:val="none"/>
                <w:shd w:val="clear" w:fill="CCCCCC"/>
                <w:rtl w:val="0"/>
              </w:rPr>
              <w:t>___</w:t>
            </w:r>
            <w:r>
              <w:rPr>
                <w:rFonts w:ascii="Calibri" w:hAnsi="Calibri" w:eastAsia="Calibri" w:cs="Calibri"/>
                <w:sz w:val="18"/>
                <w:szCs w:val="18"/>
                <w:highlight w:val="none"/>
                <w:rtl w:val="0"/>
              </w:rPr>
              <w:t xml:space="preserve"> months/ </w:t>
            </w:r>
            <w:r>
              <w:rPr>
                <w:rFonts w:ascii="Calibri" w:hAnsi="Calibri" w:eastAsia="Calibri" w:cs="Calibri"/>
                <w:sz w:val="18"/>
                <w:szCs w:val="18"/>
                <w:highlight w:val="none"/>
                <w:shd w:val="clear" w:fill="CCCCCC"/>
                <w:rtl w:val="0"/>
              </w:rPr>
              <w:t>___</w:t>
            </w:r>
            <w:r>
              <w:rPr>
                <w:rFonts w:ascii="Calibri" w:hAnsi="Calibri" w:eastAsia="Calibri" w:cs="Calibri"/>
                <w:sz w:val="18"/>
                <w:szCs w:val="18"/>
                <w:highlight w:val="none"/>
                <w:rtl w:val="0"/>
              </w:rPr>
              <w:t xml:space="preserve"> days</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3510"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 xml:space="preserve"> 8.7</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spacing w:before="60" w:after="60" w:line="276" w:lineRule="auto"/>
              <w:rPr>
                <w:rFonts w:ascii="Calibri" w:hAnsi="Calibri" w:eastAsia="Calibri" w:cs="Calibri"/>
                <w:sz w:val="18"/>
                <w:szCs w:val="18"/>
              </w:rPr>
            </w:pPr>
            <w:r>
              <w:rPr>
                <w:rFonts w:ascii="Calibri" w:hAnsi="Calibri" w:eastAsia="Calibri" w:cs="Calibri"/>
                <w:sz w:val="18"/>
                <w:szCs w:val="18"/>
                <w:rtl w:val="0"/>
              </w:rPr>
              <w:t>Delay Damages</w:t>
            </w:r>
          </w:p>
          <w:p>
            <w:pPr>
              <w:spacing w:before="60" w:after="60" w:line="276" w:lineRule="auto"/>
              <w:rPr>
                <w:rFonts w:ascii="Calibri" w:hAnsi="Calibri" w:eastAsia="Calibri" w:cs="Calibri"/>
                <w:sz w:val="18"/>
                <w:szCs w:val="18"/>
              </w:rPr>
            </w:pPr>
          </w:p>
          <w:p>
            <w:pPr>
              <w:spacing w:before="60" w:after="60" w:line="276" w:lineRule="auto"/>
              <w:rPr>
                <w:rFonts w:ascii="Calibri" w:hAnsi="Calibri" w:eastAsia="Calibri" w:cs="Calibri"/>
                <w:sz w:val="18"/>
                <w:szCs w:val="18"/>
              </w:rPr>
            </w:pPr>
          </w:p>
          <w:p>
            <w:pPr>
              <w:spacing w:before="60" w:after="60" w:line="276" w:lineRule="auto"/>
              <w:rPr>
                <w:rFonts w:ascii="Calibri" w:hAnsi="Calibri" w:eastAsia="Calibri" w:cs="Calibri"/>
                <w:sz w:val="18"/>
                <w:szCs w:val="18"/>
              </w:rPr>
            </w:pP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widowControl w:val="0"/>
              <w:spacing w:before="0" w:after="0" w:line="276" w:lineRule="auto"/>
              <w:rPr>
                <w:rFonts w:ascii="Calibri" w:hAnsi="Calibri" w:eastAsia="Calibri" w:cs="Calibri"/>
                <w:b/>
                <w:sz w:val="18"/>
                <w:szCs w:val="18"/>
              </w:rPr>
            </w:pPr>
            <w:r>
              <w:rPr>
                <w:rFonts w:ascii="Calibri" w:hAnsi="Calibri" w:eastAsia="Calibri" w:cs="Calibri"/>
                <w:b/>
                <w:sz w:val="18"/>
                <w:szCs w:val="18"/>
                <w:rtl w:val="0"/>
              </w:rPr>
              <w:t xml:space="preserve">For whole of the Works: </w:t>
            </w:r>
          </w:p>
          <w:p>
            <w:pPr>
              <w:spacing w:before="0" w:after="0" w:line="276" w:lineRule="auto"/>
              <w:ind w:left="0" w:firstLine="0"/>
              <w:rPr>
                <w:rFonts w:ascii="Calibri" w:hAnsi="Calibri" w:eastAsia="Calibri" w:cs="Calibri"/>
                <w:color w:val="B7B7B7"/>
                <w:sz w:val="18"/>
                <w:szCs w:val="18"/>
                <w:shd w:val="clear" w:fill="CCCCCC"/>
              </w:rPr>
            </w:pPr>
            <w:r>
              <w:rPr>
                <w:rFonts w:ascii="Calibri" w:hAnsi="Calibri" w:eastAsia="Calibri" w:cs="Calibri"/>
                <w:color w:val="B7B7B7"/>
                <w:sz w:val="22"/>
                <w:szCs w:val="22"/>
                <w:rtl w:val="0"/>
              </w:rPr>
              <w:t xml:space="preserve">☐ </w:t>
            </w:r>
            <w:r>
              <w:rPr>
                <w:rFonts w:ascii="Calibri" w:hAnsi="Calibri" w:eastAsia="Calibri" w:cs="Calibri"/>
                <w:color w:val="B7B7B7"/>
                <w:sz w:val="18"/>
                <w:szCs w:val="18"/>
                <w:rtl w:val="0"/>
              </w:rPr>
              <w:t xml:space="preserve">Amount per day: </w:t>
            </w:r>
            <w:r>
              <w:rPr>
                <w:rFonts w:ascii="Calibri" w:hAnsi="Calibri" w:eastAsia="Calibri" w:cs="Calibri"/>
                <w:color w:val="B7B7B7"/>
                <w:sz w:val="18"/>
                <w:szCs w:val="18"/>
                <w:shd w:val="clear" w:fill="CCCCCC"/>
                <w:rtl w:val="0"/>
              </w:rPr>
              <w:t>____________ USD</w:t>
            </w:r>
          </w:p>
          <w:p>
            <w:pPr>
              <w:spacing w:before="0" w:after="0" w:line="276" w:lineRule="auto"/>
              <w:ind w:left="0" w:firstLine="0"/>
              <w:rPr>
                <w:rFonts w:ascii="Calibri" w:hAnsi="Calibri" w:eastAsia="Calibri" w:cs="Calibri"/>
                <w:sz w:val="18"/>
                <w:szCs w:val="18"/>
              </w:rPr>
            </w:pPr>
            <w:r>
              <w:rPr>
                <w:rFonts w:ascii="Calibri" w:hAnsi="Calibri" w:eastAsia="Calibri" w:cs="Calibri"/>
                <w:b/>
                <w:sz w:val="22"/>
                <w:szCs w:val="22"/>
                <w:rtl w:val="0"/>
              </w:rPr>
              <w:t>X</w:t>
            </w:r>
            <w:r>
              <w:rPr>
                <w:rFonts w:ascii="Calibri" w:hAnsi="Calibri" w:eastAsia="Calibri" w:cs="Calibri"/>
                <w:sz w:val="22"/>
                <w:szCs w:val="22"/>
                <w:rtl w:val="0"/>
              </w:rPr>
              <w:t xml:space="preserve"> </w:t>
            </w:r>
            <w:r>
              <w:rPr>
                <w:rFonts w:ascii="Calibri" w:hAnsi="Calibri" w:eastAsia="Calibri" w:cs="Calibri"/>
                <w:sz w:val="18"/>
                <w:szCs w:val="18"/>
                <w:shd w:val="clear" w:fill="CCCCCC"/>
                <w:rtl w:val="0"/>
              </w:rPr>
              <w:t>_0.1</w:t>
            </w:r>
            <w:r>
              <w:rPr>
                <w:rFonts w:hint="default" w:ascii="Calibri" w:hAnsi="Calibri" w:eastAsia="Calibri" w:cs="Calibri"/>
                <w:sz w:val="18"/>
                <w:szCs w:val="18"/>
                <w:shd w:val="clear" w:fill="CCCCCC"/>
                <w:rtl w:val="0"/>
                <w:lang w:val="en-US"/>
              </w:rPr>
              <w:t>0</w:t>
            </w:r>
            <w:r>
              <w:rPr>
                <w:rFonts w:ascii="Calibri" w:hAnsi="Calibri" w:eastAsia="Calibri" w:cs="Calibri"/>
                <w:sz w:val="18"/>
                <w:szCs w:val="18"/>
                <w:shd w:val="clear" w:fill="CCCCCC"/>
                <w:rtl w:val="0"/>
              </w:rPr>
              <w:t>__</w:t>
            </w:r>
            <w:r>
              <w:rPr>
                <w:rFonts w:ascii="Calibri" w:hAnsi="Calibri" w:eastAsia="Calibri" w:cs="Calibri"/>
                <w:sz w:val="18"/>
                <w:szCs w:val="18"/>
                <w:rtl w:val="0"/>
              </w:rPr>
              <w:t xml:space="preserve"> % of the Accepted Contract Amount per day</w:t>
            </w:r>
          </w:p>
          <w:p>
            <w:pPr>
              <w:widowControl w:val="0"/>
              <w:spacing w:before="0" w:after="0" w:line="276" w:lineRule="auto"/>
              <w:rPr>
                <w:rFonts w:ascii="Calibri" w:hAnsi="Calibri" w:eastAsia="Calibri" w:cs="Calibri"/>
                <w:b/>
                <w:sz w:val="18"/>
                <w:szCs w:val="18"/>
              </w:rPr>
            </w:pPr>
            <w:r>
              <w:rPr>
                <w:rFonts w:ascii="Calibri" w:hAnsi="Calibri" w:eastAsia="Calibri" w:cs="Calibri"/>
                <w:b/>
                <w:sz w:val="18"/>
                <w:szCs w:val="18"/>
                <w:rtl w:val="0"/>
              </w:rPr>
              <w:t xml:space="preserve"> </w:t>
            </w:r>
          </w:p>
          <w:p>
            <w:pPr>
              <w:widowControl w:val="0"/>
              <w:spacing w:before="0" w:after="0" w:line="276" w:lineRule="auto"/>
              <w:rPr>
                <w:rFonts w:ascii="Calibri" w:hAnsi="Calibri" w:eastAsia="Calibri" w:cs="Calibri"/>
                <w:b/>
                <w:color w:val="B7B7B7"/>
                <w:sz w:val="18"/>
                <w:szCs w:val="18"/>
              </w:rPr>
            </w:pPr>
            <w:r>
              <w:rPr>
                <w:rFonts w:ascii="Calibri" w:hAnsi="Calibri" w:eastAsia="Calibri" w:cs="Calibri"/>
                <w:b/>
                <w:color w:val="B7B7B7"/>
                <w:sz w:val="18"/>
                <w:szCs w:val="18"/>
                <w:rtl w:val="0"/>
              </w:rPr>
              <w:t>For Sections: N/A</w:t>
            </w:r>
          </w:p>
          <w:p>
            <w:pPr>
              <w:widowControl w:val="0"/>
              <w:spacing w:before="0" w:after="0" w:line="276" w:lineRule="auto"/>
              <w:rPr>
                <w:rFonts w:ascii="Calibri" w:hAnsi="Calibri" w:eastAsia="Calibri" w:cs="Calibri"/>
                <w:b/>
                <w:color w:val="B7B7B7"/>
                <w:sz w:val="18"/>
                <w:szCs w:val="18"/>
              </w:rPr>
            </w:pPr>
            <w:r>
              <w:rPr>
                <w:rFonts w:ascii="Calibri" w:hAnsi="Calibri" w:eastAsia="Calibri" w:cs="Calibri"/>
                <w:b/>
                <w:color w:val="B7B7B7"/>
                <w:sz w:val="18"/>
                <w:szCs w:val="18"/>
                <w:rtl w:val="0"/>
              </w:rPr>
              <w:t>Section 1:</w:t>
            </w:r>
          </w:p>
          <w:p>
            <w:pPr>
              <w:spacing w:before="0" w:after="0" w:line="276" w:lineRule="auto"/>
              <w:ind w:left="0" w:firstLine="0"/>
              <w:rPr>
                <w:rFonts w:ascii="Calibri" w:hAnsi="Calibri" w:eastAsia="Calibri" w:cs="Calibri"/>
                <w:color w:val="B7B7B7"/>
                <w:sz w:val="18"/>
                <w:szCs w:val="18"/>
                <w:shd w:val="clear" w:fill="CCCCCC"/>
              </w:rPr>
            </w:pPr>
            <w:r>
              <w:rPr>
                <w:rFonts w:ascii="Calibri" w:hAnsi="Calibri" w:eastAsia="Calibri" w:cs="Calibri"/>
                <w:color w:val="B7B7B7"/>
                <w:sz w:val="22"/>
                <w:szCs w:val="22"/>
                <w:rtl w:val="0"/>
              </w:rPr>
              <w:t xml:space="preserve">☐ </w:t>
            </w:r>
            <w:r>
              <w:rPr>
                <w:rFonts w:ascii="Calibri" w:hAnsi="Calibri" w:eastAsia="Calibri" w:cs="Calibri"/>
                <w:color w:val="B7B7B7"/>
                <w:sz w:val="18"/>
                <w:szCs w:val="18"/>
                <w:rtl w:val="0"/>
              </w:rPr>
              <w:t xml:space="preserve">Amount per day: </w:t>
            </w:r>
            <w:r>
              <w:rPr>
                <w:rFonts w:ascii="Calibri" w:hAnsi="Calibri" w:eastAsia="Calibri" w:cs="Calibri"/>
                <w:color w:val="B7B7B7"/>
                <w:sz w:val="18"/>
                <w:szCs w:val="18"/>
                <w:shd w:val="clear" w:fill="CCCCCC"/>
                <w:rtl w:val="0"/>
              </w:rPr>
              <w:t>____________ USD</w:t>
            </w:r>
          </w:p>
          <w:p>
            <w:pPr>
              <w:spacing w:before="0" w:after="0" w:line="276" w:lineRule="auto"/>
              <w:ind w:left="0" w:firstLine="0"/>
              <w:rPr>
                <w:rFonts w:ascii="Calibri" w:hAnsi="Calibri" w:eastAsia="Calibri" w:cs="Calibri"/>
                <w:color w:val="B7B7B7"/>
                <w:sz w:val="18"/>
                <w:szCs w:val="18"/>
              </w:rPr>
            </w:pPr>
            <w:r>
              <w:rPr>
                <w:rFonts w:ascii="Calibri" w:hAnsi="Calibri" w:eastAsia="Calibri" w:cs="Calibri"/>
                <w:color w:val="B7B7B7"/>
                <w:sz w:val="22"/>
                <w:szCs w:val="22"/>
                <w:rtl w:val="0"/>
              </w:rPr>
              <w:t xml:space="preserve">☐ </w:t>
            </w:r>
            <w:r>
              <w:rPr>
                <w:rFonts w:ascii="Calibri" w:hAnsi="Calibri" w:eastAsia="Calibri" w:cs="Calibri"/>
                <w:color w:val="B7B7B7"/>
                <w:sz w:val="18"/>
                <w:szCs w:val="18"/>
                <w:shd w:val="clear" w:fill="CCCCCC"/>
                <w:rtl w:val="0"/>
              </w:rPr>
              <w:t>___</w:t>
            </w:r>
            <w:r>
              <w:rPr>
                <w:rFonts w:ascii="Calibri" w:hAnsi="Calibri" w:eastAsia="Calibri" w:cs="Calibri"/>
                <w:color w:val="B7B7B7"/>
                <w:sz w:val="18"/>
                <w:szCs w:val="18"/>
                <w:rtl w:val="0"/>
              </w:rPr>
              <w:t xml:space="preserve"> % of the value of the Section per day</w:t>
            </w:r>
          </w:p>
          <w:p>
            <w:pPr>
              <w:widowControl w:val="0"/>
              <w:spacing w:before="0" w:after="0" w:line="276" w:lineRule="auto"/>
              <w:rPr>
                <w:rFonts w:ascii="Calibri" w:hAnsi="Calibri" w:eastAsia="Calibri" w:cs="Calibri"/>
                <w:b/>
                <w:color w:val="B7B7B7"/>
                <w:sz w:val="18"/>
                <w:szCs w:val="18"/>
              </w:rPr>
            </w:pPr>
          </w:p>
          <w:p>
            <w:pPr>
              <w:widowControl w:val="0"/>
              <w:spacing w:before="0" w:after="0" w:line="276" w:lineRule="auto"/>
              <w:rPr>
                <w:rFonts w:ascii="Calibri" w:hAnsi="Calibri" w:eastAsia="Calibri" w:cs="Calibri"/>
                <w:b/>
                <w:color w:val="B7B7B7"/>
                <w:sz w:val="18"/>
                <w:szCs w:val="18"/>
              </w:rPr>
            </w:pPr>
            <w:r>
              <w:rPr>
                <w:rFonts w:ascii="Calibri" w:hAnsi="Calibri" w:eastAsia="Calibri" w:cs="Calibri"/>
                <w:b/>
                <w:color w:val="B7B7B7"/>
                <w:sz w:val="18"/>
                <w:szCs w:val="18"/>
                <w:rtl w:val="0"/>
              </w:rPr>
              <w:t>Section 2:</w:t>
            </w:r>
          </w:p>
          <w:p>
            <w:pPr>
              <w:spacing w:before="0" w:after="0" w:line="276" w:lineRule="auto"/>
              <w:ind w:left="0" w:firstLine="0"/>
              <w:rPr>
                <w:rFonts w:ascii="Calibri" w:hAnsi="Calibri" w:eastAsia="Calibri" w:cs="Calibri"/>
                <w:color w:val="B7B7B7"/>
                <w:sz w:val="18"/>
                <w:szCs w:val="18"/>
                <w:shd w:val="clear" w:fill="CCCCCC"/>
              </w:rPr>
            </w:pPr>
            <w:r>
              <w:rPr>
                <w:rFonts w:ascii="Calibri" w:hAnsi="Calibri" w:eastAsia="Calibri" w:cs="Calibri"/>
                <w:color w:val="B7B7B7"/>
                <w:sz w:val="22"/>
                <w:szCs w:val="22"/>
                <w:rtl w:val="0"/>
              </w:rPr>
              <w:t xml:space="preserve">☐ </w:t>
            </w:r>
            <w:r>
              <w:rPr>
                <w:rFonts w:ascii="Calibri" w:hAnsi="Calibri" w:eastAsia="Calibri" w:cs="Calibri"/>
                <w:color w:val="B7B7B7"/>
                <w:sz w:val="18"/>
                <w:szCs w:val="18"/>
                <w:rtl w:val="0"/>
              </w:rPr>
              <w:t xml:space="preserve">Amount per day: </w:t>
            </w:r>
            <w:r>
              <w:rPr>
                <w:rFonts w:ascii="Calibri" w:hAnsi="Calibri" w:eastAsia="Calibri" w:cs="Calibri"/>
                <w:color w:val="B7B7B7"/>
                <w:sz w:val="18"/>
                <w:szCs w:val="18"/>
                <w:shd w:val="clear" w:fill="CCCCCC"/>
                <w:rtl w:val="0"/>
              </w:rPr>
              <w:t>____________ USD</w:t>
            </w:r>
          </w:p>
          <w:p>
            <w:pPr>
              <w:spacing w:before="0" w:after="0" w:line="276" w:lineRule="auto"/>
              <w:ind w:left="0" w:firstLine="0"/>
              <w:rPr>
                <w:rFonts w:ascii="Calibri" w:hAnsi="Calibri" w:eastAsia="Calibri" w:cs="Calibri"/>
                <w:color w:val="B7B7B7"/>
                <w:sz w:val="18"/>
                <w:szCs w:val="18"/>
              </w:rPr>
            </w:pPr>
            <w:r>
              <w:rPr>
                <w:rFonts w:ascii="Calibri" w:hAnsi="Calibri" w:eastAsia="Calibri" w:cs="Calibri"/>
                <w:color w:val="B7B7B7"/>
                <w:sz w:val="22"/>
                <w:szCs w:val="22"/>
                <w:rtl w:val="0"/>
              </w:rPr>
              <w:t xml:space="preserve">☐ </w:t>
            </w:r>
            <w:r>
              <w:rPr>
                <w:rFonts w:ascii="Calibri" w:hAnsi="Calibri" w:eastAsia="Calibri" w:cs="Calibri"/>
                <w:color w:val="B7B7B7"/>
                <w:sz w:val="18"/>
                <w:szCs w:val="18"/>
                <w:shd w:val="clear" w:fill="CCCCCC"/>
                <w:rtl w:val="0"/>
              </w:rPr>
              <w:t>___</w:t>
            </w:r>
            <w:r>
              <w:rPr>
                <w:rFonts w:ascii="Calibri" w:hAnsi="Calibri" w:eastAsia="Calibri" w:cs="Calibri"/>
                <w:color w:val="B7B7B7"/>
                <w:sz w:val="18"/>
                <w:szCs w:val="18"/>
                <w:rtl w:val="0"/>
              </w:rPr>
              <w:t xml:space="preserve"> % of the value of the Section per day</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600"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8.7</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sz w:val="18"/>
                <w:szCs w:val="18"/>
                <w:rtl w:val="0"/>
              </w:rPr>
              <w:t>Aggregate maximum amount of Delay Damages</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60" w:after="60" w:line="276" w:lineRule="auto"/>
              <w:ind w:right="-90"/>
              <w:rPr>
                <w:rFonts w:ascii="Calibri" w:hAnsi="Calibri" w:eastAsia="Calibri" w:cs="Calibri"/>
                <w:b/>
                <w:sz w:val="18"/>
                <w:szCs w:val="18"/>
              </w:rPr>
            </w:pPr>
            <w:bookmarkStart w:id="10" w:name="_heading=h.17dp8vu" w:colFirst="0" w:colLast="0"/>
            <w:bookmarkEnd w:id="10"/>
            <w:r>
              <w:rPr>
                <w:rFonts w:ascii="Calibri" w:hAnsi="Calibri" w:eastAsia="Calibri" w:cs="Calibri"/>
                <w:sz w:val="18"/>
                <w:szCs w:val="18"/>
                <w:shd w:val="clear" w:fill="CCCCCC"/>
                <w:rtl w:val="0"/>
              </w:rPr>
              <w:t>_</w:t>
            </w:r>
            <w:r>
              <w:rPr>
                <w:rFonts w:ascii="Calibri" w:hAnsi="Calibri" w:eastAsia="Calibri" w:cs="Calibri"/>
                <w:shd w:val="clear" w:fill="CCCCCC"/>
                <w:rtl w:val="0"/>
              </w:rPr>
              <w:t>1</w:t>
            </w:r>
            <w:r>
              <w:rPr>
                <w:rFonts w:hint="default" w:ascii="Calibri" w:hAnsi="Calibri" w:eastAsia="Calibri" w:cs="Calibri"/>
                <w:shd w:val="clear" w:fill="CCCCCC"/>
                <w:rtl w:val="0"/>
                <w:lang w:val="en-US"/>
              </w:rPr>
              <w:t>0</w:t>
            </w:r>
            <w:r>
              <w:rPr>
                <w:rFonts w:ascii="Calibri" w:hAnsi="Calibri" w:eastAsia="Calibri" w:cs="Calibri"/>
                <w:sz w:val="18"/>
                <w:szCs w:val="18"/>
                <w:shd w:val="clear" w:fill="CCCCCC"/>
                <w:rtl w:val="0"/>
              </w:rPr>
              <w:t>__</w:t>
            </w:r>
            <w:r>
              <w:rPr>
                <w:rFonts w:ascii="Calibri" w:hAnsi="Calibri" w:eastAsia="Calibri" w:cs="Calibri"/>
                <w:sz w:val="18"/>
                <w:szCs w:val="18"/>
                <w:rtl w:val="0"/>
              </w:rPr>
              <w:t xml:space="preserve"> %</w:t>
            </w:r>
            <w:r>
              <w:rPr>
                <w:rFonts w:ascii="Calibri" w:hAnsi="Calibri" w:eastAsia="Calibri" w:cs="Calibri"/>
                <w:b/>
                <w:sz w:val="18"/>
                <w:szCs w:val="18"/>
                <w:rtl w:val="0"/>
              </w:rPr>
              <w:t xml:space="preserve"> </w:t>
            </w:r>
            <w:r>
              <w:rPr>
                <w:rFonts w:ascii="Calibri" w:hAnsi="Calibri" w:eastAsia="Calibri" w:cs="Calibri"/>
                <w:sz w:val="18"/>
                <w:szCs w:val="18"/>
                <w:rtl w:val="0"/>
              </w:rPr>
              <w:t>of the Accepted Contract Amount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585"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11.1</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spacing w:before="60" w:after="60" w:line="276" w:lineRule="auto"/>
              <w:rPr>
                <w:rFonts w:ascii="Calibri" w:hAnsi="Calibri" w:eastAsia="Calibri" w:cs="Calibri"/>
                <w:sz w:val="18"/>
                <w:szCs w:val="18"/>
              </w:rPr>
            </w:pPr>
            <w:r>
              <w:rPr>
                <w:rFonts w:ascii="Calibri" w:hAnsi="Calibri" w:eastAsia="Calibri" w:cs="Calibri"/>
                <w:sz w:val="18"/>
                <w:szCs w:val="18"/>
                <w:rtl w:val="0"/>
              </w:rPr>
              <w:t>Defects Notification Periods (DNP)</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sz w:val="18"/>
                <w:szCs w:val="18"/>
                <w:shd w:val="clear" w:fill="CCCCCC"/>
                <w:rtl w:val="0"/>
              </w:rPr>
              <w:t>_12__</w:t>
            </w:r>
            <w:r>
              <w:rPr>
                <w:rFonts w:ascii="Calibri" w:hAnsi="Calibri" w:eastAsia="Calibri" w:cs="Calibri"/>
                <w:sz w:val="18"/>
                <w:szCs w:val="18"/>
                <w:rtl w:val="0"/>
              </w:rPr>
              <w:t xml:space="preserve"> months</w:t>
            </w:r>
            <w:r>
              <w:rPr>
                <w:rFonts w:ascii="Calibri" w:hAnsi="Calibri" w:eastAsia="Calibri" w:cs="Calibri"/>
                <w:b/>
                <w:sz w:val="18"/>
                <w:szCs w:val="18"/>
                <w:rtl w:val="0"/>
              </w:rPr>
              <w:t xml:space="preserve"> </w:t>
            </w:r>
          </w:p>
          <w:p>
            <w:pPr>
              <w:spacing w:before="60" w:after="0" w:line="276" w:lineRule="auto"/>
              <w:rPr>
                <w:rFonts w:ascii="Calibri" w:hAnsi="Calibri" w:eastAsia="Calibri" w:cs="Calibri"/>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390"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tabs>
                <w:tab w:val="left" w:pos="1020"/>
              </w:tabs>
              <w:spacing w:before="60" w:after="60" w:line="276" w:lineRule="auto"/>
              <w:rPr>
                <w:rFonts w:ascii="Calibri" w:hAnsi="Calibri" w:eastAsia="Calibri" w:cs="Calibri"/>
                <w:b/>
                <w:sz w:val="18"/>
                <w:szCs w:val="18"/>
              </w:rPr>
            </w:pPr>
            <w:r>
              <w:rPr>
                <w:rFonts w:ascii="Calibri" w:hAnsi="Calibri" w:eastAsia="Calibri" w:cs="Calibri"/>
                <w:b/>
                <w:sz w:val="18"/>
                <w:szCs w:val="18"/>
                <w:rtl w:val="0"/>
              </w:rPr>
              <w:t>11.10</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tabs>
                <w:tab w:val="right" w:pos="1134"/>
              </w:tabs>
              <w:spacing w:before="60" w:after="60" w:line="276" w:lineRule="auto"/>
              <w:rPr>
                <w:rFonts w:ascii="Calibri" w:hAnsi="Calibri" w:eastAsia="Calibri" w:cs="Calibri"/>
                <w:sz w:val="18"/>
                <w:szCs w:val="18"/>
              </w:rPr>
            </w:pPr>
            <w:r>
              <w:rPr>
                <w:rFonts w:ascii="Calibri" w:hAnsi="Calibri" w:eastAsia="Calibri" w:cs="Calibri"/>
                <w:sz w:val="18"/>
                <w:szCs w:val="18"/>
                <w:rtl w:val="0"/>
              </w:rPr>
              <w:t>Latent Defect Period</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60" w:after="60" w:line="276" w:lineRule="auto"/>
              <w:rPr>
                <w:rFonts w:ascii="Calibri" w:hAnsi="Calibri" w:eastAsia="Calibri" w:cs="Calibri"/>
                <w:sz w:val="18"/>
                <w:szCs w:val="18"/>
              </w:rPr>
            </w:pPr>
            <w:r>
              <w:rPr>
                <w:rFonts w:ascii="Calibri" w:hAnsi="Calibri" w:eastAsia="Calibri" w:cs="Calibri"/>
                <w:b/>
                <w:sz w:val="18"/>
                <w:szCs w:val="18"/>
                <w:shd w:val="clear" w:fill="CCCCCC"/>
                <w:rtl w:val="0"/>
              </w:rPr>
              <w:t>N/A</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825"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13.4</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spacing w:before="60" w:after="60" w:line="276" w:lineRule="auto"/>
              <w:rPr>
                <w:rFonts w:ascii="Calibri" w:hAnsi="Calibri" w:eastAsia="Calibri" w:cs="Calibri"/>
                <w:sz w:val="18"/>
                <w:szCs w:val="18"/>
              </w:rPr>
            </w:pPr>
            <w:r>
              <w:rPr>
                <w:rFonts w:ascii="Calibri" w:hAnsi="Calibri" w:eastAsia="Calibri" w:cs="Calibri"/>
                <w:sz w:val="18"/>
                <w:szCs w:val="18"/>
                <w:rtl w:val="0"/>
              </w:rPr>
              <w:t>Percentage of overhead and profit for the Works under Provisional Sums</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60" w:after="60" w:line="276" w:lineRule="auto"/>
              <w:rPr>
                <w:rFonts w:ascii="Calibri" w:hAnsi="Calibri" w:eastAsia="Calibri" w:cs="Calibri"/>
                <w:sz w:val="18"/>
                <w:szCs w:val="18"/>
              </w:rPr>
            </w:pPr>
            <w:r>
              <w:rPr>
                <w:rFonts w:ascii="Calibri" w:hAnsi="Calibri" w:eastAsia="Calibri" w:cs="Calibri"/>
                <w:b/>
                <w:sz w:val="18"/>
                <w:szCs w:val="18"/>
                <w:rtl w:val="0"/>
              </w:rPr>
              <w:t>Bidder to decide</w:t>
            </w:r>
            <w:r>
              <w:rPr>
                <w:rFonts w:ascii="Calibri" w:hAnsi="Calibri" w:eastAsia="Calibri" w:cs="Calibri"/>
                <w:sz w:val="18"/>
                <w:szCs w:val="18"/>
                <w:rtl w:val="0"/>
              </w:rPr>
              <w:t xml:space="preserve"> </w:t>
            </w:r>
          </w:p>
          <w:p>
            <w:pPr>
              <w:spacing w:before="60" w:after="60"/>
              <w:rPr>
                <w:rFonts w:ascii="Calibri" w:hAnsi="Calibri" w:eastAsia="Calibri" w:cs="Calibri"/>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1037"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widowControl w:val="0"/>
              <w:spacing w:before="0" w:after="0"/>
              <w:rPr>
                <w:rFonts w:ascii="Calibri" w:hAnsi="Calibri" w:eastAsia="Calibri" w:cs="Calibri"/>
                <w:b/>
                <w:sz w:val="18"/>
                <w:szCs w:val="18"/>
              </w:rPr>
            </w:pPr>
            <w:r>
              <w:rPr>
                <w:rFonts w:ascii="Calibri" w:hAnsi="Calibri" w:eastAsia="Calibri" w:cs="Calibri"/>
                <w:b/>
                <w:sz w:val="18"/>
                <w:szCs w:val="18"/>
                <w:rtl w:val="0"/>
              </w:rPr>
              <w:t>14.2</w:t>
            </w:r>
          </w:p>
        </w:tc>
        <w:tc>
          <w:tcPr>
            <w:tcBorders>
              <w:top w:val="dashed" w:color="000000" w:sz="8" w:space="0"/>
              <w:left w:val="dashed" w:color="000000" w:sz="8" w:space="0"/>
              <w:bottom w:val="dashed" w:color="000000" w:sz="8" w:space="0"/>
              <w:right w:val="dashed" w:color="000000" w:sz="8" w:space="0"/>
            </w:tcBorders>
            <w:shd w:val="clear" w:color="auto" w:fill="auto"/>
            <w:tcMar>
              <w:top w:w="86" w:type="dxa"/>
              <w:left w:w="86" w:type="dxa"/>
              <w:bottom w:w="86" w:type="dxa"/>
              <w:right w:w="86" w:type="dxa"/>
            </w:tcMar>
            <w:vAlign w:val="top"/>
          </w:tcPr>
          <w:p>
            <w:pPr>
              <w:widowControl w:val="0"/>
              <w:spacing w:before="0" w:after="0"/>
              <w:rPr>
                <w:rFonts w:ascii="Calibri" w:hAnsi="Calibri" w:eastAsia="Calibri" w:cs="Calibri"/>
                <w:sz w:val="18"/>
                <w:szCs w:val="18"/>
              </w:rPr>
            </w:pPr>
            <w:r>
              <w:rPr>
                <w:rFonts w:ascii="Calibri" w:hAnsi="Calibri" w:eastAsia="Calibri" w:cs="Calibri"/>
                <w:sz w:val="18"/>
                <w:szCs w:val="18"/>
                <w:rtl w:val="0"/>
              </w:rPr>
              <w:t>Advance payment amount</w:t>
            </w:r>
          </w:p>
        </w:tc>
        <w:tc>
          <w:tcPr>
            <w:tcBorders>
              <w:top w:val="dashed" w:color="000000" w:sz="8" w:space="0"/>
              <w:left w:val="dashed" w:color="000000" w:sz="8" w:space="0"/>
              <w:bottom w:val="dashed" w:color="000000" w:sz="8" w:space="0"/>
              <w:right w:val="nil"/>
            </w:tcBorders>
            <w:shd w:val="clear" w:color="auto" w:fill="auto"/>
            <w:tcMar>
              <w:top w:w="86" w:type="dxa"/>
              <w:left w:w="86" w:type="dxa"/>
              <w:bottom w:w="86" w:type="dxa"/>
              <w:right w:w="86" w:type="dxa"/>
            </w:tcMar>
            <w:vAlign w:val="top"/>
          </w:tcPr>
          <w:p>
            <w:pPr>
              <w:spacing w:before="0" w:after="0" w:line="276" w:lineRule="auto"/>
              <w:ind w:left="0" w:firstLine="0"/>
              <w:rPr>
                <w:rFonts w:ascii="Calibri" w:hAnsi="Calibri" w:eastAsia="Calibri" w:cs="Calibri"/>
                <w:b/>
                <w:sz w:val="18"/>
                <w:szCs w:val="18"/>
              </w:rPr>
            </w:pPr>
            <w:r>
              <w:rPr>
                <w:rFonts w:ascii="Calibri" w:hAnsi="Calibri" w:eastAsia="Calibri" w:cs="Calibri"/>
                <w:b/>
                <w:sz w:val="22"/>
                <w:szCs w:val="22"/>
                <w:rtl w:val="0"/>
              </w:rPr>
              <w:t>X</w:t>
            </w:r>
            <w:r>
              <w:rPr>
                <w:rFonts w:ascii="Calibri" w:hAnsi="Calibri" w:eastAsia="Calibri" w:cs="Calibri"/>
                <w:sz w:val="22"/>
                <w:szCs w:val="22"/>
                <w:rtl w:val="0"/>
              </w:rPr>
              <w:t xml:space="preserve">  </w:t>
            </w:r>
            <w:r>
              <w:rPr>
                <w:rFonts w:ascii="Calibri" w:hAnsi="Calibri" w:eastAsia="Calibri" w:cs="Calibri"/>
                <w:shd w:val="clear" w:fill="CCCCCC"/>
                <w:rtl w:val="0"/>
              </w:rPr>
              <w:t>_</w:t>
            </w:r>
            <w:r>
              <w:rPr>
                <w:rFonts w:ascii="Calibri" w:hAnsi="Calibri" w:eastAsia="Calibri" w:cs="Calibri"/>
                <w:b/>
                <w:shd w:val="clear" w:fill="CCCCCC"/>
                <w:rtl w:val="0"/>
              </w:rPr>
              <w:t>10</w:t>
            </w:r>
            <w:r>
              <w:rPr>
                <w:rFonts w:ascii="Calibri" w:hAnsi="Calibri" w:eastAsia="Calibri" w:cs="Calibri"/>
                <w:shd w:val="clear" w:fill="CCCCCC"/>
                <w:rtl w:val="0"/>
              </w:rPr>
              <w:t>__</w:t>
            </w:r>
            <w:r>
              <w:rPr>
                <w:rFonts w:ascii="Calibri" w:hAnsi="Calibri" w:eastAsia="Calibri" w:cs="Calibri"/>
                <w:sz w:val="18"/>
                <w:szCs w:val="18"/>
                <w:rtl w:val="0"/>
              </w:rPr>
              <w:t xml:space="preserve"> </w:t>
            </w:r>
            <w:r>
              <w:rPr>
                <w:rFonts w:ascii="Calibri" w:hAnsi="Calibri" w:eastAsia="Calibri" w:cs="Calibri"/>
                <w:b/>
                <w:sz w:val="18"/>
                <w:szCs w:val="18"/>
                <w:rtl w:val="0"/>
              </w:rPr>
              <w:t xml:space="preserve">% </w:t>
            </w:r>
            <w:r>
              <w:rPr>
                <w:rFonts w:ascii="Calibri" w:hAnsi="Calibri" w:eastAsia="Calibri" w:cs="Calibri"/>
                <w:sz w:val="18"/>
                <w:szCs w:val="18"/>
                <w:rtl w:val="0"/>
              </w:rPr>
              <w:t>of the Accepted Contract Amount</w:t>
            </w:r>
            <w:r>
              <w:rPr>
                <w:rFonts w:ascii="Calibri" w:hAnsi="Calibri" w:eastAsia="Calibri" w:cs="Calibri"/>
                <w:b/>
                <w:sz w:val="18"/>
                <w:szCs w:val="18"/>
                <w:rtl w:val="0"/>
              </w:rPr>
              <w:t xml:space="preserve"> </w:t>
            </w:r>
          </w:p>
          <w:p>
            <w:pPr>
              <w:spacing w:before="0" w:after="0" w:line="276" w:lineRule="auto"/>
              <w:ind w:left="0" w:firstLine="0"/>
              <w:rPr>
                <w:rFonts w:ascii="Calibri" w:hAnsi="Calibri" w:eastAsia="Calibri" w:cs="Calibri"/>
                <w:sz w:val="18"/>
                <w:szCs w:val="18"/>
              </w:rPr>
            </w:pPr>
            <w:r>
              <w:rPr>
                <w:rFonts w:ascii="Calibri" w:hAnsi="Calibri" w:eastAsia="Calibri" w:cs="Calibri"/>
                <w:sz w:val="22"/>
                <w:szCs w:val="22"/>
                <w:rtl w:val="0"/>
              </w:rPr>
              <w:t xml:space="preserve">☐ </w:t>
            </w:r>
            <w:r>
              <w:rPr>
                <w:rFonts w:ascii="Calibri" w:hAnsi="Calibri" w:eastAsia="Calibri" w:cs="Calibri"/>
                <w:sz w:val="18"/>
                <w:szCs w:val="18"/>
                <w:shd w:val="clear" w:fill="CCCCCC"/>
                <w:rtl w:val="0"/>
              </w:rPr>
              <w:t>____________ USD</w:t>
            </w:r>
            <w:r>
              <w:rPr>
                <w:rFonts w:ascii="Calibri" w:hAnsi="Calibri" w:eastAsia="Calibri" w:cs="Calibri"/>
                <w:sz w:val="18"/>
                <w:szCs w:val="18"/>
                <w:rtl w:val="0"/>
              </w:rPr>
              <w:t xml:space="preserve"> </w:t>
            </w:r>
          </w:p>
          <w:p>
            <w:pPr>
              <w:spacing w:before="0" w:after="0" w:line="276" w:lineRule="auto"/>
              <w:ind w:left="0" w:firstLine="0"/>
              <w:rPr>
                <w:rFonts w:ascii="Calibri" w:hAnsi="Calibri" w:eastAsia="Calibri" w:cs="Calibri"/>
                <w:b/>
                <w:sz w:val="18"/>
                <w:szCs w:val="18"/>
              </w:rPr>
            </w:pPr>
            <w:r>
              <w:rPr>
                <w:rFonts w:ascii="Calibri" w:hAnsi="Calibri" w:eastAsia="Calibri" w:cs="Calibri"/>
                <w:sz w:val="22"/>
                <w:szCs w:val="22"/>
                <w:rtl w:val="0"/>
              </w:rPr>
              <w:t xml:space="preserve">☐ </w:t>
            </w:r>
            <w:r>
              <w:rPr>
                <w:rFonts w:ascii="Calibri" w:hAnsi="Calibri" w:eastAsia="Calibri" w:cs="Calibri"/>
                <w:sz w:val="18"/>
                <w:szCs w:val="18"/>
                <w:rtl w:val="0"/>
              </w:rPr>
              <w:t>Not applicable</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576"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widowControl w:val="0"/>
              <w:spacing w:before="0" w:after="0"/>
              <w:rPr>
                <w:rFonts w:ascii="Calibri" w:hAnsi="Calibri" w:eastAsia="Calibri" w:cs="Calibri"/>
                <w:b/>
                <w:sz w:val="18"/>
                <w:szCs w:val="18"/>
              </w:rPr>
            </w:pPr>
            <w:r>
              <w:rPr>
                <w:rFonts w:ascii="Calibri" w:hAnsi="Calibri" w:eastAsia="Calibri" w:cs="Calibri"/>
                <w:b/>
                <w:sz w:val="18"/>
                <w:szCs w:val="18"/>
                <w:rtl w:val="0"/>
              </w:rPr>
              <w:t>14.2</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spacing w:before="0" w:after="60" w:line="276" w:lineRule="auto"/>
              <w:rPr>
                <w:rFonts w:ascii="Calibri" w:hAnsi="Calibri" w:eastAsia="Calibri" w:cs="Calibri"/>
                <w:sz w:val="18"/>
                <w:szCs w:val="18"/>
              </w:rPr>
            </w:pPr>
            <w:r>
              <w:rPr>
                <w:rFonts w:ascii="Calibri" w:hAnsi="Calibri" w:eastAsia="Calibri" w:cs="Calibri"/>
                <w:sz w:val="18"/>
                <w:szCs w:val="18"/>
                <w:rtl w:val="0"/>
              </w:rPr>
              <w:t>Permitted guarantors for advance payment</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0" w:after="0" w:line="276" w:lineRule="auto"/>
              <w:ind w:left="0" w:firstLine="0"/>
              <w:rPr>
                <w:rFonts w:ascii="Calibri" w:hAnsi="Calibri" w:eastAsia="Calibri" w:cs="Calibri"/>
                <w:sz w:val="18"/>
                <w:szCs w:val="18"/>
              </w:rPr>
            </w:pPr>
            <w:r>
              <w:rPr>
                <w:rFonts w:ascii="Calibri" w:hAnsi="Calibri" w:eastAsia="Calibri" w:cs="Calibri"/>
                <w:sz w:val="22"/>
                <w:szCs w:val="22"/>
                <w:rtl w:val="0"/>
              </w:rPr>
              <w:t xml:space="preserve">☐ </w:t>
            </w:r>
            <w:r>
              <w:rPr>
                <w:rFonts w:ascii="Calibri" w:hAnsi="Calibri" w:eastAsia="Calibri" w:cs="Calibri"/>
                <w:sz w:val="18"/>
                <w:szCs w:val="18"/>
                <w:rtl w:val="0"/>
              </w:rPr>
              <w:t>Bank or financial institutions approved by the Employer</w:t>
            </w:r>
          </w:p>
          <w:p>
            <w:pPr>
              <w:spacing w:before="0" w:after="0" w:line="276" w:lineRule="auto"/>
              <w:ind w:left="0" w:firstLine="0"/>
              <w:rPr>
                <w:rFonts w:ascii="Calibri" w:hAnsi="Calibri" w:eastAsia="Calibri" w:cs="Calibri"/>
                <w:b/>
                <w:sz w:val="18"/>
                <w:szCs w:val="18"/>
              </w:rPr>
            </w:pPr>
            <w:r>
              <w:rPr>
                <w:rFonts w:ascii="Calibri" w:hAnsi="Calibri" w:eastAsia="Calibri" w:cs="Calibri"/>
                <w:b/>
                <w:sz w:val="18"/>
                <w:szCs w:val="18"/>
                <w:highlight w:val="none"/>
                <w:rtl w:val="0"/>
              </w:rPr>
              <w:t>X Bank approved by the Employer</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585"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0" w:after="0" w:line="276" w:lineRule="auto"/>
              <w:rPr>
                <w:rFonts w:ascii="Calibri" w:hAnsi="Calibri" w:eastAsia="Calibri" w:cs="Calibri"/>
                <w:b/>
                <w:sz w:val="18"/>
                <w:szCs w:val="18"/>
              </w:rPr>
            </w:pPr>
            <w:r>
              <w:rPr>
                <w:rFonts w:ascii="Calibri" w:hAnsi="Calibri" w:eastAsia="Calibri" w:cs="Calibri"/>
                <w:b/>
                <w:sz w:val="18"/>
                <w:szCs w:val="18"/>
                <w:rtl w:val="0"/>
              </w:rPr>
              <w:t>14.2</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tabs>
                <w:tab w:val="right" w:pos="1134"/>
              </w:tabs>
              <w:spacing w:before="0" w:after="0" w:line="276" w:lineRule="auto"/>
              <w:rPr>
                <w:rFonts w:ascii="Calibri" w:hAnsi="Calibri" w:eastAsia="Calibri" w:cs="Calibri"/>
                <w:sz w:val="18"/>
                <w:szCs w:val="18"/>
              </w:rPr>
            </w:pPr>
            <w:r>
              <w:rPr>
                <w:rFonts w:ascii="Calibri" w:hAnsi="Calibri" w:eastAsia="Calibri" w:cs="Calibri"/>
                <w:sz w:val="18"/>
                <w:szCs w:val="18"/>
                <w:rtl w:val="0"/>
              </w:rPr>
              <w:t>Rate of advance payment deductions</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0" w:after="0" w:line="276" w:lineRule="auto"/>
              <w:rPr>
                <w:rFonts w:ascii="Calibri" w:hAnsi="Calibri" w:eastAsia="Calibri" w:cs="Calibri"/>
                <w:sz w:val="18"/>
                <w:szCs w:val="18"/>
              </w:rPr>
            </w:pPr>
            <w:r>
              <w:rPr>
                <w:rFonts w:ascii="Calibri" w:hAnsi="Calibri" w:eastAsia="Calibri" w:cs="Calibri"/>
                <w:sz w:val="18"/>
                <w:szCs w:val="18"/>
                <w:shd w:val="clear" w:fill="CCCCCC"/>
                <w:rtl w:val="0"/>
              </w:rPr>
              <w:t>_</w:t>
            </w:r>
            <w:r>
              <w:rPr>
                <w:rFonts w:ascii="Calibri" w:hAnsi="Calibri" w:eastAsia="Calibri" w:cs="Calibri"/>
                <w:b/>
                <w:sz w:val="18"/>
                <w:szCs w:val="18"/>
                <w:shd w:val="clear" w:fill="CCCCCC"/>
                <w:rtl w:val="0"/>
              </w:rPr>
              <w:t>15</w:t>
            </w:r>
            <w:r>
              <w:rPr>
                <w:rFonts w:ascii="Calibri" w:hAnsi="Calibri" w:eastAsia="Calibri" w:cs="Calibri"/>
                <w:sz w:val="18"/>
                <w:szCs w:val="18"/>
                <w:shd w:val="clear" w:fill="CCCCCC"/>
                <w:rtl w:val="0"/>
              </w:rPr>
              <w:t>__</w:t>
            </w:r>
            <w:r>
              <w:rPr>
                <w:rFonts w:ascii="Calibri" w:hAnsi="Calibri" w:eastAsia="Calibri" w:cs="Calibri"/>
                <w:sz w:val="18"/>
                <w:szCs w:val="18"/>
                <w:rtl w:val="0"/>
              </w:rPr>
              <w:t xml:space="preserve"> % of the relevant value of the Works completed</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750"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14.2</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tabs>
                <w:tab w:val="right" w:pos="1134"/>
              </w:tabs>
              <w:spacing w:before="0" w:after="0" w:line="288" w:lineRule="auto"/>
              <w:rPr>
                <w:rFonts w:ascii="Calibri" w:hAnsi="Calibri" w:eastAsia="Calibri" w:cs="Calibri"/>
                <w:sz w:val="18"/>
                <w:szCs w:val="18"/>
              </w:rPr>
            </w:pPr>
            <w:r>
              <w:rPr>
                <w:rFonts w:ascii="Calibri" w:hAnsi="Calibri" w:eastAsia="Calibri" w:cs="Calibri"/>
                <w:sz w:val="18"/>
                <w:szCs w:val="18"/>
                <w:rtl w:val="0"/>
              </w:rPr>
              <w:t>Period of repayment of advance payment</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0" w:after="0" w:line="276" w:lineRule="auto"/>
              <w:ind w:left="0" w:firstLine="0"/>
              <w:rPr>
                <w:rFonts w:ascii="Calibri" w:hAnsi="Calibri" w:eastAsia="Calibri" w:cs="Calibri"/>
                <w:sz w:val="18"/>
                <w:szCs w:val="18"/>
              </w:rPr>
            </w:pPr>
            <w:r>
              <w:rPr>
                <w:rFonts w:ascii="Calibri" w:hAnsi="Calibri" w:eastAsia="Calibri" w:cs="Calibri"/>
                <w:sz w:val="22"/>
                <w:szCs w:val="22"/>
                <w:rtl w:val="0"/>
              </w:rPr>
              <w:t xml:space="preserve">☐ </w:t>
            </w:r>
            <w:r>
              <w:rPr>
                <w:rFonts w:ascii="Calibri" w:hAnsi="Calibri" w:eastAsia="Calibri" w:cs="Calibri"/>
                <w:sz w:val="18"/>
                <w:szCs w:val="18"/>
                <w:shd w:val="clear" w:fill="CCCCCC"/>
                <w:rtl w:val="0"/>
              </w:rPr>
              <w:t>_9__</w:t>
            </w:r>
            <w:r>
              <w:rPr>
                <w:rFonts w:ascii="Calibri" w:hAnsi="Calibri" w:eastAsia="Calibri" w:cs="Calibri"/>
                <w:sz w:val="18"/>
                <w:szCs w:val="18"/>
                <w:rtl w:val="0"/>
              </w:rPr>
              <w:t xml:space="preserve"> months</w:t>
            </w:r>
          </w:p>
          <w:p>
            <w:pPr>
              <w:spacing w:before="0" w:after="0" w:line="276" w:lineRule="auto"/>
              <w:ind w:left="0" w:firstLine="0"/>
              <w:rPr>
                <w:rFonts w:ascii="Calibri" w:hAnsi="Calibri" w:eastAsia="Calibri" w:cs="Calibri"/>
                <w:sz w:val="18"/>
                <w:szCs w:val="18"/>
              </w:rPr>
            </w:pPr>
            <w:r>
              <w:rPr>
                <w:rFonts w:ascii="Calibri" w:hAnsi="Calibri" w:eastAsia="Calibri" w:cs="Calibri"/>
                <w:b/>
                <w:sz w:val="22"/>
                <w:szCs w:val="22"/>
                <w:rtl w:val="0"/>
              </w:rPr>
              <w:t>X</w:t>
            </w:r>
            <w:r>
              <w:rPr>
                <w:rFonts w:ascii="Calibri" w:hAnsi="Calibri" w:eastAsia="Calibri" w:cs="Calibri"/>
                <w:sz w:val="22"/>
                <w:szCs w:val="22"/>
                <w:rtl w:val="0"/>
              </w:rPr>
              <w:t xml:space="preserve"> </w:t>
            </w:r>
            <w:r>
              <w:rPr>
                <w:rFonts w:ascii="Calibri" w:hAnsi="Calibri" w:eastAsia="Calibri" w:cs="Calibri"/>
                <w:sz w:val="18"/>
                <w:szCs w:val="18"/>
                <w:shd w:val="clear" w:fill="CCCCCC"/>
                <w:rtl w:val="0"/>
              </w:rPr>
              <w:t>_Every_</w:t>
            </w:r>
            <w:r>
              <w:rPr>
                <w:rFonts w:ascii="Calibri" w:hAnsi="Calibri" w:eastAsia="Calibri" w:cs="Calibri"/>
                <w:sz w:val="18"/>
                <w:szCs w:val="18"/>
                <w:rtl w:val="0"/>
              </w:rPr>
              <w:t xml:space="preserve"> IPCs</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660"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14.3</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tabs>
                <w:tab w:val="right" w:pos="1134"/>
              </w:tabs>
              <w:spacing w:before="0" w:after="0" w:line="288" w:lineRule="auto"/>
              <w:rPr>
                <w:rFonts w:ascii="Calibri" w:hAnsi="Calibri" w:eastAsia="Calibri" w:cs="Calibri"/>
                <w:sz w:val="18"/>
                <w:szCs w:val="18"/>
              </w:rPr>
            </w:pPr>
            <w:r>
              <w:rPr>
                <w:rFonts w:ascii="Calibri" w:hAnsi="Calibri" w:eastAsia="Calibri" w:cs="Calibri"/>
                <w:sz w:val="18"/>
                <w:szCs w:val="18"/>
                <w:rtl w:val="0"/>
              </w:rPr>
              <w:t>Retention Money to be deducted from IPC</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widowControl w:val="0"/>
              <w:spacing w:before="0" w:after="0" w:line="276" w:lineRule="auto"/>
              <w:rPr>
                <w:rFonts w:ascii="Calibri" w:hAnsi="Calibri" w:eastAsia="Calibri" w:cs="Calibri"/>
                <w:sz w:val="18"/>
                <w:szCs w:val="18"/>
              </w:rPr>
            </w:pPr>
            <w:r>
              <w:rPr>
                <w:rFonts w:ascii="Calibri" w:hAnsi="Calibri" w:eastAsia="Calibri" w:cs="Calibri"/>
                <w:sz w:val="18"/>
                <w:szCs w:val="18"/>
                <w:shd w:val="clear" w:fill="CCCCCC"/>
                <w:rtl w:val="0"/>
              </w:rPr>
              <w:t>_5__</w:t>
            </w:r>
            <w:r>
              <w:rPr>
                <w:rFonts w:ascii="Calibri" w:hAnsi="Calibri" w:eastAsia="Calibri" w:cs="Calibri"/>
                <w:sz w:val="18"/>
                <w:szCs w:val="18"/>
                <w:rtl w:val="0"/>
              </w:rPr>
              <w:t xml:space="preserve"> % of amounts as indicated in Sub-Clause 14.3 (b) (iii) of the General Conditions</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825"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14.3</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tabs>
                <w:tab w:val="right" w:pos="1134"/>
              </w:tabs>
              <w:spacing w:before="0" w:after="0" w:line="288" w:lineRule="auto"/>
              <w:rPr>
                <w:rFonts w:ascii="Calibri" w:hAnsi="Calibri" w:eastAsia="Calibri" w:cs="Calibri"/>
                <w:sz w:val="18"/>
                <w:szCs w:val="18"/>
              </w:rPr>
            </w:pPr>
            <w:r>
              <w:rPr>
                <w:rFonts w:ascii="Calibri" w:hAnsi="Calibri" w:eastAsia="Calibri" w:cs="Calibri"/>
                <w:sz w:val="18"/>
                <w:szCs w:val="18"/>
                <w:rtl w:val="0"/>
              </w:rPr>
              <w:t>Limit of Retention Money</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0" w:after="0" w:line="276" w:lineRule="auto"/>
              <w:ind w:left="0" w:firstLine="0"/>
              <w:rPr>
                <w:rFonts w:ascii="Calibri" w:hAnsi="Calibri" w:eastAsia="Calibri" w:cs="Calibri"/>
                <w:sz w:val="18"/>
                <w:szCs w:val="18"/>
              </w:rPr>
            </w:pPr>
            <w:r>
              <w:rPr>
                <w:rFonts w:ascii="Calibri" w:hAnsi="Calibri" w:eastAsia="Calibri" w:cs="Calibri"/>
                <w:sz w:val="22"/>
                <w:szCs w:val="22"/>
                <w:rtl w:val="0"/>
              </w:rPr>
              <w:t xml:space="preserve">☐ </w:t>
            </w:r>
            <w:r>
              <w:rPr>
                <w:rFonts w:ascii="Calibri" w:hAnsi="Calibri" w:eastAsia="Calibri" w:cs="Calibri"/>
                <w:sz w:val="18"/>
                <w:szCs w:val="18"/>
                <w:shd w:val="clear" w:fill="CCCCCC"/>
                <w:rtl w:val="0"/>
              </w:rPr>
              <w:t>____________ USD</w:t>
            </w:r>
            <w:r>
              <w:rPr>
                <w:rFonts w:ascii="Calibri" w:hAnsi="Calibri" w:eastAsia="Calibri" w:cs="Calibri"/>
                <w:sz w:val="18"/>
                <w:szCs w:val="18"/>
                <w:rtl w:val="0"/>
              </w:rPr>
              <w:t xml:space="preserve"> </w:t>
            </w:r>
          </w:p>
          <w:p>
            <w:pPr>
              <w:spacing w:before="0" w:after="0" w:line="276" w:lineRule="auto"/>
              <w:ind w:left="0" w:firstLine="0"/>
              <w:rPr>
                <w:rFonts w:ascii="Calibri" w:hAnsi="Calibri" w:eastAsia="Calibri" w:cs="Calibri"/>
                <w:sz w:val="18"/>
                <w:szCs w:val="18"/>
              </w:rPr>
            </w:pPr>
            <w:r>
              <w:rPr>
                <w:rFonts w:ascii="Calibri" w:hAnsi="Calibri" w:eastAsia="Calibri" w:cs="Calibri"/>
                <w:b/>
                <w:sz w:val="22"/>
                <w:szCs w:val="22"/>
                <w:rtl w:val="0"/>
              </w:rPr>
              <w:t>X</w:t>
            </w:r>
            <w:r>
              <w:rPr>
                <w:rFonts w:ascii="Calibri" w:hAnsi="Calibri" w:eastAsia="Calibri" w:cs="Calibri"/>
                <w:sz w:val="22"/>
                <w:szCs w:val="22"/>
                <w:rtl w:val="0"/>
              </w:rPr>
              <w:t xml:space="preserve"> </w:t>
            </w:r>
            <w:r>
              <w:rPr>
                <w:rFonts w:ascii="Calibri" w:hAnsi="Calibri" w:eastAsia="Calibri" w:cs="Calibri"/>
                <w:sz w:val="18"/>
                <w:szCs w:val="18"/>
                <w:shd w:val="clear" w:fill="CCCCCC"/>
                <w:rtl w:val="0"/>
              </w:rPr>
              <w:t>_</w:t>
            </w:r>
            <w:r>
              <w:rPr>
                <w:rFonts w:ascii="Calibri" w:hAnsi="Calibri" w:eastAsia="Calibri" w:cs="Calibri"/>
                <w:b/>
                <w:sz w:val="18"/>
                <w:szCs w:val="18"/>
                <w:shd w:val="clear" w:fill="CCCCCC"/>
                <w:rtl w:val="0"/>
              </w:rPr>
              <w:t>5</w:t>
            </w:r>
            <w:r>
              <w:rPr>
                <w:rFonts w:ascii="Calibri" w:hAnsi="Calibri" w:eastAsia="Calibri" w:cs="Calibri"/>
                <w:sz w:val="18"/>
                <w:szCs w:val="18"/>
                <w:shd w:val="clear" w:fill="CCCCCC"/>
                <w:rtl w:val="0"/>
              </w:rPr>
              <w:t>__</w:t>
            </w:r>
            <w:r>
              <w:rPr>
                <w:rFonts w:ascii="Calibri" w:hAnsi="Calibri" w:eastAsia="Calibri" w:cs="Calibri"/>
                <w:sz w:val="18"/>
                <w:szCs w:val="18"/>
                <w:rtl w:val="0"/>
              </w:rPr>
              <w:t xml:space="preserve"> % of Accepted Contract Amount or Contract Price as relevant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624"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14.8</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tabs>
                <w:tab w:val="right" w:pos="1134"/>
              </w:tabs>
              <w:spacing w:before="60" w:after="60" w:line="276" w:lineRule="auto"/>
              <w:rPr>
                <w:rFonts w:ascii="Calibri" w:hAnsi="Calibri" w:eastAsia="Calibri" w:cs="Calibri"/>
                <w:sz w:val="18"/>
                <w:szCs w:val="18"/>
              </w:rPr>
            </w:pPr>
            <w:r>
              <w:rPr>
                <w:rFonts w:ascii="Calibri" w:hAnsi="Calibri" w:eastAsia="Calibri" w:cs="Calibri"/>
                <w:sz w:val="18"/>
                <w:szCs w:val="18"/>
                <w:rtl w:val="0"/>
              </w:rPr>
              <w:t>Annual rate of financing charges for delayed payment</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60" w:after="60" w:line="276" w:lineRule="auto"/>
              <w:rPr>
                <w:rFonts w:ascii="Calibri" w:hAnsi="Calibri" w:eastAsia="Calibri" w:cs="Calibri"/>
                <w:sz w:val="18"/>
                <w:szCs w:val="18"/>
              </w:rPr>
            </w:pPr>
            <w:r>
              <w:rPr>
                <w:rFonts w:ascii="Calibri" w:hAnsi="Calibri" w:eastAsia="Calibri" w:cs="Calibri"/>
                <w:sz w:val="18"/>
                <w:szCs w:val="18"/>
                <w:shd w:val="clear" w:fill="CCCCCC"/>
                <w:rtl w:val="0"/>
              </w:rPr>
              <w:t>_N/A__</w:t>
            </w:r>
            <w:r>
              <w:rPr>
                <w:rFonts w:ascii="Calibri" w:hAnsi="Calibri" w:eastAsia="Calibri" w:cs="Calibri"/>
                <w:sz w:val="18"/>
                <w:szCs w:val="18"/>
                <w:rtl w:val="0"/>
              </w:rPr>
              <w:t xml:space="preserve"> %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1140"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14.9</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tabs>
                <w:tab w:val="right" w:pos="1134"/>
              </w:tabs>
              <w:spacing w:before="0" w:after="0" w:line="288" w:lineRule="auto"/>
              <w:rPr>
                <w:rFonts w:ascii="Calibri" w:hAnsi="Calibri" w:eastAsia="Calibri" w:cs="Calibri"/>
                <w:sz w:val="18"/>
                <w:szCs w:val="18"/>
              </w:rPr>
            </w:pPr>
            <w:r>
              <w:rPr>
                <w:rFonts w:ascii="Calibri" w:hAnsi="Calibri" w:eastAsia="Calibri" w:cs="Calibri"/>
                <w:sz w:val="18"/>
                <w:szCs w:val="18"/>
                <w:rtl w:val="0"/>
              </w:rPr>
              <w:t>Retention Money to be released at taking over of Works or Sections</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spacing w:before="0" w:after="0" w:line="276" w:lineRule="auto"/>
              <w:ind w:left="0" w:firstLine="0"/>
              <w:rPr>
                <w:rFonts w:ascii="Calibri" w:hAnsi="Calibri" w:eastAsia="Calibri" w:cs="Calibri"/>
                <w:sz w:val="18"/>
                <w:szCs w:val="18"/>
              </w:rPr>
            </w:pPr>
            <w:r>
              <w:rPr>
                <w:rFonts w:ascii="Calibri" w:hAnsi="Calibri" w:eastAsia="Calibri" w:cs="Calibri"/>
                <w:b/>
                <w:sz w:val="22"/>
                <w:szCs w:val="22"/>
                <w:rtl w:val="0"/>
              </w:rPr>
              <w:t>X</w:t>
            </w:r>
            <w:r>
              <w:rPr>
                <w:rFonts w:ascii="Calibri" w:hAnsi="Calibri" w:eastAsia="Calibri" w:cs="Calibri"/>
                <w:sz w:val="22"/>
                <w:szCs w:val="22"/>
                <w:highlight w:val="none"/>
                <w:rtl w:val="0"/>
              </w:rPr>
              <w:t xml:space="preserve"> </w:t>
            </w:r>
            <w:r>
              <w:rPr>
                <w:rFonts w:ascii="Calibri" w:hAnsi="Calibri" w:eastAsia="Calibri" w:cs="Calibri"/>
                <w:sz w:val="18"/>
                <w:szCs w:val="18"/>
                <w:highlight w:val="none"/>
                <w:rtl w:val="0"/>
              </w:rPr>
              <w:t>_</w:t>
            </w:r>
            <w:r>
              <w:rPr>
                <w:rFonts w:ascii="Calibri" w:hAnsi="Calibri" w:eastAsia="Calibri" w:cs="Calibri"/>
                <w:b/>
                <w:highlight w:val="none"/>
                <w:rtl w:val="0"/>
              </w:rPr>
              <w:t>50</w:t>
            </w:r>
            <w:r>
              <w:rPr>
                <w:rFonts w:ascii="Calibri" w:hAnsi="Calibri" w:eastAsia="Calibri" w:cs="Calibri"/>
                <w:sz w:val="18"/>
                <w:szCs w:val="18"/>
                <w:highlight w:val="none"/>
                <w:rtl w:val="0"/>
              </w:rPr>
              <w:t>__ %</w:t>
            </w:r>
            <w:r>
              <w:rPr>
                <w:rFonts w:ascii="Calibri" w:hAnsi="Calibri" w:eastAsia="Calibri" w:cs="Calibri"/>
                <w:sz w:val="18"/>
                <w:szCs w:val="18"/>
                <w:rtl w:val="0"/>
              </w:rPr>
              <w:t xml:space="preserve"> of the Retention Money deducted for the value of the Section or whole of the Works, as applicable</w:t>
            </w:r>
          </w:p>
          <w:p>
            <w:pPr>
              <w:spacing w:before="0" w:after="0" w:line="276" w:lineRule="auto"/>
              <w:ind w:left="0" w:firstLine="0"/>
              <w:rPr>
                <w:rFonts w:ascii="Calibri" w:hAnsi="Calibri" w:eastAsia="Calibri" w:cs="Calibri"/>
                <w:sz w:val="18"/>
                <w:szCs w:val="18"/>
              </w:rPr>
            </w:pPr>
            <w:r>
              <w:rPr>
                <w:rFonts w:ascii="Calibri" w:hAnsi="Calibri" w:eastAsia="Calibri" w:cs="Calibri"/>
                <w:sz w:val="22"/>
                <w:szCs w:val="22"/>
                <w:rtl w:val="0"/>
              </w:rPr>
              <w:t xml:space="preserve">☐ </w:t>
            </w:r>
            <w:r>
              <w:rPr>
                <w:rFonts w:ascii="Calibri" w:hAnsi="Calibri" w:eastAsia="Calibri" w:cs="Calibri"/>
                <w:sz w:val="18"/>
                <w:szCs w:val="18"/>
                <w:rtl w:val="0"/>
              </w:rPr>
              <w:t>Not applicable</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677"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14.15</w:t>
            </w:r>
          </w:p>
        </w:tc>
        <w:tc>
          <w:tcPr>
            <w:tcBorders>
              <w:top w:val="dashed" w:color="000000" w:sz="8" w:space="0"/>
              <w:left w:val="dashed" w:color="000000" w:sz="8" w:space="0"/>
              <w:bottom w:val="dashed" w:color="000000" w:sz="8" w:space="0"/>
              <w:right w:val="dashed" w:color="000000" w:sz="8" w:space="0"/>
            </w:tcBorders>
            <w:shd w:val="clear" w:color="auto" w:fill="auto"/>
            <w:tcMar>
              <w:top w:w="86" w:type="dxa"/>
              <w:left w:w="86" w:type="dxa"/>
              <w:bottom w:w="86" w:type="dxa"/>
              <w:right w:w="86" w:type="dxa"/>
            </w:tcMar>
            <w:vAlign w:val="top"/>
          </w:tcPr>
          <w:p>
            <w:pPr>
              <w:widowControl w:val="0"/>
              <w:spacing w:before="0" w:after="0"/>
              <w:rPr>
                <w:rFonts w:ascii="Calibri" w:hAnsi="Calibri" w:eastAsia="Calibri" w:cs="Calibri"/>
                <w:sz w:val="18"/>
                <w:szCs w:val="18"/>
              </w:rPr>
            </w:pPr>
            <w:r>
              <w:rPr>
                <w:rFonts w:ascii="Calibri" w:hAnsi="Calibri" w:eastAsia="Calibri" w:cs="Calibri"/>
                <w:sz w:val="18"/>
                <w:szCs w:val="18"/>
                <w:rtl w:val="0"/>
              </w:rPr>
              <w:t>Currencies of payment</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widowControl w:val="0"/>
              <w:spacing w:before="0" w:after="0" w:line="360" w:lineRule="auto"/>
              <w:rPr>
                <w:rFonts w:ascii="Calibri" w:hAnsi="Calibri" w:eastAsia="Calibri" w:cs="Calibri"/>
                <w:sz w:val="18"/>
                <w:szCs w:val="18"/>
                <w:highlight w:val="none"/>
              </w:rPr>
            </w:pPr>
            <w:r>
              <w:rPr>
                <w:rFonts w:ascii="Calibri" w:hAnsi="Calibri" w:eastAsia="Calibri" w:cs="Calibri"/>
                <w:sz w:val="18"/>
                <w:szCs w:val="18"/>
                <w:highlight w:val="none"/>
                <w:rtl w:val="0"/>
              </w:rPr>
              <w:t>Local currency: _____USD</w:t>
            </w:r>
            <w:r>
              <w:rPr>
                <w:rFonts w:ascii="Calibri" w:hAnsi="Calibri" w:eastAsia="Calibri" w:cs="Calibri"/>
                <w:b/>
                <w:sz w:val="18"/>
                <w:szCs w:val="18"/>
                <w:highlight w:val="none"/>
                <w:rtl w:val="0"/>
              </w:rPr>
              <w:t>_</w:t>
            </w:r>
            <w:r>
              <w:rPr>
                <w:rFonts w:ascii="Calibri" w:hAnsi="Calibri" w:eastAsia="Calibri" w:cs="Calibri"/>
                <w:sz w:val="18"/>
                <w:szCs w:val="18"/>
                <w:highlight w:val="none"/>
                <w:rtl w:val="0"/>
              </w:rPr>
              <w:t xml:space="preserve">_______ </w:t>
            </w:r>
          </w:p>
          <w:p>
            <w:pPr>
              <w:widowControl w:val="0"/>
              <w:spacing w:before="0" w:after="0" w:line="360" w:lineRule="auto"/>
              <w:rPr>
                <w:rFonts w:ascii="Calibri" w:hAnsi="Calibri" w:eastAsia="Calibri" w:cs="Calibri"/>
                <w:sz w:val="18"/>
                <w:szCs w:val="18"/>
                <w:shd w:val="clear" w:fill="CCCCCC"/>
              </w:rPr>
            </w:pPr>
            <w:r>
              <w:rPr>
                <w:rFonts w:ascii="Calibri" w:hAnsi="Calibri" w:eastAsia="Calibri" w:cs="Calibri"/>
                <w:sz w:val="18"/>
                <w:szCs w:val="18"/>
                <w:rtl w:val="0"/>
              </w:rPr>
              <w:t xml:space="preserve">Foreign currency: </w:t>
            </w:r>
            <w:r>
              <w:rPr>
                <w:rFonts w:ascii="Calibri" w:hAnsi="Calibri" w:eastAsia="Calibri" w:cs="Calibri"/>
                <w:sz w:val="18"/>
                <w:szCs w:val="18"/>
                <w:shd w:val="clear" w:fill="CCCCCC"/>
                <w:rtl w:val="0"/>
              </w:rPr>
              <w:t>_____N/A_________</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780" w:hRule="atLeast"/>
        </w:trPr>
        <w:tc>
          <w:tcPr>
            <w:tcBorders>
              <w:top w:val="dashed" w:color="000000" w:sz="8" w:space="0"/>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spacing w:before="60" w:after="60" w:line="276" w:lineRule="auto"/>
              <w:rPr>
                <w:rFonts w:ascii="Calibri" w:hAnsi="Calibri" w:eastAsia="Calibri" w:cs="Calibri"/>
                <w:b/>
                <w:sz w:val="18"/>
                <w:szCs w:val="18"/>
              </w:rPr>
            </w:pPr>
            <w:r>
              <w:rPr>
                <w:rFonts w:ascii="Calibri" w:hAnsi="Calibri" w:eastAsia="Calibri" w:cs="Calibri"/>
                <w:b/>
                <w:sz w:val="18"/>
                <w:szCs w:val="18"/>
                <w:rtl w:val="0"/>
              </w:rPr>
              <w:t>14.15</w:t>
            </w:r>
          </w:p>
        </w:tc>
        <w:tc>
          <w:tcPr>
            <w:tcBorders>
              <w:top w:val="dashed" w:color="000000" w:sz="8" w:space="0"/>
              <w:left w:val="dashed" w:color="000000" w:sz="8" w:space="0"/>
              <w:bottom w:val="dashed" w:color="000000" w:sz="8" w:space="0"/>
              <w:right w:val="dashed" w:color="000000" w:sz="8" w:space="0"/>
            </w:tcBorders>
            <w:tcMar>
              <w:top w:w="86" w:type="dxa"/>
              <w:left w:w="86" w:type="dxa"/>
              <w:bottom w:w="86" w:type="dxa"/>
              <w:right w:w="86" w:type="dxa"/>
            </w:tcMar>
            <w:vAlign w:val="top"/>
          </w:tcPr>
          <w:p>
            <w:pPr>
              <w:spacing w:before="60" w:after="60" w:line="276" w:lineRule="auto"/>
              <w:rPr>
                <w:rFonts w:ascii="Calibri" w:hAnsi="Calibri" w:eastAsia="Calibri" w:cs="Calibri"/>
                <w:sz w:val="18"/>
                <w:szCs w:val="18"/>
              </w:rPr>
            </w:pPr>
            <w:r>
              <w:rPr>
                <w:rFonts w:ascii="Calibri" w:hAnsi="Calibri" w:eastAsia="Calibri" w:cs="Calibri"/>
                <w:sz w:val="18"/>
                <w:szCs w:val="18"/>
                <w:rtl w:val="0"/>
              </w:rPr>
              <w:t>Proportions of currencies for payment</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widowControl w:val="0"/>
              <w:spacing w:before="0" w:after="0" w:line="360" w:lineRule="auto"/>
              <w:rPr>
                <w:rFonts w:ascii="Calibri" w:hAnsi="Calibri" w:eastAsia="Calibri" w:cs="Calibri"/>
                <w:sz w:val="18"/>
                <w:szCs w:val="18"/>
                <w:highlight w:val="none"/>
              </w:rPr>
            </w:pPr>
            <w:r>
              <w:rPr>
                <w:rFonts w:ascii="Calibri" w:hAnsi="Calibri" w:eastAsia="Calibri" w:cs="Calibri"/>
                <w:sz w:val="18"/>
                <w:szCs w:val="18"/>
                <w:highlight w:val="none"/>
                <w:rtl w:val="0"/>
              </w:rPr>
              <w:t>Local currency: _100__ %</w:t>
            </w:r>
          </w:p>
          <w:p>
            <w:pPr>
              <w:widowControl w:val="0"/>
              <w:spacing w:before="0" w:after="0" w:line="360" w:lineRule="auto"/>
              <w:rPr>
                <w:rFonts w:ascii="Calibri" w:hAnsi="Calibri" w:eastAsia="Calibri" w:cs="Calibri"/>
                <w:sz w:val="18"/>
                <w:szCs w:val="18"/>
              </w:rPr>
            </w:pPr>
            <w:r>
              <w:rPr>
                <w:rFonts w:ascii="Calibri" w:hAnsi="Calibri" w:eastAsia="Calibri" w:cs="Calibri"/>
                <w:sz w:val="18"/>
                <w:szCs w:val="18"/>
                <w:rtl w:val="0"/>
              </w:rPr>
              <w:t xml:space="preserve">Foreign currency: </w:t>
            </w:r>
            <w:r>
              <w:rPr>
                <w:rFonts w:ascii="Calibri" w:hAnsi="Calibri" w:eastAsia="Calibri" w:cs="Calibri"/>
                <w:shd w:val="clear" w:fill="CCCCCC"/>
                <w:rtl w:val="0"/>
              </w:rPr>
              <w:t>_N/A__</w:t>
            </w:r>
            <w:r>
              <w:rPr>
                <w:rFonts w:ascii="Calibri" w:hAnsi="Calibri" w:eastAsia="Calibri" w:cs="Calibri"/>
                <w:sz w:val="18"/>
                <w:szCs w:val="18"/>
                <w:rtl w:val="0"/>
              </w:rPr>
              <w:t xml:space="preserve">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346" w:hRule="atLeast"/>
        </w:trPr>
        <w:tc>
          <w:tcPr>
            <w:tcBorders>
              <w:top w:val="dashed" w:color="000000" w:sz="8" w:space="0"/>
              <w:left w:val="nil"/>
              <w:bottom w:val="single" w:color="000000" w:sz="18" w:space="0"/>
              <w:right w:val="dashed" w:color="000000" w:sz="8" w:space="0"/>
            </w:tcBorders>
            <w:shd w:val="clear" w:color="auto" w:fill="F3F3F3"/>
            <w:tcMar>
              <w:top w:w="86" w:type="dxa"/>
              <w:left w:w="86" w:type="dxa"/>
              <w:bottom w:w="86" w:type="dxa"/>
              <w:right w:w="86" w:type="dxa"/>
            </w:tcMar>
            <w:vAlign w:val="top"/>
          </w:tcPr>
          <w:p>
            <w:pPr>
              <w:spacing w:before="0" w:after="0" w:line="276" w:lineRule="auto"/>
              <w:rPr>
                <w:rFonts w:ascii="Calibri" w:hAnsi="Calibri" w:eastAsia="Calibri" w:cs="Calibri"/>
                <w:b/>
                <w:sz w:val="18"/>
                <w:szCs w:val="18"/>
              </w:rPr>
            </w:pPr>
            <w:r>
              <w:rPr>
                <w:rFonts w:ascii="Calibri" w:hAnsi="Calibri" w:eastAsia="Calibri" w:cs="Calibri"/>
                <w:b/>
                <w:sz w:val="18"/>
                <w:szCs w:val="18"/>
                <w:rtl w:val="0"/>
              </w:rPr>
              <w:t>14.15</w:t>
            </w:r>
          </w:p>
        </w:tc>
        <w:tc>
          <w:tcPr>
            <w:tcBorders>
              <w:top w:val="dashed" w:color="000000" w:sz="8" w:space="0"/>
              <w:left w:val="dashed" w:color="000000" w:sz="8" w:space="0"/>
              <w:bottom w:val="single" w:color="000000" w:sz="18" w:space="0"/>
              <w:right w:val="dashed" w:color="000000" w:sz="8" w:space="0"/>
            </w:tcBorders>
            <w:tcMar>
              <w:top w:w="86" w:type="dxa"/>
              <w:left w:w="86" w:type="dxa"/>
              <w:bottom w:w="86" w:type="dxa"/>
              <w:right w:w="86" w:type="dxa"/>
            </w:tcMar>
            <w:vAlign w:val="top"/>
          </w:tcPr>
          <w:p>
            <w:pPr>
              <w:spacing w:before="0" w:after="0" w:line="276" w:lineRule="auto"/>
              <w:rPr>
                <w:rFonts w:ascii="Calibri" w:hAnsi="Calibri" w:eastAsia="Calibri" w:cs="Calibri"/>
                <w:sz w:val="18"/>
                <w:szCs w:val="18"/>
              </w:rPr>
            </w:pPr>
            <w:r>
              <w:rPr>
                <w:rFonts w:ascii="Calibri" w:hAnsi="Calibri" w:eastAsia="Calibri" w:cs="Calibri"/>
                <w:sz w:val="18"/>
                <w:szCs w:val="18"/>
                <w:rtl w:val="0"/>
              </w:rPr>
              <w:t>Rate of exchange</w:t>
            </w:r>
          </w:p>
        </w:tc>
        <w:tc>
          <w:tcPr>
            <w:tcBorders>
              <w:top w:val="dashed" w:color="000000" w:sz="8" w:space="0"/>
              <w:left w:val="dashed" w:color="000000" w:sz="8" w:space="0"/>
              <w:bottom w:val="single" w:color="000000" w:sz="18" w:space="0"/>
              <w:right w:val="nil"/>
            </w:tcBorders>
            <w:tcMar>
              <w:top w:w="86" w:type="dxa"/>
              <w:left w:w="86" w:type="dxa"/>
              <w:bottom w:w="86" w:type="dxa"/>
              <w:right w:w="86" w:type="dxa"/>
            </w:tcMar>
            <w:vAlign w:val="top"/>
          </w:tcPr>
          <w:p>
            <w:pPr>
              <w:widowControl w:val="0"/>
              <w:spacing w:before="0" w:after="0" w:line="360" w:lineRule="auto"/>
              <w:rPr>
                <w:rFonts w:ascii="Calibri" w:hAnsi="Calibri" w:eastAsia="Calibri" w:cs="Calibri"/>
                <w:sz w:val="18"/>
                <w:szCs w:val="18"/>
                <w:shd w:val="clear" w:fill="CCCCCC"/>
              </w:rPr>
            </w:pPr>
            <w:r>
              <w:rPr>
                <w:rFonts w:ascii="Calibri" w:hAnsi="Calibri" w:eastAsia="Calibri" w:cs="Calibri"/>
                <w:sz w:val="18"/>
                <w:szCs w:val="18"/>
                <w:shd w:val="clear" w:fill="CCCCCC"/>
                <w:rtl w:val="0"/>
              </w:rPr>
              <w:t>_____N/A_________</w:t>
            </w:r>
          </w:p>
        </w:tc>
      </w:tr>
    </w:tbl>
    <w:p>
      <w:pPr>
        <w:pStyle w:val="3"/>
        <w:spacing w:before="0" w:after="0" w:line="360" w:lineRule="auto"/>
        <w:jc w:val="left"/>
      </w:pPr>
      <w:bookmarkStart w:id="11" w:name="_heading=h.3rdcrjn" w:colFirst="0" w:colLast="0"/>
      <w:bookmarkEnd w:id="11"/>
      <w:r>
        <w:rPr>
          <w:rtl w:val="0"/>
        </w:rPr>
        <w:t>SCHEDULE 2: PROJECT SPECIFIC INFORMATION</w:t>
      </w:r>
    </w:p>
    <w:p>
      <w:pPr>
        <w:pStyle w:val="4"/>
        <w:keepLines/>
        <w:spacing w:before="0" w:after="0" w:line="360" w:lineRule="auto"/>
        <w:jc w:val="both"/>
        <w:rPr>
          <w:rFonts w:ascii="Arial" w:hAnsi="Arial" w:eastAsia="Arial" w:cs="Arial"/>
          <w:sz w:val="28"/>
          <w:szCs w:val="28"/>
        </w:rPr>
      </w:pPr>
      <w:bookmarkStart w:id="12" w:name="_heading=h.26in1rg" w:colFirst="0" w:colLast="0"/>
      <w:bookmarkEnd w:id="12"/>
      <w:r>
        <w:rPr>
          <w:rFonts w:ascii="Arial" w:hAnsi="Arial" w:eastAsia="Arial" w:cs="Arial"/>
          <w:sz w:val="28"/>
          <w:szCs w:val="28"/>
          <w:rtl w:val="0"/>
        </w:rPr>
        <w:t>2.1 Project Details</w:t>
      </w:r>
    </w:p>
    <w:p>
      <w:pPr>
        <w:widowControl w:val="0"/>
        <w:spacing w:before="0" w:after="200" w:line="276" w:lineRule="auto"/>
        <w:rPr>
          <w:i/>
          <w:color w:val="666666"/>
          <w:sz w:val="20"/>
          <w:szCs w:val="20"/>
        </w:rPr>
      </w:pPr>
      <w:r>
        <w:rPr>
          <w:i/>
          <w:color w:val="666666"/>
          <w:sz w:val="20"/>
          <w:szCs w:val="20"/>
          <w:rtl w:val="0"/>
        </w:rPr>
        <w:t>(Brief description of the project including title, location and background and any other relevant details for which the Works are being executed)</w:t>
      </w:r>
    </w:p>
    <w:tbl>
      <w:tblPr>
        <w:tblStyle w:val="26"/>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126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shd w:val="clear" w:fill="CCCCCC"/>
              </w:rPr>
            </w:pPr>
          </w:p>
          <w:p>
            <w:pPr>
              <w:widowControl/>
              <w:ind w:left="0" w:firstLine="0"/>
              <w:jc w:val="both"/>
              <w:rPr>
                <w:rFonts w:ascii="Calibri" w:hAnsi="Calibri" w:eastAsia="Calibri" w:cs="Calibri"/>
                <w:sz w:val="24"/>
                <w:szCs w:val="24"/>
              </w:rPr>
            </w:pPr>
            <w:r>
              <w:rPr>
                <w:rFonts w:ascii="Calibri" w:hAnsi="Calibri" w:eastAsia="Calibri" w:cs="Calibri"/>
                <w:sz w:val="24"/>
                <w:szCs w:val="24"/>
                <w:rtl w:val="0"/>
              </w:rPr>
              <w:t xml:space="preserve">The Maldives was deeply affected by the COVID-19 pandemic. The country weathered the pandemic with a high vaccination rate. However, the last two years exposed gaps in health care provision with regards to handling infectious and highly transmissible diseases. Therefore the Government, working with its development partners, has started filling those gaps on a priority basis. </w:t>
            </w:r>
          </w:p>
          <w:p>
            <w:pPr>
              <w:widowControl/>
              <w:ind w:left="360" w:firstLine="0"/>
              <w:jc w:val="both"/>
              <w:rPr>
                <w:rFonts w:ascii="Calibri" w:hAnsi="Calibri" w:eastAsia="Calibri" w:cs="Calibri"/>
                <w:sz w:val="24"/>
                <w:szCs w:val="24"/>
              </w:rPr>
            </w:pPr>
          </w:p>
          <w:p>
            <w:pPr>
              <w:widowControl/>
              <w:ind w:left="0" w:firstLine="0"/>
              <w:jc w:val="both"/>
              <w:rPr>
                <w:rFonts w:ascii="Calibri" w:hAnsi="Calibri" w:eastAsia="Calibri" w:cs="Calibri"/>
                <w:sz w:val="24"/>
                <w:szCs w:val="24"/>
              </w:rPr>
            </w:pPr>
            <w:r>
              <w:rPr>
                <w:rFonts w:ascii="Calibri" w:hAnsi="Calibri" w:eastAsia="Calibri" w:cs="Calibri"/>
                <w:sz w:val="24"/>
                <w:szCs w:val="24"/>
                <w:rtl w:val="0"/>
              </w:rPr>
              <w:t>As a part of this programme  The Government, working with the World Bank, Asian Infrastructure Investment Bank  and United Nations Office for Project Services, is implementing a project for Emergency Construction of Patient Wards at Kulhudhuffushi Island in Maldives.</w:t>
            </w:r>
          </w:p>
          <w:p>
            <w:pPr>
              <w:widowControl/>
              <w:ind w:left="0" w:firstLine="0"/>
              <w:jc w:val="both"/>
              <w:rPr>
                <w:rFonts w:ascii="Calibri" w:hAnsi="Calibri" w:eastAsia="Calibri" w:cs="Calibri"/>
                <w:sz w:val="24"/>
                <w:szCs w:val="24"/>
              </w:rPr>
            </w:pPr>
          </w:p>
          <w:p>
            <w:pPr>
              <w:widowControl/>
              <w:ind w:left="0" w:firstLine="0"/>
              <w:jc w:val="both"/>
              <w:rPr>
                <w:rFonts w:ascii="Calibri" w:hAnsi="Calibri" w:eastAsia="Calibri" w:cs="Calibri"/>
                <w:sz w:val="24"/>
                <w:szCs w:val="24"/>
              </w:rPr>
            </w:pPr>
            <w:r>
              <w:rPr>
                <w:rFonts w:ascii="Calibri" w:hAnsi="Calibri" w:eastAsia="Calibri" w:cs="Calibri"/>
                <w:sz w:val="24"/>
                <w:szCs w:val="24"/>
                <w:rtl w:val="0"/>
              </w:rPr>
              <w:t>The Kulhudhuffushi Regional Hospital in the northern part of the country functions as the regional medical hub servicing over 75,000 people living on the island as well as in nearby atolls. It does not currently have any infectious disease wards. The nearest fully equipped hospital is located 34 nautical miles away in the capital of Male.</w:t>
            </w:r>
          </w:p>
          <w:p>
            <w:pPr>
              <w:widowControl/>
              <w:ind w:left="0" w:firstLine="0"/>
              <w:jc w:val="both"/>
              <w:rPr>
                <w:rFonts w:ascii="Arial" w:hAnsi="Arial" w:eastAsia="Arial" w:cs="Arial"/>
              </w:rPr>
            </w:pPr>
          </w:p>
          <w:p>
            <w:pPr>
              <w:widowControl/>
              <w:ind w:left="0" w:firstLine="0"/>
              <w:jc w:val="both"/>
              <w:rPr>
                <w:rFonts w:ascii="Arial" w:hAnsi="Arial" w:eastAsia="Arial" w:cs="Arial"/>
              </w:rPr>
            </w:pPr>
          </w:p>
          <w:p>
            <w:pPr>
              <w:widowControl/>
              <w:ind w:left="0" w:firstLine="0"/>
              <w:jc w:val="both"/>
              <w:rPr>
                <w:rFonts w:ascii="Calibri" w:hAnsi="Calibri" w:eastAsia="Calibri" w:cs="Calibri"/>
                <w:sz w:val="24"/>
                <w:szCs w:val="24"/>
              </w:rPr>
            </w:pPr>
            <w:r>
              <w:rPr>
                <w:rFonts w:ascii="Calibri" w:hAnsi="Calibri" w:eastAsia="Calibri" w:cs="Calibri"/>
                <w:sz w:val="24"/>
                <w:szCs w:val="24"/>
                <w:rtl w:val="0"/>
              </w:rPr>
              <w:t>The project addresses a critical lack of medical facilities dealing with highly contagious and transmissible diseases. A two-storied patient ward building consisting of 14 individual patients rooms, a multifunctional meeting room and other ancillary facilities within the existing Kulhudhuffushi regional hospital of Kulhudhuffushi Island in n Maldives is a key deliverable of this project.</w:t>
            </w:r>
          </w:p>
          <w:p>
            <w:pPr>
              <w:widowControl w:val="0"/>
              <w:spacing w:before="0" w:after="0" w:line="276" w:lineRule="auto"/>
              <w:rPr>
                <w:rFonts w:ascii="Calibri" w:hAnsi="Calibri" w:eastAsia="Calibri" w:cs="Calibri"/>
                <w:sz w:val="17"/>
                <w:szCs w:val="17"/>
              </w:rPr>
            </w:pPr>
          </w:p>
        </w:tc>
      </w:tr>
    </w:tbl>
    <w:p>
      <w:pPr>
        <w:widowControl w:val="0"/>
        <w:spacing w:before="0" w:after="0"/>
        <w:rPr>
          <w:color w:val="222222"/>
          <w:sz w:val="20"/>
          <w:szCs w:val="20"/>
          <w:highlight w:val="white"/>
        </w:rPr>
      </w:pPr>
    </w:p>
    <w:p>
      <w:pPr>
        <w:widowControl w:val="0"/>
        <w:spacing w:before="0" w:after="0"/>
        <w:rPr>
          <w:color w:val="222222"/>
          <w:sz w:val="20"/>
          <w:szCs w:val="20"/>
          <w:highlight w:val="white"/>
        </w:rPr>
      </w:pPr>
    </w:p>
    <w:p>
      <w:pPr>
        <w:pStyle w:val="4"/>
        <w:keepLines/>
        <w:spacing w:before="200" w:after="0" w:line="360" w:lineRule="auto"/>
        <w:jc w:val="both"/>
        <w:rPr>
          <w:rFonts w:ascii="Arial" w:hAnsi="Arial" w:eastAsia="Arial" w:cs="Arial"/>
          <w:sz w:val="28"/>
          <w:szCs w:val="28"/>
        </w:rPr>
      </w:pPr>
      <w:bookmarkStart w:id="13" w:name="_heading=h.lnxbz9" w:colFirst="0" w:colLast="0"/>
      <w:bookmarkEnd w:id="13"/>
    </w:p>
    <w:p>
      <w:pPr>
        <w:rPr>
          <w:rFonts w:ascii="Arial" w:hAnsi="Arial" w:eastAsia="Arial" w:cs="Arial"/>
          <w:sz w:val="28"/>
          <w:szCs w:val="28"/>
        </w:rPr>
      </w:pPr>
    </w:p>
    <w:p>
      <w:pPr>
        <w:rPr>
          <w:rFonts w:ascii="Arial" w:hAnsi="Arial" w:eastAsia="Arial" w:cs="Arial"/>
          <w:sz w:val="28"/>
          <w:szCs w:val="28"/>
        </w:rPr>
      </w:pPr>
    </w:p>
    <w:p>
      <w:pPr>
        <w:rPr>
          <w:rFonts w:ascii="Arial" w:hAnsi="Arial" w:eastAsia="Arial" w:cs="Arial"/>
          <w:sz w:val="28"/>
          <w:szCs w:val="28"/>
        </w:rPr>
      </w:pPr>
    </w:p>
    <w:p>
      <w:pPr>
        <w:rPr>
          <w:rFonts w:ascii="Arial" w:hAnsi="Arial" w:eastAsia="Arial" w:cs="Arial"/>
          <w:sz w:val="28"/>
          <w:szCs w:val="28"/>
        </w:rPr>
      </w:pPr>
    </w:p>
    <w:p>
      <w:pPr>
        <w:rPr>
          <w:rFonts w:ascii="Arial" w:hAnsi="Arial" w:eastAsia="Arial" w:cs="Arial"/>
          <w:sz w:val="28"/>
          <w:szCs w:val="28"/>
        </w:rPr>
      </w:pPr>
    </w:p>
    <w:p>
      <w:pPr>
        <w:rPr>
          <w:rFonts w:ascii="Arial" w:hAnsi="Arial" w:eastAsia="Arial" w:cs="Arial"/>
          <w:sz w:val="28"/>
          <w:szCs w:val="28"/>
        </w:rPr>
      </w:pPr>
    </w:p>
    <w:p>
      <w:pPr>
        <w:rPr>
          <w:rFonts w:ascii="Arial" w:hAnsi="Arial" w:eastAsia="Arial" w:cs="Arial"/>
          <w:sz w:val="28"/>
          <w:szCs w:val="28"/>
        </w:rPr>
      </w:pPr>
    </w:p>
    <w:p>
      <w:pPr>
        <w:pStyle w:val="4"/>
        <w:keepLines/>
        <w:spacing w:before="200" w:after="0" w:line="360" w:lineRule="auto"/>
        <w:jc w:val="both"/>
        <w:rPr>
          <w:rFonts w:ascii="Arial" w:hAnsi="Arial" w:eastAsia="Arial" w:cs="Arial"/>
          <w:sz w:val="28"/>
          <w:szCs w:val="28"/>
        </w:rPr>
      </w:pPr>
      <w:r>
        <w:rPr>
          <w:rFonts w:ascii="Arial" w:hAnsi="Arial" w:eastAsia="Arial" w:cs="Arial"/>
          <w:sz w:val="28"/>
          <w:szCs w:val="28"/>
          <w:rtl w:val="0"/>
        </w:rPr>
        <w:t>2.2 Site Plan</w:t>
      </w:r>
    </w:p>
    <w:p>
      <w:pPr>
        <w:numPr>
          <w:ilvl w:val="0"/>
          <w:numId w:val="14"/>
        </w:numPr>
        <w:spacing w:before="0" w:after="200" w:line="360" w:lineRule="auto"/>
        <w:ind w:left="720" w:hanging="360"/>
        <w:jc w:val="both"/>
        <w:rPr>
          <w:b/>
          <w:sz w:val="20"/>
          <w:szCs w:val="20"/>
          <w:highlight w:val="white"/>
        </w:rPr>
      </w:pPr>
      <w:r>
        <w:rPr>
          <w:b/>
          <w:sz w:val="20"/>
          <w:szCs w:val="20"/>
          <w:highlight w:val="white"/>
          <w:rtl w:val="0"/>
        </w:rPr>
        <w:t>General description of location and boundaries including the GPS coordinates:</w:t>
      </w:r>
    </w:p>
    <w:tbl>
      <w:tblPr>
        <w:tblStyle w:val="27"/>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keepNext w:val="0"/>
              <w:keepLines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6" w:after="0" w:line="240" w:lineRule="auto"/>
              <w:ind w:left="0" w:right="0" w:firstLine="0"/>
              <w:jc w:val="both"/>
              <w:rPr>
                <w:rFonts w:ascii="Calibri" w:hAnsi="Calibri" w:eastAsia="Calibri" w:cs="Calibri"/>
                <w:b w:val="0"/>
                <w:i w:val="0"/>
                <w:smallCaps w:val="0"/>
                <w:strike w:val="0"/>
                <w:color w:val="000000"/>
                <w:sz w:val="24"/>
                <w:szCs w:val="24"/>
                <w:u w:val="none"/>
                <w:shd w:val="clear" w:fill="auto"/>
                <w:vertAlign w:val="baseline"/>
              </w:rPr>
            </w:pPr>
          </w:p>
          <w:p>
            <w:pPr>
              <w:widowControl/>
              <w:ind w:left="0" w:firstLine="0"/>
              <w:jc w:val="both"/>
              <w:rPr>
                <w:rFonts w:ascii="Calibri" w:hAnsi="Calibri" w:eastAsia="Calibri" w:cs="Calibri"/>
                <w:sz w:val="24"/>
                <w:szCs w:val="24"/>
              </w:rPr>
            </w:pPr>
            <w:r>
              <w:rPr>
                <w:rFonts w:ascii="Calibri" w:hAnsi="Calibri" w:eastAsia="Calibri" w:cs="Calibri"/>
                <w:sz w:val="24"/>
                <w:szCs w:val="24"/>
                <w:rtl w:val="0"/>
              </w:rPr>
              <w:t>The project location is the Kulhudhuffushi regional hospital. The exact location of the proposed building is shown below.</w:t>
            </w:r>
          </w:p>
          <w:p>
            <w:pPr>
              <w:keepNext w:val="0"/>
              <w:keepLines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6" w:after="0" w:line="240" w:lineRule="auto"/>
              <w:ind w:left="0" w:right="0" w:firstLine="0"/>
              <w:jc w:val="both"/>
              <w:rPr>
                <w:rFonts w:ascii="Calibri" w:hAnsi="Calibri" w:eastAsia="Calibri" w:cs="Calibri"/>
                <w:b w:val="0"/>
                <w:i w:val="0"/>
                <w:smallCaps w:val="0"/>
                <w:strike w:val="0"/>
                <w:color w:val="000000"/>
                <w:sz w:val="24"/>
                <w:szCs w:val="24"/>
                <w:u w:val="none"/>
                <w:shd w:val="clear" w:fill="auto"/>
                <w:vertAlign w:val="baseline"/>
              </w:rPr>
            </w:pPr>
          </w:p>
          <w:p>
            <w:pPr>
              <w:widowControl w:val="0"/>
              <w:spacing w:before="0" w:after="0" w:line="276" w:lineRule="auto"/>
              <w:rPr>
                <w:rFonts w:ascii="Calibri" w:hAnsi="Calibri" w:eastAsia="Calibri" w:cs="Calibri"/>
                <w:sz w:val="17"/>
                <w:szCs w:val="17"/>
                <w:shd w:val="clear" w:fill="CCCCCC"/>
              </w:rPr>
            </w:pPr>
            <w:r>
              <w:rPr>
                <w:rFonts w:ascii="Arial" w:hAnsi="Arial" w:eastAsia="Arial" w:cs="Arial"/>
              </w:rPr>
              <w:drawing>
                <wp:inline distT="114300" distB="114300" distL="114300" distR="114300">
                  <wp:extent cx="5574030" cy="3553460"/>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3" name="image3.png"/>
                          <pic:cNvPicPr preferRelativeResize="0"/>
                        </pic:nvPicPr>
                        <pic:blipFill>
                          <a:blip r:embed="rId13"/>
                          <a:srcRect b="4104"/>
                          <a:stretch>
                            <a:fillRect/>
                          </a:stretch>
                        </pic:blipFill>
                        <pic:spPr>
                          <a:xfrm>
                            <a:off x="0" y="0"/>
                            <a:ext cx="5574030" cy="3553460"/>
                          </a:xfrm>
                          <a:prstGeom prst="rect">
                            <a:avLst/>
                          </a:prstGeom>
                        </pic:spPr>
                      </pic:pic>
                    </a:graphicData>
                  </a:graphic>
                </wp:inline>
              </w:drawing>
            </w: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r>
              <w:rPr>
                <w:rFonts w:ascii="Arial" w:hAnsi="Arial" w:eastAsia="Arial" w:cs="Arial"/>
              </w:rPr>
              <w:drawing>
                <wp:inline distT="114300" distB="114300" distL="114300" distR="114300">
                  <wp:extent cx="5883275" cy="2971800"/>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4" name="image2.png"/>
                          <pic:cNvPicPr preferRelativeResize="0"/>
                        </pic:nvPicPr>
                        <pic:blipFill>
                          <a:blip r:embed="rId14"/>
                          <a:srcRect t="3076"/>
                          <a:stretch>
                            <a:fillRect/>
                          </a:stretch>
                        </pic:blipFill>
                        <pic:spPr>
                          <a:xfrm>
                            <a:off x="0" y="0"/>
                            <a:ext cx="5883600" cy="2971800"/>
                          </a:xfrm>
                          <a:prstGeom prst="rect">
                            <a:avLst/>
                          </a:prstGeom>
                        </pic:spPr>
                      </pic:pic>
                    </a:graphicData>
                  </a:graphic>
                </wp:inline>
              </w:drawing>
            </w: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tc>
      </w:tr>
    </w:tbl>
    <w:p>
      <w:pPr>
        <w:numPr>
          <w:ilvl w:val="0"/>
          <w:numId w:val="14"/>
        </w:numPr>
        <w:spacing w:before="400" w:after="200" w:line="360" w:lineRule="auto"/>
        <w:ind w:left="720" w:hanging="360"/>
        <w:rPr>
          <w:b/>
          <w:sz w:val="20"/>
          <w:szCs w:val="20"/>
          <w:highlight w:val="white"/>
        </w:rPr>
      </w:pPr>
      <w:r>
        <w:rPr>
          <w:b/>
          <w:sz w:val="20"/>
          <w:szCs w:val="20"/>
          <w:highlight w:val="white"/>
          <w:rtl w:val="0"/>
        </w:rPr>
        <w:t>General description of the parts of the Site that will be provided access to and the times of access (in accordance with Sub-Clause 2.1 of the General Conditions):</w:t>
      </w:r>
    </w:p>
    <w:tbl>
      <w:tblPr>
        <w:tblStyle w:val="28"/>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highlight w:val="none"/>
              </w:rPr>
            </w:pPr>
          </w:p>
          <w:p>
            <w:pPr>
              <w:widowControl w:val="0"/>
              <w:spacing w:before="0" w:after="0" w:line="276" w:lineRule="auto"/>
              <w:rPr>
                <w:rFonts w:ascii="Calibri" w:hAnsi="Calibri" w:eastAsia="Calibri" w:cs="Calibri"/>
                <w:sz w:val="21"/>
                <w:szCs w:val="21"/>
                <w:highlight w:val="none"/>
              </w:rPr>
            </w:pPr>
            <w:r>
              <w:rPr>
                <w:rFonts w:ascii="Calibri" w:hAnsi="Calibri" w:eastAsia="Calibri" w:cs="Calibri"/>
                <w:sz w:val="21"/>
                <w:szCs w:val="21"/>
                <w:highlight w:val="none"/>
                <w:rtl w:val="0"/>
              </w:rPr>
              <w:t xml:space="preserve">Kulhudhuffushi Regional Hospital is in operation. The successful bidder will be provided non-exclusive possession of the site with the endorsement of the hospital authority.  The proposed area for the construction of the patient ward is an open space. There are underground cables (power &amp; Data) at the proposed site. These cables need to be shifted by the  successful bidder as directed by the Engineer before starting construction. </w:t>
            </w:r>
          </w:p>
          <w:p>
            <w:pPr>
              <w:widowControl w:val="0"/>
              <w:spacing w:before="0" w:after="0" w:line="276" w:lineRule="auto"/>
              <w:rPr>
                <w:rFonts w:ascii="Calibri" w:hAnsi="Calibri" w:eastAsia="Calibri" w:cs="Calibri"/>
                <w:sz w:val="17"/>
                <w:szCs w:val="17"/>
                <w:highlight w:val="none"/>
              </w:rPr>
            </w:pPr>
          </w:p>
        </w:tc>
      </w:tr>
    </w:tbl>
    <w:p>
      <w:pPr>
        <w:widowControl w:val="0"/>
        <w:spacing w:before="0" w:after="0"/>
        <w:ind w:left="720" w:firstLine="0"/>
        <w:rPr>
          <w:b/>
          <w:color w:val="222222"/>
          <w:sz w:val="20"/>
          <w:szCs w:val="20"/>
          <w:highlight w:val="none"/>
        </w:rPr>
      </w:pPr>
    </w:p>
    <w:p>
      <w:pPr>
        <w:widowControl w:val="0"/>
        <w:spacing w:before="0" w:after="0"/>
        <w:ind w:left="720" w:firstLine="0"/>
        <w:rPr>
          <w:b/>
          <w:color w:val="222222"/>
          <w:sz w:val="20"/>
          <w:szCs w:val="20"/>
          <w:highlight w:val="none"/>
        </w:rPr>
      </w:pPr>
    </w:p>
    <w:p>
      <w:pPr>
        <w:widowControl w:val="0"/>
        <w:spacing w:before="0" w:after="0"/>
        <w:ind w:left="720" w:firstLine="0"/>
        <w:rPr>
          <w:b/>
          <w:color w:val="222222"/>
          <w:sz w:val="20"/>
          <w:szCs w:val="20"/>
          <w:highlight w:val="none"/>
        </w:rPr>
      </w:pPr>
    </w:p>
    <w:p>
      <w:pPr>
        <w:numPr>
          <w:ilvl w:val="0"/>
          <w:numId w:val="14"/>
        </w:numPr>
        <w:spacing w:before="200" w:after="200" w:line="360" w:lineRule="auto"/>
        <w:ind w:left="720" w:hanging="360"/>
        <w:jc w:val="both"/>
        <w:rPr>
          <w:b/>
          <w:sz w:val="20"/>
          <w:szCs w:val="20"/>
          <w:highlight w:val="none"/>
        </w:rPr>
      </w:pPr>
      <w:r>
        <w:rPr>
          <w:b/>
          <w:sz w:val="20"/>
          <w:szCs w:val="20"/>
          <w:highlight w:val="none"/>
          <w:rtl w:val="0"/>
        </w:rPr>
        <w:t>Description of access routes, access timing and any access restrictions:</w:t>
      </w:r>
    </w:p>
    <w:tbl>
      <w:tblPr>
        <w:tblStyle w:val="29"/>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21"/>
                <w:szCs w:val="21"/>
                <w:highlight w:val="none"/>
              </w:rPr>
            </w:pPr>
            <w:r>
              <w:rPr>
                <w:rFonts w:ascii="Calibri" w:hAnsi="Calibri" w:eastAsia="Calibri" w:cs="Calibri"/>
                <w:sz w:val="21"/>
                <w:szCs w:val="21"/>
                <w:highlight w:val="none"/>
                <w:rtl w:val="0"/>
              </w:rPr>
              <w:t>The direct route will be provided to access the site. There will not be any access restriction.</w:t>
            </w:r>
          </w:p>
          <w:p>
            <w:pPr>
              <w:widowControl w:val="0"/>
              <w:spacing w:before="0" w:after="0" w:line="276" w:lineRule="auto"/>
              <w:rPr>
                <w:rFonts w:ascii="Calibri" w:hAnsi="Calibri" w:eastAsia="Calibri" w:cs="Calibri"/>
                <w:sz w:val="17"/>
                <w:szCs w:val="17"/>
                <w:highlight w:val="none"/>
              </w:rPr>
            </w:pPr>
          </w:p>
        </w:tc>
      </w:tr>
    </w:tbl>
    <w:p>
      <w:pPr>
        <w:numPr>
          <w:ilvl w:val="0"/>
          <w:numId w:val="14"/>
        </w:numPr>
        <w:spacing w:before="400" w:after="200" w:line="360" w:lineRule="auto"/>
        <w:ind w:left="720" w:hanging="360"/>
        <w:jc w:val="both"/>
        <w:rPr>
          <w:b/>
          <w:sz w:val="20"/>
          <w:szCs w:val="20"/>
          <w:highlight w:val="none"/>
        </w:rPr>
      </w:pPr>
      <w:r>
        <w:rPr>
          <w:b/>
          <w:sz w:val="20"/>
          <w:szCs w:val="20"/>
          <w:highlight w:val="none"/>
          <w:rtl w:val="0"/>
        </w:rPr>
        <w:t>Description of other surrounding sites and any related interface issues:</w:t>
      </w:r>
    </w:p>
    <w:tbl>
      <w:tblPr>
        <w:tblStyle w:val="30"/>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rPr>
                <w:rFonts w:ascii="Calibri" w:hAnsi="Calibri" w:eastAsia="Calibri" w:cs="Calibri"/>
                <w:sz w:val="17"/>
                <w:szCs w:val="17"/>
                <w:highlight w:val="none"/>
              </w:rPr>
            </w:pPr>
            <w:r>
              <w:rPr>
                <w:rFonts w:ascii="Calibri" w:hAnsi="Calibri" w:eastAsia="Calibri" w:cs="Calibri"/>
                <w:sz w:val="21"/>
                <w:szCs w:val="21"/>
                <w:highlight w:val="none"/>
                <w:rtl w:val="0"/>
              </w:rPr>
              <w:t xml:space="preserve">Kulhudhuffushi Regional Hospital is in operation. Therefore, all the construction activities should be carried out making no/minimum disturbance to the hospital. The health &amp; safety, social and environmental management plan approved by UNOPS should be implemented  throughout the contract under the supervision of UNOPS.   </w:t>
            </w:r>
          </w:p>
          <w:p>
            <w:pPr>
              <w:widowControl w:val="0"/>
              <w:spacing w:before="0" w:after="0" w:line="276" w:lineRule="auto"/>
              <w:rPr>
                <w:rFonts w:ascii="Calibri" w:hAnsi="Calibri" w:eastAsia="Calibri" w:cs="Calibri"/>
                <w:sz w:val="17"/>
                <w:szCs w:val="17"/>
                <w:highlight w:val="none"/>
              </w:rPr>
            </w:pPr>
          </w:p>
        </w:tc>
      </w:tr>
    </w:tbl>
    <w:p>
      <w:pPr>
        <w:numPr>
          <w:ilvl w:val="0"/>
          <w:numId w:val="14"/>
        </w:numPr>
        <w:spacing w:before="400" w:after="200" w:line="360" w:lineRule="auto"/>
        <w:ind w:left="720" w:hanging="360"/>
        <w:rPr>
          <w:b/>
          <w:sz w:val="20"/>
          <w:szCs w:val="20"/>
          <w:highlight w:val="none"/>
        </w:rPr>
      </w:pPr>
      <w:r>
        <w:rPr>
          <w:b/>
          <w:sz w:val="20"/>
          <w:szCs w:val="20"/>
          <w:highlight w:val="none"/>
          <w:rtl w:val="0"/>
        </w:rPr>
        <w:t>Description of approved location for the Contractor’s</w:t>
      </w:r>
      <w:r>
        <w:rPr>
          <w:b/>
          <w:sz w:val="20"/>
          <w:szCs w:val="20"/>
          <w:highlight w:val="none"/>
          <w:vertAlign w:val="superscript"/>
        </w:rPr>
        <w:footnoteReference w:id="0"/>
      </w:r>
      <w:r>
        <w:rPr>
          <w:b/>
          <w:sz w:val="20"/>
          <w:szCs w:val="20"/>
          <w:highlight w:val="none"/>
          <w:rtl w:val="0"/>
        </w:rPr>
        <w:t xml:space="preserve"> Site facilities including storage, accommodation, work areas and likewise and where Plant and Materials should be delivered and stored (in accordance with Sub-Clause 6.6 of the General Conditions and Sub-Clause 1.1 of the General Conditions respectively):</w:t>
      </w:r>
    </w:p>
    <w:tbl>
      <w:tblPr>
        <w:tblStyle w:val="31"/>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21"/>
                <w:szCs w:val="21"/>
                <w:highlight w:val="none"/>
              </w:rPr>
            </w:pPr>
            <w:r>
              <w:rPr>
                <w:rFonts w:ascii="Calibri" w:hAnsi="Calibri" w:eastAsia="Calibri" w:cs="Calibri"/>
                <w:sz w:val="21"/>
                <w:szCs w:val="21"/>
                <w:highlight w:val="none"/>
                <w:rtl w:val="0"/>
              </w:rPr>
              <w:t xml:space="preserve">The proposed site has enough space for construction and for setting up the necessary temporary facilities such as site office, working space, material storage, equipment, temporary toilet facilities etc..  The contractor needs to set up the facilities such as workers accommodation, kitchen, workers resting rooms etc.. outside of the work site. </w:t>
            </w:r>
          </w:p>
          <w:p>
            <w:pPr>
              <w:widowControl w:val="0"/>
              <w:spacing w:before="0" w:after="0" w:line="276" w:lineRule="auto"/>
              <w:rPr>
                <w:rFonts w:ascii="Calibri" w:hAnsi="Calibri" w:eastAsia="Calibri" w:cs="Calibri"/>
                <w:sz w:val="21"/>
                <w:szCs w:val="21"/>
                <w:highlight w:val="none"/>
              </w:rPr>
            </w:pPr>
          </w:p>
        </w:tc>
      </w:tr>
    </w:tbl>
    <w:p>
      <w:pPr>
        <w:numPr>
          <w:ilvl w:val="0"/>
          <w:numId w:val="14"/>
        </w:numPr>
        <w:spacing w:before="400" w:after="200" w:line="360" w:lineRule="auto"/>
        <w:ind w:left="720" w:hanging="360"/>
        <w:rPr>
          <w:b/>
          <w:sz w:val="20"/>
          <w:szCs w:val="20"/>
          <w:highlight w:val="none"/>
        </w:rPr>
      </w:pPr>
      <w:r>
        <w:rPr>
          <w:b/>
          <w:sz w:val="20"/>
          <w:szCs w:val="20"/>
          <w:highlight w:val="none"/>
          <w:rtl w:val="0"/>
        </w:rPr>
        <w:t>Description of Site arrangements that is to be provided for the Employer’s use:</w:t>
      </w:r>
    </w:p>
    <w:tbl>
      <w:tblPr>
        <w:tblStyle w:val="32"/>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2151"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jc w:val="both"/>
              <w:rPr>
                <w:rFonts w:ascii="Calibri" w:hAnsi="Calibri" w:eastAsia="Calibri" w:cs="Calibri"/>
                <w:sz w:val="21"/>
                <w:szCs w:val="21"/>
                <w:highlight w:val="none"/>
              </w:rPr>
            </w:pPr>
            <w:r>
              <w:rPr>
                <w:rFonts w:ascii="Calibri" w:hAnsi="Calibri" w:eastAsia="Calibri" w:cs="Calibri"/>
                <w:sz w:val="21"/>
                <w:szCs w:val="21"/>
                <w:highlight w:val="none"/>
                <w:rtl w:val="0"/>
              </w:rPr>
              <w:t xml:space="preserve">The Contractor should provide office space for the employer’s use at the site. This space should have electricity, drinking water, internet data connection, air conditioning, two office table, two chairs, a lockable cupboard, drawing table etc… to accommodate the Project Manager and the Site Engineer of the Employer. </w:t>
            </w:r>
          </w:p>
          <w:p>
            <w:pPr>
              <w:widowControl w:val="0"/>
              <w:spacing w:before="0" w:after="0" w:line="276" w:lineRule="auto"/>
              <w:rPr>
                <w:rFonts w:ascii="Calibri" w:hAnsi="Calibri" w:eastAsia="Calibri" w:cs="Calibri"/>
                <w:sz w:val="17"/>
                <w:szCs w:val="17"/>
                <w:highlight w:val="none"/>
              </w:rPr>
            </w:pPr>
          </w:p>
        </w:tc>
      </w:tr>
    </w:tbl>
    <w:p>
      <w:pPr>
        <w:widowControl w:val="0"/>
        <w:spacing w:before="0" w:after="0"/>
        <w:ind w:left="720" w:firstLine="0"/>
        <w:rPr>
          <w:b/>
          <w:sz w:val="20"/>
          <w:szCs w:val="20"/>
          <w:highlight w:val="none"/>
        </w:rPr>
      </w:pPr>
    </w:p>
    <w:p>
      <w:pPr>
        <w:numPr>
          <w:ilvl w:val="0"/>
          <w:numId w:val="14"/>
        </w:numPr>
        <w:spacing w:before="200" w:after="200" w:line="360" w:lineRule="auto"/>
        <w:ind w:left="720" w:hanging="360"/>
        <w:rPr>
          <w:b/>
          <w:sz w:val="20"/>
          <w:szCs w:val="20"/>
          <w:highlight w:val="none"/>
        </w:rPr>
      </w:pPr>
      <w:r>
        <w:rPr>
          <w:b/>
          <w:sz w:val="20"/>
          <w:szCs w:val="20"/>
          <w:highlight w:val="none"/>
          <w:rtl w:val="0"/>
        </w:rPr>
        <w:t>Description of disposal areas (within the Site or outside the Site in accordance with Sub-Clause 7.8 of the General Conditions):</w:t>
      </w:r>
    </w:p>
    <w:tbl>
      <w:tblPr>
        <w:tblStyle w:val="33"/>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highlight w:val="none"/>
              </w:rPr>
            </w:pPr>
          </w:p>
          <w:p>
            <w:pPr>
              <w:widowControl w:val="0"/>
              <w:spacing w:after="0"/>
              <w:ind w:left="0" w:right="0" w:firstLine="0"/>
              <w:jc w:val="both"/>
              <w:rPr>
                <w:rFonts w:ascii="Calibri" w:hAnsi="Calibri" w:eastAsia="Calibri" w:cs="Calibri"/>
                <w:sz w:val="20"/>
                <w:szCs w:val="20"/>
                <w:highlight w:val="none"/>
              </w:rPr>
            </w:pPr>
            <w:r>
              <w:rPr>
                <w:rFonts w:ascii="Calibri" w:hAnsi="Calibri" w:eastAsia="Calibri" w:cs="Calibri"/>
                <w:sz w:val="20"/>
                <w:szCs w:val="20"/>
                <w:highlight w:val="none"/>
                <w:rtl w:val="0"/>
              </w:rPr>
              <w:t xml:space="preserve">The contractor is obliged to follow the policies  and regulation of the local authority with regards to the disposal. The project Health, Safety, Social and Environmental Management plan should contain the disposal system in detail. </w:t>
            </w:r>
          </w:p>
          <w:p>
            <w:pPr>
              <w:widowControl w:val="0"/>
              <w:spacing w:before="0" w:after="0" w:line="276" w:lineRule="auto"/>
              <w:rPr>
                <w:rFonts w:ascii="Calibri" w:hAnsi="Calibri" w:eastAsia="Calibri" w:cs="Calibri"/>
                <w:sz w:val="17"/>
                <w:szCs w:val="17"/>
                <w:highlight w:val="none"/>
              </w:rPr>
            </w:pPr>
          </w:p>
        </w:tc>
      </w:tr>
    </w:tbl>
    <w:p>
      <w:pPr>
        <w:numPr>
          <w:ilvl w:val="0"/>
          <w:numId w:val="14"/>
        </w:numPr>
        <w:spacing w:before="400" w:after="200" w:line="360" w:lineRule="auto"/>
        <w:ind w:left="720" w:right="30" w:hanging="360"/>
        <w:rPr>
          <w:b/>
          <w:sz w:val="20"/>
          <w:szCs w:val="20"/>
          <w:highlight w:val="none"/>
        </w:rPr>
      </w:pPr>
      <w:r>
        <w:rPr>
          <w:b/>
          <w:sz w:val="20"/>
          <w:szCs w:val="20"/>
          <w:highlight w:val="none"/>
          <w:rtl w:val="0"/>
        </w:rPr>
        <w:t>Description of any Site security requirements (in accordance with Sub-Clause 4.20 of the General Conditions):</w:t>
      </w:r>
    </w:p>
    <w:tbl>
      <w:tblPr>
        <w:tblStyle w:val="34"/>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27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highlight w:val="none"/>
              </w:rPr>
            </w:pPr>
          </w:p>
          <w:p>
            <w:pPr>
              <w:widowControl w:val="0"/>
              <w:spacing w:before="0" w:after="0" w:line="276" w:lineRule="auto"/>
              <w:rPr>
                <w:rFonts w:ascii="Calibri" w:hAnsi="Calibri" w:eastAsia="Calibri" w:cs="Calibri"/>
                <w:sz w:val="20"/>
                <w:szCs w:val="20"/>
                <w:highlight w:val="none"/>
              </w:rPr>
            </w:pPr>
            <w:r>
              <w:rPr>
                <w:rFonts w:ascii="Calibri" w:hAnsi="Calibri" w:eastAsia="Calibri" w:cs="Calibri"/>
                <w:sz w:val="20"/>
                <w:szCs w:val="20"/>
                <w:highlight w:val="none"/>
                <w:rtl w:val="0"/>
              </w:rPr>
              <w:t>Contractor shall take due care to protect his own resources as well as public and private resources at the vicinity of the site.</w:t>
            </w:r>
          </w:p>
          <w:p>
            <w:pPr>
              <w:widowControl w:val="0"/>
              <w:spacing w:before="0" w:after="0" w:line="276" w:lineRule="auto"/>
              <w:rPr>
                <w:rFonts w:ascii="Calibri" w:hAnsi="Calibri" w:eastAsia="Calibri" w:cs="Calibri"/>
                <w:sz w:val="17"/>
                <w:szCs w:val="17"/>
                <w:highlight w:val="none"/>
              </w:rPr>
            </w:pPr>
          </w:p>
          <w:p>
            <w:pPr>
              <w:widowControl w:val="0"/>
              <w:spacing w:before="0" w:after="0" w:line="276" w:lineRule="auto"/>
              <w:rPr>
                <w:rFonts w:ascii="Calibri" w:hAnsi="Calibri" w:eastAsia="Calibri" w:cs="Calibri"/>
                <w:sz w:val="17"/>
                <w:szCs w:val="17"/>
                <w:highlight w:val="none"/>
              </w:rPr>
            </w:pPr>
          </w:p>
        </w:tc>
      </w:tr>
    </w:tbl>
    <w:p>
      <w:pPr>
        <w:numPr>
          <w:ilvl w:val="0"/>
          <w:numId w:val="14"/>
        </w:numPr>
        <w:spacing w:before="400" w:after="200" w:line="360" w:lineRule="auto"/>
        <w:ind w:left="720" w:hanging="360"/>
        <w:rPr>
          <w:b/>
          <w:sz w:val="20"/>
          <w:szCs w:val="20"/>
          <w:highlight w:val="none"/>
        </w:rPr>
      </w:pPr>
      <w:r>
        <w:rPr>
          <w:b/>
          <w:sz w:val="20"/>
          <w:szCs w:val="20"/>
          <w:highlight w:val="none"/>
          <w:rtl w:val="0"/>
        </w:rPr>
        <w:t>Any other Site details:</w:t>
      </w:r>
    </w:p>
    <w:tbl>
      <w:tblPr>
        <w:tblStyle w:val="35"/>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highlight w:val="none"/>
              </w:rPr>
            </w:pPr>
          </w:p>
          <w:p>
            <w:pPr>
              <w:widowControl w:val="0"/>
              <w:spacing w:before="0" w:after="0" w:line="276" w:lineRule="auto"/>
              <w:rPr>
                <w:rFonts w:ascii="Calibri" w:hAnsi="Calibri" w:eastAsia="Calibri" w:cs="Calibri"/>
                <w:sz w:val="17"/>
                <w:szCs w:val="17"/>
                <w:highlight w:val="none"/>
              </w:rPr>
            </w:pPr>
          </w:p>
        </w:tc>
      </w:tr>
    </w:tbl>
    <w:p>
      <w:pPr>
        <w:widowControl w:val="0"/>
        <w:spacing w:before="0" w:after="0"/>
        <w:ind w:left="720" w:firstLine="0"/>
        <w:rPr>
          <w:b/>
          <w:sz w:val="20"/>
          <w:szCs w:val="20"/>
          <w:highlight w:val="none"/>
        </w:rPr>
      </w:pPr>
    </w:p>
    <w:p>
      <w:pPr>
        <w:pStyle w:val="3"/>
        <w:spacing w:before="0" w:after="0" w:line="360" w:lineRule="auto"/>
      </w:pPr>
      <w:bookmarkStart w:id="14" w:name="_heading=h.35nkun2" w:colFirst="0" w:colLast="0"/>
      <w:bookmarkEnd w:id="14"/>
      <w:r>
        <w:br w:type="page"/>
      </w:r>
    </w:p>
    <w:p>
      <w:pPr>
        <w:pStyle w:val="3"/>
        <w:spacing w:before="0" w:after="0" w:line="360" w:lineRule="auto"/>
        <w:jc w:val="left"/>
        <w:rPr>
          <w:sz w:val="20"/>
          <w:szCs w:val="20"/>
        </w:rPr>
      </w:pPr>
      <w:bookmarkStart w:id="15" w:name="_heading=h.1ksv4uv" w:colFirst="0" w:colLast="0"/>
      <w:bookmarkEnd w:id="15"/>
      <w:r>
        <w:rPr>
          <w:rtl w:val="0"/>
        </w:rPr>
        <w:t>SCHEDULE 5: FORMS</w:t>
      </w:r>
    </w:p>
    <w:p>
      <w:pPr>
        <w:pStyle w:val="4"/>
        <w:keepLines/>
        <w:spacing w:before="0" w:after="0" w:line="360" w:lineRule="auto"/>
        <w:jc w:val="both"/>
        <w:rPr>
          <w:rFonts w:ascii="Arial" w:hAnsi="Arial" w:eastAsia="Arial" w:cs="Arial"/>
          <w:sz w:val="28"/>
          <w:szCs w:val="28"/>
        </w:rPr>
      </w:pPr>
      <w:bookmarkStart w:id="16" w:name="_heading=h.44sinio" w:colFirst="0" w:colLast="0"/>
      <w:bookmarkEnd w:id="16"/>
      <w:r>
        <w:rPr>
          <w:rFonts w:ascii="Arial" w:hAnsi="Arial" w:eastAsia="Arial" w:cs="Arial"/>
          <w:sz w:val="28"/>
          <w:szCs w:val="28"/>
          <w:rtl w:val="0"/>
        </w:rPr>
        <w:t>5.1 Form for Advance Payment Security</w:t>
      </w:r>
    </w:p>
    <w:p>
      <w:pPr>
        <w:spacing w:before="0" w:after="0" w:line="276" w:lineRule="auto"/>
        <w:jc w:val="center"/>
        <w:rPr>
          <w:b/>
          <w:sz w:val="28"/>
          <w:szCs w:val="28"/>
        </w:rPr>
      </w:pPr>
      <w:r>
        <w:rPr>
          <w:b/>
          <w:sz w:val="28"/>
          <w:szCs w:val="28"/>
          <w:rtl w:val="0"/>
        </w:rPr>
        <w:t>ADVANCE PAYMENT SECURITY</w:t>
      </w:r>
    </w:p>
    <w:p>
      <w:pPr>
        <w:spacing w:before="0" w:after="240" w:line="276" w:lineRule="auto"/>
        <w:jc w:val="center"/>
        <w:rPr>
          <w:sz w:val="18"/>
          <w:szCs w:val="18"/>
          <w:shd w:val="clear" w:fill="CCCCCC"/>
        </w:rPr>
      </w:pPr>
      <w:r>
        <w:rPr>
          <w:sz w:val="18"/>
          <w:szCs w:val="18"/>
          <w:shd w:val="clear" w:fill="CCCCCC"/>
          <w:rtl w:val="0"/>
        </w:rPr>
        <w:t>[On the letterhead of the institution issuing the security]</w:t>
      </w:r>
    </w:p>
    <w:p>
      <w:pPr>
        <w:spacing w:before="0" w:after="0" w:line="276" w:lineRule="auto"/>
        <w:jc w:val="right"/>
        <w:rPr>
          <w:sz w:val="18"/>
          <w:szCs w:val="18"/>
          <w:shd w:val="clear" w:fill="CCCCCC"/>
        </w:rPr>
      </w:pPr>
      <w:r>
        <w:rPr>
          <w:b/>
          <w:sz w:val="18"/>
          <w:szCs w:val="18"/>
          <w:rtl w:val="0"/>
        </w:rPr>
        <w:t>Date:</w:t>
      </w:r>
      <w:r>
        <w:rPr>
          <w:rtl w:val="0"/>
        </w:rPr>
        <w:t xml:space="preserve"> </w:t>
      </w:r>
      <w:r>
        <w:rPr>
          <w:shd w:val="clear" w:fill="CCCCCC"/>
          <w:rtl w:val="0"/>
        </w:rPr>
        <w:t>___/___/___</w:t>
      </w:r>
    </w:p>
    <w:p>
      <w:pPr>
        <w:spacing w:before="0" w:after="0" w:line="276" w:lineRule="auto"/>
        <w:jc w:val="right"/>
        <w:rPr>
          <w:sz w:val="18"/>
          <w:szCs w:val="18"/>
          <w:shd w:val="clear" w:fill="CCCCCC"/>
        </w:rPr>
      </w:pPr>
      <w:r>
        <w:rPr>
          <w:sz w:val="18"/>
          <w:szCs w:val="18"/>
          <w:rtl w:val="0"/>
        </w:rPr>
        <w:t xml:space="preserve"> </w:t>
      </w:r>
      <w:r>
        <w:rPr>
          <w:b/>
          <w:sz w:val="18"/>
          <w:szCs w:val="18"/>
          <w:rtl w:val="0"/>
        </w:rPr>
        <w:t>Advance Payment Security Number:</w:t>
      </w:r>
      <w:r>
        <w:rPr>
          <w:sz w:val="18"/>
          <w:szCs w:val="18"/>
          <w:rtl w:val="0"/>
        </w:rPr>
        <w:t xml:space="preserve"> </w:t>
      </w:r>
      <w:r>
        <w:rPr>
          <w:sz w:val="16"/>
          <w:szCs w:val="16"/>
          <w:shd w:val="clear" w:fill="CCCCCC"/>
          <w:rtl w:val="0"/>
        </w:rPr>
        <w:t>[#######]</w:t>
      </w:r>
    </w:p>
    <w:p>
      <w:pPr>
        <w:spacing w:before="0" w:after="0" w:line="276" w:lineRule="auto"/>
        <w:jc w:val="both"/>
        <w:rPr>
          <w:sz w:val="18"/>
          <w:szCs w:val="18"/>
        </w:rPr>
      </w:pPr>
      <w:r>
        <w:rPr>
          <w:b/>
          <w:sz w:val="18"/>
          <w:szCs w:val="18"/>
          <w:rtl w:val="0"/>
        </w:rPr>
        <w:t>To:</w:t>
      </w:r>
      <w:r>
        <w:rPr>
          <w:sz w:val="18"/>
          <w:szCs w:val="18"/>
          <w:rtl w:val="0"/>
        </w:rPr>
        <w:tab/>
      </w:r>
      <w:r>
        <w:rPr>
          <w:rtl w:val="0"/>
        </w:rPr>
        <w:t>UNOPS</w:t>
      </w:r>
    </w:p>
    <w:p>
      <w:pPr>
        <w:spacing w:before="0" w:after="0" w:line="276" w:lineRule="auto"/>
        <w:ind w:firstLine="720"/>
        <w:jc w:val="both"/>
        <w:rPr>
          <w:shd w:val="clear" w:fill="CCCCCC"/>
        </w:rPr>
      </w:pPr>
      <w:r>
        <w:rPr>
          <w:sz w:val="18"/>
          <w:szCs w:val="18"/>
          <w:shd w:val="clear" w:fill="CCCCCC"/>
          <w:rtl w:val="0"/>
        </w:rPr>
        <w:t>[insert address of the Employer]</w:t>
      </w:r>
    </w:p>
    <w:p>
      <w:pPr>
        <w:spacing w:before="0" w:after="0" w:line="276" w:lineRule="auto"/>
        <w:ind w:firstLine="720"/>
        <w:jc w:val="both"/>
        <w:rPr>
          <w:shd w:val="clear" w:fill="CCCCCC"/>
        </w:rPr>
      </w:pPr>
    </w:p>
    <w:p>
      <w:pPr>
        <w:spacing w:before="200" w:after="200" w:line="276" w:lineRule="auto"/>
        <w:rPr>
          <w:sz w:val="18"/>
          <w:szCs w:val="18"/>
        </w:rPr>
      </w:pPr>
      <w:r>
        <w:rPr>
          <w:sz w:val="18"/>
          <w:szCs w:val="18"/>
          <w:rtl w:val="0"/>
        </w:rPr>
        <w:t xml:space="preserve">We have been informed that you have entered into a Contract dated </w:t>
      </w:r>
      <w:r>
        <w:rPr>
          <w:sz w:val="18"/>
          <w:szCs w:val="18"/>
          <w:shd w:val="clear" w:fill="CCCCCC"/>
          <w:rtl w:val="0"/>
        </w:rPr>
        <w:t>[insert date]</w:t>
      </w:r>
      <w:r>
        <w:rPr>
          <w:sz w:val="18"/>
          <w:szCs w:val="18"/>
          <w:rtl w:val="0"/>
        </w:rPr>
        <w:t xml:space="preserve"> with </w:t>
      </w:r>
      <w:r>
        <w:rPr>
          <w:sz w:val="18"/>
          <w:szCs w:val="18"/>
          <w:shd w:val="clear" w:fill="CCCCCC"/>
          <w:rtl w:val="0"/>
        </w:rPr>
        <w:t>[insert company name]</w:t>
      </w:r>
      <w:r>
        <w:rPr>
          <w:sz w:val="18"/>
          <w:szCs w:val="18"/>
          <w:rtl w:val="0"/>
        </w:rPr>
        <w:t xml:space="preserve"> </w:t>
      </w:r>
      <w:r>
        <w:rPr>
          <w:rtl w:val="0"/>
        </w:rPr>
        <w:t xml:space="preserve">(hereinafter called the </w:t>
      </w:r>
      <w:r>
        <w:rPr>
          <w:b/>
          <w:rtl w:val="0"/>
        </w:rPr>
        <w:t>“Contractor”</w:t>
      </w:r>
      <w:r>
        <w:rPr>
          <w:rtl w:val="0"/>
        </w:rPr>
        <w:t>)</w:t>
      </w:r>
      <w:r>
        <w:rPr>
          <w:sz w:val="18"/>
          <w:szCs w:val="18"/>
          <w:rtl w:val="0"/>
        </w:rPr>
        <w:t xml:space="preserve"> titled </w:t>
      </w:r>
      <w:r>
        <w:rPr>
          <w:sz w:val="18"/>
          <w:szCs w:val="18"/>
          <w:shd w:val="clear" w:fill="CCCCCC"/>
          <w:rtl w:val="0"/>
        </w:rPr>
        <w:t>[insert contract title]</w:t>
      </w:r>
      <w:r>
        <w:rPr>
          <w:sz w:val="18"/>
          <w:szCs w:val="18"/>
          <w:rtl w:val="0"/>
        </w:rPr>
        <w:t xml:space="preserve"> with Contract No. </w:t>
      </w:r>
      <w:r>
        <w:rPr>
          <w:sz w:val="18"/>
          <w:szCs w:val="18"/>
          <w:shd w:val="clear" w:fill="CCCCCC"/>
          <w:rtl w:val="0"/>
        </w:rPr>
        <w:t>[insert number]</w:t>
      </w:r>
      <w:r>
        <w:rPr>
          <w:sz w:val="18"/>
          <w:szCs w:val="18"/>
          <w:rtl w:val="0"/>
        </w:rPr>
        <w:t xml:space="preserve"> for the </w:t>
      </w:r>
      <w:r>
        <w:rPr>
          <w:sz w:val="18"/>
          <w:szCs w:val="18"/>
          <w:shd w:val="clear" w:fill="CCCCCC"/>
          <w:rtl w:val="0"/>
        </w:rPr>
        <w:t>[insert name of the project]</w:t>
      </w:r>
      <w:r>
        <w:rPr>
          <w:sz w:val="18"/>
          <w:szCs w:val="18"/>
          <w:rtl w:val="0"/>
        </w:rPr>
        <w:t xml:space="preserve"> for certain works and services </w:t>
      </w:r>
      <w:r>
        <w:rPr>
          <w:rtl w:val="0"/>
        </w:rPr>
        <w:t xml:space="preserve">(hereinafter called the </w:t>
      </w:r>
      <w:r>
        <w:rPr>
          <w:b/>
          <w:rtl w:val="0"/>
        </w:rPr>
        <w:t>“Works”</w:t>
      </w:r>
      <w:r>
        <w:rPr>
          <w:rtl w:val="0"/>
        </w:rPr>
        <w:t xml:space="preserve">) to be undertaken by the Contractor (hereinafter called the </w:t>
      </w:r>
      <w:r>
        <w:rPr>
          <w:b/>
          <w:rtl w:val="0"/>
        </w:rPr>
        <w:t>“Contract”</w:t>
      </w:r>
      <w:r>
        <w:rPr>
          <w:rtl w:val="0"/>
        </w:rPr>
        <w:t>).</w:t>
      </w:r>
    </w:p>
    <w:p>
      <w:pPr>
        <w:spacing w:before="0" w:after="200" w:line="276" w:lineRule="auto"/>
        <w:rPr>
          <w:sz w:val="18"/>
          <w:szCs w:val="18"/>
        </w:rPr>
      </w:pPr>
      <w:r>
        <w:rPr>
          <w:sz w:val="18"/>
          <w:szCs w:val="18"/>
          <w:rtl w:val="0"/>
        </w:rPr>
        <w:t>Furthermore, we understand that, according to the conditions of the Contract, an advance is to be made against an Advance Payment Security. At the request of the Contractor, we irrevocably and unconditionally notwithstanding any objection which may be made by the Contractor and without any right of set-off or counterclaim, undertake with you that whenever you give written notice we agree to pay you on demand immediately any sum or sums not exceeding in total an amount of</w:t>
      </w:r>
      <w:r>
        <w:rPr>
          <w:b/>
          <w:i/>
          <w:sz w:val="18"/>
          <w:szCs w:val="18"/>
          <w:rtl w:val="0"/>
        </w:rPr>
        <w:t xml:space="preserve"> </w:t>
      </w:r>
      <w:r>
        <w:rPr>
          <w:sz w:val="18"/>
          <w:szCs w:val="18"/>
          <w:shd w:val="clear" w:fill="CCCCCC"/>
          <w:rtl w:val="0"/>
        </w:rPr>
        <w:t xml:space="preserve">[insert amount(s) in words </w:t>
      </w:r>
      <w:r>
        <w:rPr>
          <w:shd w:val="clear" w:fill="CCCCCC"/>
          <w:rtl w:val="0"/>
        </w:rPr>
        <w:t xml:space="preserve">(and </w:t>
      </w:r>
      <w:r>
        <w:rPr>
          <w:sz w:val="18"/>
          <w:szCs w:val="18"/>
          <w:shd w:val="clear" w:fill="CCCCCC"/>
          <w:rtl w:val="0"/>
        </w:rPr>
        <w:t>figures</w:t>
      </w:r>
      <w:r>
        <w:rPr>
          <w:shd w:val="clear" w:fill="CCCCCC"/>
          <w:rtl w:val="0"/>
        </w:rPr>
        <w:t>) with the relevant currency</w:t>
      </w:r>
      <w:r>
        <w:rPr>
          <w:sz w:val="18"/>
          <w:szCs w:val="18"/>
          <w:shd w:val="clear" w:fill="CCCCCC"/>
          <w:rtl w:val="0"/>
        </w:rPr>
        <w:t>]</w:t>
      </w:r>
      <w:r>
        <w:rPr>
          <w:sz w:val="18"/>
          <w:szCs w:val="18"/>
          <w:rtl w:val="0"/>
        </w:rPr>
        <w:t xml:space="preserve">, </w:t>
      </w:r>
      <w:r>
        <w:rPr>
          <w:rtl w:val="0"/>
        </w:rPr>
        <w:t xml:space="preserve">(hereinafter called the </w:t>
      </w:r>
      <w:r>
        <w:rPr>
          <w:b/>
          <w:rtl w:val="0"/>
        </w:rPr>
        <w:t>“Guaranteed Sum”</w:t>
      </w:r>
      <w:r>
        <w:rPr>
          <w:rtl w:val="0"/>
        </w:rPr>
        <w:t>)</w:t>
      </w:r>
      <w:r>
        <w:rPr>
          <w:sz w:val="18"/>
          <w:szCs w:val="18"/>
          <w:rtl w:val="0"/>
        </w:rPr>
        <w:t xml:space="preserve"> upon receipt by us of your first demand in writing declaring that the supplier is in breach of its obligation under the Contract with respect to the advance payment. It is a condition for any claim and payment under this guarantee to be made, that the advance payment referred to above must have been received by the Contractor.</w:t>
      </w:r>
    </w:p>
    <w:p>
      <w:pPr>
        <w:spacing w:before="0" w:after="200" w:line="276" w:lineRule="auto"/>
        <w:rPr>
          <w:sz w:val="18"/>
          <w:szCs w:val="18"/>
        </w:rPr>
      </w:pPr>
      <w:r>
        <w:rPr>
          <w:sz w:val="18"/>
          <w:szCs w:val="18"/>
          <w:rtl w:val="0"/>
        </w:rPr>
        <w:t xml:space="preserve">This Guarantee for Advance Payment </w:t>
      </w:r>
      <w:r>
        <w:rPr>
          <w:rtl w:val="0"/>
        </w:rPr>
        <w:t xml:space="preserve">(hereinafter called the </w:t>
      </w:r>
      <w:r>
        <w:rPr>
          <w:b/>
          <w:rtl w:val="0"/>
        </w:rPr>
        <w:t>“Guarantee”</w:t>
      </w:r>
      <w:r>
        <w:rPr>
          <w:rtl w:val="0"/>
        </w:rPr>
        <w:t>)</w:t>
      </w:r>
      <w:r>
        <w:rPr>
          <w:sz w:val="18"/>
          <w:szCs w:val="18"/>
          <w:rtl w:val="0"/>
        </w:rPr>
        <w:t xml:space="preserve"> is valid and will continue to be valid from the date of this letter and until the Guaranteed Sum has been recovered by you. The Guaranteed Sum shall reduce automatically proportionally to the part of the advance payment you have recovered according to the terms and conditions for the advance payment. This Guarantee will automatically expire upon us receiving from you certification that the Guaranteed Sum has been fully repaid by the Contractor.</w:t>
      </w:r>
    </w:p>
    <w:p>
      <w:pPr>
        <w:spacing w:before="0" w:after="200" w:line="276" w:lineRule="auto"/>
        <w:rPr>
          <w:sz w:val="18"/>
          <w:szCs w:val="18"/>
        </w:rPr>
      </w:pPr>
      <w:r>
        <w:rPr>
          <w:sz w:val="18"/>
          <w:szCs w:val="18"/>
          <w:rtl w:val="0"/>
        </w:rPr>
        <w:t xml:space="preserve">Any payment by us to you in accordance with this Guarantee must be in immediately available and freely transferable </w:t>
      </w:r>
      <w:r>
        <w:rPr>
          <w:sz w:val="18"/>
          <w:szCs w:val="18"/>
          <w:shd w:val="clear" w:fill="CCCCCC"/>
          <w:rtl w:val="0"/>
        </w:rPr>
        <w:t>[insert currency]</w:t>
      </w:r>
      <w:r>
        <w:rPr>
          <w:sz w:val="18"/>
          <w:szCs w:val="18"/>
          <w:rtl w:val="0"/>
        </w:rPr>
        <w:t xml:space="preserve"> free and clear of and without any deduction for or on account of any present or future taxes, levies, imposts, duties, charges, fees, set off, counterclaims, deductions or withholdings of any nature whatsoever and by whomever imposed.</w:t>
      </w:r>
    </w:p>
    <w:p>
      <w:pPr>
        <w:spacing w:before="0" w:after="200" w:line="276" w:lineRule="auto"/>
        <w:rPr>
          <w:sz w:val="18"/>
          <w:szCs w:val="18"/>
        </w:rPr>
      </w:pPr>
      <w:r>
        <w:rPr>
          <w:sz w:val="18"/>
          <w:szCs w:val="18"/>
          <w:rtl w:val="0"/>
        </w:rPr>
        <w:t>Our obligations under this Guarantee constitute direct primary, irrevocable and unconditional obligations. Additionally, our obligations do not require any previous notice to be given to the Contractor and do not require that any claim be made against the Contractor. Further, our obligations will not be discharged and will not be otherwise prejudiced or adversely affected by any:</w:t>
      </w:r>
    </w:p>
    <w:p>
      <w:pPr>
        <w:numPr>
          <w:ilvl w:val="0"/>
          <w:numId w:val="15"/>
        </w:numPr>
        <w:spacing w:before="0" w:after="120" w:line="276" w:lineRule="auto"/>
        <w:ind w:left="1080" w:hanging="360"/>
        <w:rPr>
          <w:rFonts w:ascii="Arial" w:hAnsi="Arial" w:eastAsia="Arial" w:cs="Arial"/>
          <w:sz w:val="18"/>
          <w:szCs w:val="18"/>
        </w:rPr>
      </w:pPr>
      <w:r>
        <w:rPr>
          <w:sz w:val="18"/>
          <w:szCs w:val="18"/>
          <w:rtl w:val="0"/>
        </w:rPr>
        <w:t>time, lenience or tolerance which you may grant to the Contractor;</w:t>
      </w:r>
    </w:p>
    <w:p>
      <w:pPr>
        <w:numPr>
          <w:ilvl w:val="0"/>
          <w:numId w:val="15"/>
        </w:numPr>
        <w:spacing w:before="0" w:after="120" w:line="276" w:lineRule="auto"/>
        <w:ind w:left="1080" w:hanging="360"/>
        <w:rPr>
          <w:rFonts w:ascii="Arial" w:hAnsi="Arial" w:eastAsia="Arial" w:cs="Arial"/>
          <w:sz w:val="18"/>
          <w:szCs w:val="18"/>
        </w:rPr>
      </w:pPr>
      <w:r>
        <w:rPr>
          <w:sz w:val="18"/>
          <w:szCs w:val="18"/>
          <w:rtl w:val="0"/>
        </w:rPr>
        <w:t>amendment, modification or extension which may be made to the Contract or the Works performed under the Contract;</w:t>
      </w:r>
    </w:p>
    <w:p>
      <w:pPr>
        <w:numPr>
          <w:ilvl w:val="0"/>
          <w:numId w:val="15"/>
        </w:numPr>
        <w:spacing w:before="0" w:after="120" w:line="276" w:lineRule="auto"/>
        <w:ind w:left="1080" w:hanging="360"/>
        <w:rPr>
          <w:rFonts w:ascii="Arial" w:hAnsi="Arial" w:eastAsia="Arial" w:cs="Arial"/>
          <w:sz w:val="18"/>
          <w:szCs w:val="18"/>
        </w:rPr>
      </w:pPr>
      <w:r>
        <w:rPr>
          <w:sz w:val="18"/>
          <w:szCs w:val="18"/>
          <w:rtl w:val="0"/>
        </w:rPr>
        <w:t>intermediate payment or other fulfilment made by us;</w:t>
      </w:r>
    </w:p>
    <w:p>
      <w:pPr>
        <w:numPr>
          <w:ilvl w:val="0"/>
          <w:numId w:val="15"/>
        </w:numPr>
        <w:spacing w:before="0" w:after="120" w:line="276" w:lineRule="auto"/>
        <w:ind w:left="1080" w:hanging="360"/>
        <w:rPr>
          <w:rFonts w:ascii="Arial" w:hAnsi="Arial" w:eastAsia="Arial" w:cs="Arial"/>
          <w:sz w:val="18"/>
          <w:szCs w:val="18"/>
        </w:rPr>
      </w:pPr>
      <w:r>
        <w:rPr>
          <w:sz w:val="18"/>
          <w:szCs w:val="18"/>
          <w:rtl w:val="0"/>
        </w:rPr>
        <w:t>change in the constitution or organization of the Contractor; or</w:t>
      </w:r>
    </w:p>
    <w:p>
      <w:pPr>
        <w:numPr>
          <w:ilvl w:val="0"/>
          <w:numId w:val="15"/>
        </w:numPr>
        <w:spacing w:before="0" w:after="120" w:line="276" w:lineRule="auto"/>
        <w:ind w:left="1080" w:hanging="360"/>
        <w:rPr>
          <w:rFonts w:ascii="Arial" w:hAnsi="Arial" w:eastAsia="Arial" w:cs="Arial"/>
          <w:sz w:val="18"/>
          <w:szCs w:val="18"/>
        </w:rPr>
      </w:pPr>
      <w:r>
        <w:rPr>
          <w:sz w:val="18"/>
          <w:szCs w:val="18"/>
          <w:rtl w:val="0"/>
        </w:rPr>
        <w:t>other matter or thing which in the absence of this provision would or might have that effect, except a discharge or amendment expressly made or agreed to by you in writing.</w:t>
      </w:r>
    </w:p>
    <w:p>
      <w:pPr>
        <w:spacing w:before="0" w:after="200" w:line="276" w:lineRule="auto"/>
        <w:rPr>
          <w:sz w:val="18"/>
          <w:szCs w:val="18"/>
        </w:rPr>
      </w:pPr>
      <w:r>
        <w:rPr>
          <w:sz w:val="18"/>
          <w:szCs w:val="18"/>
          <w:rtl w:val="0"/>
        </w:rPr>
        <w:t>This Guarantee may not be assigned by you to any third party, without our prior written consent, which must not be unreasonably withheld. You must notify us in writing of any assignment, after which we must make any payment claimed under this Guarantee to the person, firm or company specified in the notice which will constitute a full and valid release by us in relation to that payment.</w:t>
      </w:r>
    </w:p>
    <w:p>
      <w:pPr>
        <w:spacing w:before="0" w:after="200" w:line="276" w:lineRule="auto"/>
        <w:rPr>
          <w:sz w:val="18"/>
          <w:szCs w:val="18"/>
        </w:rPr>
      </w:pPr>
      <w:r>
        <w:rPr>
          <w:sz w:val="18"/>
          <w:szCs w:val="18"/>
          <w:rtl w:val="0"/>
        </w:rPr>
        <w:t>Any notice required by this Guarantee is deemed to be given when delivered (in the case of personal delivery) or forty-eight (48) hours after being dispatched by prepaid registered post or recorded delivery (in the case of letter) or as otherwise advised by and between the parties.</w:t>
      </w:r>
    </w:p>
    <w:p>
      <w:pPr>
        <w:spacing w:before="0" w:after="200" w:line="276" w:lineRule="auto"/>
        <w:rPr>
          <w:sz w:val="18"/>
          <w:szCs w:val="18"/>
        </w:rPr>
      </w:pPr>
      <w:r>
        <w:rPr>
          <w:sz w:val="18"/>
          <w:szCs w:val="18"/>
          <w:rtl w:val="0"/>
        </w:rPr>
        <w:t>We agree that part of the Contract may be amended, renewed, extended, modified, compromised, released or discharged by mutual agreement between you and the Contractor, and this security may be exchanged or surrendered without in any way impairing or affecting our abilities under this Guarantee without notice to us and without the necessity of any additional endorsement, consent or guarantee by us, provided, however, that the Guaranteed Sum does not increase.</w:t>
      </w:r>
    </w:p>
    <w:p>
      <w:pPr>
        <w:spacing w:before="0" w:after="200" w:line="276" w:lineRule="auto"/>
        <w:ind w:right="-150"/>
        <w:rPr>
          <w:sz w:val="18"/>
          <w:szCs w:val="18"/>
        </w:rPr>
      </w:pPr>
      <w:r>
        <w:rPr>
          <w:sz w:val="18"/>
          <w:szCs w:val="18"/>
          <w:rtl w:val="0"/>
        </w:rPr>
        <w:t>No action, event or condition which by any applicable law may operate to free us from liability under this Guarantee will have any effect. We waive any right we may have to apply such law so that in all respects our liability under this Guarantee will be irrevocable and, except as stated in this Guarantee, unconditional in all respects.</w:t>
      </w:r>
    </w:p>
    <w:p>
      <w:pPr>
        <w:spacing w:before="0" w:after="200" w:line="276" w:lineRule="auto"/>
        <w:rPr>
          <w:sz w:val="18"/>
          <w:szCs w:val="18"/>
        </w:rPr>
      </w:pPr>
      <w:r>
        <w:rPr>
          <w:sz w:val="18"/>
          <w:szCs w:val="18"/>
          <w:rtl w:val="0"/>
        </w:rPr>
        <w:t>Capitalized words and phrases used within this Guarantee have the same meanings as are given to them in the Contract.</w:t>
      </w:r>
    </w:p>
    <w:p>
      <w:pPr>
        <w:spacing w:before="0" w:after="200" w:line="276" w:lineRule="auto"/>
        <w:rPr>
          <w:sz w:val="18"/>
          <w:szCs w:val="18"/>
        </w:rPr>
      </w:pPr>
      <w:r>
        <w:rPr>
          <w:sz w:val="18"/>
          <w:szCs w:val="18"/>
          <w:rtl w:val="0"/>
        </w:rPr>
        <w:t xml:space="preserve">This Guarantee is governed by the Uniform Rules for Demand Guarantees (2010 Revision), International Chamber of Commerce Publication No. 758, provided that the supporting statement under Article 15 (a), and Articles 34 and 35 are excluded. Any disputes arising out or in connection with this Guarantee, or the breach, termination, or invalidity thereof will be referred to and finally resolved by arbitration in accordance with the </w:t>
      </w:r>
      <w:r>
        <w:rPr>
          <w:rtl w:val="0"/>
        </w:rPr>
        <w:t>United Nations Commission on International Trade Law (</w:t>
      </w:r>
      <w:r>
        <w:rPr>
          <w:sz w:val="18"/>
          <w:szCs w:val="18"/>
          <w:rtl w:val="0"/>
        </w:rPr>
        <w:t xml:space="preserve">UNCITRAL) </w:t>
      </w:r>
      <w:r>
        <w:rPr>
          <w:rtl w:val="0"/>
        </w:rPr>
        <w:t xml:space="preserve">Arbitration Rules </w:t>
      </w:r>
      <w:r>
        <w:rPr>
          <w:sz w:val="18"/>
          <w:szCs w:val="18"/>
          <w:rtl w:val="0"/>
        </w:rPr>
        <w:t>then in effect, the language of the proceedings being English.</w:t>
      </w:r>
    </w:p>
    <w:p>
      <w:pPr>
        <w:spacing w:before="0" w:after="200" w:line="276" w:lineRule="auto"/>
        <w:rPr>
          <w:sz w:val="18"/>
          <w:szCs w:val="18"/>
        </w:rPr>
      </w:pPr>
      <w:r>
        <w:rPr>
          <w:sz w:val="18"/>
          <w:szCs w:val="18"/>
          <w:rtl w:val="0"/>
        </w:rPr>
        <w:t>Nothing in or relating to this Guarantee shall be deemed a waiver, express or implied, of any of the privileges and immunities of the United Nations, including its subsidiary organs, of which UNOPS is an integral part, which are hereby expressly reserved.</w:t>
      </w:r>
    </w:p>
    <w:p>
      <w:pPr>
        <w:spacing w:after="60"/>
      </w:pPr>
      <w:r>
        <w:rPr>
          <w:rtl w:val="0"/>
        </w:rPr>
        <w:t xml:space="preserve">IN WITNESS of which the </w:t>
      </w:r>
      <w:r>
        <w:rPr>
          <w:shd w:val="clear" w:fill="CCCCCC"/>
          <w:rtl w:val="0"/>
        </w:rPr>
        <w:t>[insert name of the institution issuing the guarantee]</w:t>
      </w:r>
      <w:r>
        <w:rPr>
          <w:rtl w:val="0"/>
        </w:rPr>
        <w:t xml:space="preserve"> has duly executed this Guarantee on the date stated above.</w:t>
      </w:r>
    </w:p>
    <w:tbl>
      <w:tblPr>
        <w:tblStyle w:val="36"/>
        <w:tblW w:w="5100" w:type="dxa"/>
        <w:tblInd w:w="-18"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108" w:type="dxa"/>
          <w:bottom w:w="0" w:type="dxa"/>
          <w:right w:w="108" w:type="dxa"/>
        </w:tblCellMar>
      </w:tblPr>
      <w:tblGrid>
        <w:gridCol w:w="5100"/>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360" w:hRule="atLeast"/>
        </w:trPr>
        <w:tc>
          <w:tcPr>
            <w:tcBorders>
              <w:top w:val="nil"/>
              <w:left w:val="nil"/>
              <w:bottom w:val="dashed" w:color="222222" w:sz="8" w:space="0"/>
              <w:right w:val="nil"/>
            </w:tcBorders>
            <w:tcMar>
              <w:top w:w="0" w:type="dxa"/>
              <w:left w:w="108" w:type="dxa"/>
              <w:bottom w:w="0" w:type="dxa"/>
              <w:right w:w="108" w:type="dxa"/>
            </w:tcMar>
            <w:vAlign w:val="center"/>
          </w:tcPr>
          <w:p>
            <w:pPr>
              <w:ind w:left="-90" w:firstLine="0"/>
              <w:rPr>
                <w:rFonts w:ascii="Arial" w:hAnsi="Arial" w:eastAsia="Arial" w:cs="Arial"/>
                <w:b/>
              </w:rPr>
            </w:pPr>
            <w:r>
              <w:rPr>
                <w:rFonts w:ascii="Arial" w:hAnsi="Arial" w:eastAsia="Arial" w:cs="Arial"/>
                <w:b/>
                <w:rtl w:val="0"/>
              </w:rPr>
              <w:t xml:space="preserve">SIGNED </w:t>
            </w:r>
            <w:r>
              <w:rPr>
                <w:rFonts w:ascii="Arial" w:hAnsi="Arial" w:eastAsia="Arial" w:cs="Arial"/>
                <w:rtl w:val="0"/>
              </w:rPr>
              <w:t xml:space="preserve">by </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360" w:hRule="atLeast"/>
        </w:trPr>
        <w:tc>
          <w:tcPr>
            <w:tcBorders>
              <w:top w:val="single" w:color="222222" w:sz="18" w:space="0"/>
              <w:left w:val="nil"/>
              <w:bottom w:val="dashed" w:color="222222" w:sz="8" w:space="0"/>
              <w:right w:val="nil"/>
            </w:tcBorders>
            <w:tcMar>
              <w:top w:w="0" w:type="dxa"/>
              <w:left w:w="108" w:type="dxa"/>
              <w:bottom w:w="0" w:type="dxa"/>
              <w:right w:w="108" w:type="dxa"/>
            </w:tcMar>
            <w:vAlign w:val="center"/>
          </w:tcPr>
          <w:p>
            <w:pPr>
              <w:tabs>
                <w:tab w:val="left" w:pos="4820"/>
              </w:tabs>
              <w:ind w:left="-90" w:firstLine="0"/>
              <w:rPr>
                <w:rFonts w:ascii="Arial" w:hAnsi="Arial" w:eastAsia="Arial" w:cs="Arial"/>
                <w:shd w:val="clear" w:fill="CCCCCC"/>
              </w:rPr>
            </w:pPr>
            <w:r>
              <w:rPr>
                <w:rFonts w:ascii="Arial" w:hAnsi="Arial" w:eastAsia="Arial" w:cs="Arial"/>
                <w:b/>
                <w:rtl w:val="0"/>
              </w:rPr>
              <w:t>Name:</w:t>
            </w:r>
            <w:r>
              <w:rPr>
                <w:rFonts w:ascii="Arial" w:hAnsi="Arial" w:eastAsia="Arial" w:cs="Arial"/>
                <w:rtl w:val="0"/>
              </w:rPr>
              <w:t xml:space="preserve"> </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360" w:hRule="atLeast"/>
        </w:trPr>
        <w:tc>
          <w:tcPr>
            <w:tcBorders>
              <w:top w:val="dashed" w:color="222222" w:sz="8" w:space="0"/>
              <w:left w:val="nil"/>
              <w:bottom w:val="dashed" w:color="222222" w:sz="8" w:space="0"/>
              <w:right w:val="nil"/>
            </w:tcBorders>
            <w:tcMar>
              <w:top w:w="0" w:type="dxa"/>
              <w:left w:w="108" w:type="dxa"/>
              <w:bottom w:w="0" w:type="dxa"/>
              <w:right w:w="108" w:type="dxa"/>
            </w:tcMar>
            <w:vAlign w:val="center"/>
          </w:tcPr>
          <w:p>
            <w:pPr>
              <w:tabs>
                <w:tab w:val="left" w:pos="4820"/>
              </w:tabs>
              <w:ind w:left="-90" w:firstLine="0"/>
              <w:rPr>
                <w:rFonts w:ascii="Arial" w:hAnsi="Arial" w:eastAsia="Arial" w:cs="Arial"/>
                <w:b/>
                <w:shd w:val="clear" w:fill="CCCCCC"/>
              </w:rPr>
            </w:pPr>
            <w:r>
              <w:rPr>
                <w:rFonts w:ascii="Arial" w:hAnsi="Arial" w:eastAsia="Arial" w:cs="Arial"/>
                <w:b/>
                <w:rtl w:val="0"/>
              </w:rPr>
              <w:t xml:space="preserve">Title: </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360" w:hRule="atLeast"/>
        </w:trPr>
        <w:tc>
          <w:tcPr>
            <w:tcBorders>
              <w:top w:val="dashed" w:color="222222" w:sz="8" w:space="0"/>
              <w:left w:val="nil"/>
              <w:bottom w:val="dashed" w:color="222222" w:sz="8" w:space="0"/>
              <w:right w:val="nil"/>
            </w:tcBorders>
            <w:tcMar>
              <w:top w:w="0" w:type="dxa"/>
              <w:left w:w="108" w:type="dxa"/>
              <w:bottom w:w="0" w:type="dxa"/>
              <w:right w:w="108" w:type="dxa"/>
            </w:tcMar>
            <w:vAlign w:val="center"/>
          </w:tcPr>
          <w:p>
            <w:pPr>
              <w:tabs>
                <w:tab w:val="left" w:pos="4820"/>
              </w:tabs>
              <w:ind w:left="-90" w:firstLine="0"/>
              <w:rPr>
                <w:rFonts w:ascii="Arial" w:hAnsi="Arial" w:eastAsia="Arial" w:cs="Arial"/>
                <w:b/>
              </w:rPr>
            </w:pPr>
            <w:r>
              <w:rPr>
                <w:rFonts w:ascii="Arial" w:hAnsi="Arial" w:eastAsia="Arial" w:cs="Arial"/>
                <w:b/>
                <w:rtl w:val="0"/>
              </w:rPr>
              <w:t xml:space="preserve">Institution: </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360" w:hRule="atLeast"/>
        </w:trPr>
        <w:tc>
          <w:tcPr>
            <w:tcBorders>
              <w:top w:val="dashed" w:color="222222" w:sz="8" w:space="0"/>
              <w:left w:val="nil"/>
              <w:bottom w:val="dashed" w:color="222222" w:sz="8" w:space="0"/>
              <w:right w:val="nil"/>
            </w:tcBorders>
            <w:tcMar>
              <w:top w:w="0" w:type="dxa"/>
              <w:left w:w="108" w:type="dxa"/>
              <w:bottom w:w="0" w:type="dxa"/>
              <w:right w:w="108" w:type="dxa"/>
            </w:tcMar>
            <w:vAlign w:val="center"/>
          </w:tcPr>
          <w:p>
            <w:pPr>
              <w:tabs>
                <w:tab w:val="center" w:pos="4320"/>
                <w:tab w:val="right" w:pos="8640"/>
              </w:tabs>
              <w:ind w:left="-90" w:firstLine="0"/>
              <w:rPr>
                <w:rFonts w:ascii="Arial" w:hAnsi="Arial" w:eastAsia="Arial" w:cs="Arial"/>
                <w:b/>
                <w:shd w:val="clear" w:fill="D9D9D9"/>
              </w:rPr>
            </w:pPr>
            <w:r>
              <w:rPr>
                <w:rFonts w:ascii="Arial" w:hAnsi="Arial" w:eastAsia="Arial" w:cs="Arial"/>
                <w:b/>
                <w:rtl w:val="0"/>
              </w:rPr>
              <w:t>Date:</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705" w:hRule="atLeast"/>
        </w:trPr>
        <w:tc>
          <w:tcPr>
            <w:tcBorders>
              <w:top w:val="dashed" w:color="222222" w:sz="8" w:space="0"/>
              <w:left w:val="nil"/>
              <w:bottom w:val="single" w:color="222222" w:sz="18" w:space="0"/>
              <w:right w:val="nil"/>
            </w:tcBorders>
            <w:tcMar>
              <w:top w:w="0" w:type="dxa"/>
              <w:left w:w="108" w:type="dxa"/>
              <w:bottom w:w="0" w:type="dxa"/>
              <w:right w:w="108" w:type="dxa"/>
            </w:tcMar>
          </w:tcPr>
          <w:p>
            <w:pPr>
              <w:pStyle w:val="3"/>
              <w:spacing w:after="200"/>
              <w:ind w:left="-90" w:firstLine="0"/>
              <w:jc w:val="left"/>
              <w:rPr>
                <w:rFonts w:ascii="Arial" w:hAnsi="Arial" w:eastAsia="Arial" w:cs="Arial"/>
              </w:rPr>
            </w:pPr>
            <w:bookmarkStart w:id="17" w:name="_heading=h.2jxsxqh" w:colFirst="0" w:colLast="0"/>
            <w:bookmarkEnd w:id="17"/>
            <w:r>
              <w:rPr>
                <w:rFonts w:ascii="Arial" w:hAnsi="Arial" w:eastAsia="Arial" w:cs="Arial"/>
                <w:sz w:val="18"/>
                <w:szCs w:val="18"/>
                <w:rtl w:val="0"/>
              </w:rPr>
              <w:t>Signature:</w:t>
            </w:r>
          </w:p>
        </w:tc>
      </w:tr>
    </w:tbl>
    <w:p/>
    <w:tbl>
      <w:tblPr>
        <w:tblStyle w:val="37"/>
        <w:tblW w:w="5100" w:type="dxa"/>
        <w:tblInd w:w="-18"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108" w:type="dxa"/>
          <w:bottom w:w="0" w:type="dxa"/>
          <w:right w:w="108" w:type="dxa"/>
        </w:tblCellMar>
      </w:tblPr>
      <w:tblGrid>
        <w:gridCol w:w="5100"/>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360" w:hRule="atLeast"/>
        </w:trPr>
        <w:tc>
          <w:tcPr>
            <w:tcBorders>
              <w:top w:val="single" w:color="222222" w:sz="18" w:space="0"/>
              <w:left w:val="nil"/>
              <w:bottom w:val="dashed" w:color="222222" w:sz="8" w:space="0"/>
              <w:right w:val="nil"/>
            </w:tcBorders>
            <w:tcMar>
              <w:top w:w="0" w:type="dxa"/>
              <w:left w:w="108" w:type="dxa"/>
              <w:bottom w:w="0" w:type="dxa"/>
              <w:right w:w="108" w:type="dxa"/>
            </w:tcMar>
            <w:vAlign w:val="center"/>
          </w:tcPr>
          <w:p>
            <w:pPr>
              <w:tabs>
                <w:tab w:val="left" w:pos="4820"/>
              </w:tabs>
              <w:ind w:left="-90" w:right="-60" w:firstLine="0"/>
              <w:rPr>
                <w:rFonts w:ascii="Arial" w:hAnsi="Arial" w:eastAsia="Arial" w:cs="Arial"/>
                <w:shd w:val="clear" w:fill="CCCCCC"/>
              </w:rPr>
            </w:pPr>
            <w:r>
              <w:rPr>
                <w:rFonts w:ascii="Arial" w:hAnsi="Arial" w:eastAsia="Arial" w:cs="Arial"/>
                <w:b/>
                <w:rtl w:val="0"/>
              </w:rPr>
              <w:t>Name of witness (block letters):</w:t>
            </w:r>
            <w:r>
              <w:rPr>
                <w:rFonts w:ascii="Arial" w:hAnsi="Arial" w:eastAsia="Arial" w:cs="Arial"/>
                <w:rtl w:val="0"/>
              </w:rPr>
              <w:t xml:space="preserve"> </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360" w:hRule="atLeast"/>
        </w:trPr>
        <w:tc>
          <w:tcPr>
            <w:tcBorders>
              <w:top w:val="dashed" w:color="222222" w:sz="8" w:space="0"/>
              <w:left w:val="nil"/>
              <w:bottom w:val="dashed" w:color="222222" w:sz="8" w:space="0"/>
              <w:right w:val="nil"/>
            </w:tcBorders>
            <w:tcMar>
              <w:top w:w="0" w:type="dxa"/>
              <w:left w:w="108" w:type="dxa"/>
              <w:bottom w:w="0" w:type="dxa"/>
              <w:right w:w="108" w:type="dxa"/>
            </w:tcMar>
            <w:vAlign w:val="center"/>
          </w:tcPr>
          <w:p>
            <w:pPr>
              <w:tabs>
                <w:tab w:val="left" w:pos="4820"/>
              </w:tabs>
              <w:ind w:left="-90" w:right="-60" w:firstLine="0"/>
              <w:rPr>
                <w:rFonts w:ascii="Arial" w:hAnsi="Arial" w:eastAsia="Arial" w:cs="Arial"/>
                <w:b/>
                <w:shd w:val="clear" w:fill="CCCCCC"/>
              </w:rPr>
            </w:pPr>
            <w:r>
              <w:rPr>
                <w:rFonts w:ascii="Arial" w:hAnsi="Arial" w:eastAsia="Arial" w:cs="Arial"/>
                <w:b/>
                <w:rtl w:val="0"/>
              </w:rPr>
              <w:t xml:space="preserve">Occupation of witness: </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360" w:hRule="atLeast"/>
        </w:trPr>
        <w:tc>
          <w:tcPr>
            <w:tcBorders>
              <w:top w:val="dashed" w:color="222222" w:sz="8" w:space="0"/>
              <w:left w:val="nil"/>
              <w:bottom w:val="dashed" w:color="222222" w:sz="8" w:space="0"/>
              <w:right w:val="nil"/>
            </w:tcBorders>
            <w:tcMar>
              <w:top w:w="0" w:type="dxa"/>
              <w:left w:w="108" w:type="dxa"/>
              <w:bottom w:w="0" w:type="dxa"/>
              <w:right w:w="108" w:type="dxa"/>
            </w:tcMar>
            <w:vAlign w:val="center"/>
          </w:tcPr>
          <w:p>
            <w:pPr>
              <w:tabs>
                <w:tab w:val="left" w:pos="4820"/>
              </w:tabs>
              <w:ind w:left="-90" w:right="-60" w:firstLine="0"/>
              <w:rPr>
                <w:rFonts w:ascii="Arial" w:hAnsi="Arial" w:eastAsia="Arial" w:cs="Arial"/>
                <w:shd w:val="clear" w:fill="CCCCCC"/>
              </w:rPr>
            </w:pPr>
            <w:r>
              <w:rPr>
                <w:rFonts w:ascii="Arial" w:hAnsi="Arial" w:eastAsia="Arial" w:cs="Arial"/>
                <w:b/>
                <w:rtl w:val="0"/>
              </w:rPr>
              <w:t xml:space="preserve">Address of witness: </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705" w:hRule="atLeast"/>
        </w:trPr>
        <w:tc>
          <w:tcPr>
            <w:tcBorders>
              <w:top w:val="dashed" w:color="222222" w:sz="8" w:space="0"/>
              <w:left w:val="nil"/>
              <w:bottom w:val="single" w:color="222222" w:sz="18" w:space="0"/>
              <w:right w:val="nil"/>
            </w:tcBorders>
            <w:tcMar>
              <w:top w:w="0" w:type="dxa"/>
              <w:left w:w="108" w:type="dxa"/>
              <w:bottom w:w="0" w:type="dxa"/>
              <w:right w:w="108" w:type="dxa"/>
            </w:tcMar>
          </w:tcPr>
          <w:p>
            <w:pPr>
              <w:pStyle w:val="3"/>
              <w:spacing w:after="200"/>
              <w:ind w:left="-90" w:right="-60" w:firstLine="0"/>
              <w:jc w:val="left"/>
              <w:rPr>
                <w:rFonts w:ascii="Arial" w:hAnsi="Arial" w:eastAsia="Arial" w:cs="Arial"/>
              </w:rPr>
            </w:pPr>
            <w:bookmarkStart w:id="18" w:name="_heading=h.z337ya" w:colFirst="0" w:colLast="0"/>
            <w:bookmarkEnd w:id="18"/>
            <w:r>
              <w:rPr>
                <w:rFonts w:ascii="Arial" w:hAnsi="Arial" w:eastAsia="Arial" w:cs="Arial"/>
                <w:sz w:val="18"/>
                <w:szCs w:val="18"/>
                <w:rtl w:val="0"/>
              </w:rPr>
              <w:t>Signature of witness:</w:t>
            </w:r>
          </w:p>
        </w:tc>
      </w:tr>
    </w:tbl>
    <w:p>
      <w:pPr>
        <w:spacing w:before="60" w:after="0" w:line="276" w:lineRule="auto"/>
        <w:rPr>
          <w:shd w:val="clear" w:fill="CCCCCC"/>
        </w:rPr>
      </w:pPr>
      <w:r>
        <w:rPr>
          <w:b/>
          <w:rtl w:val="0"/>
        </w:rPr>
        <w:t>ADDRESS FOR NOTICES</w:t>
      </w:r>
      <w:r>
        <w:rPr>
          <w:b/>
          <w:color w:val="0092D1"/>
          <w:rtl w:val="0"/>
        </w:rPr>
        <w:t xml:space="preserve"> </w:t>
      </w:r>
      <w:r>
        <w:rPr>
          <w:shd w:val="clear" w:fill="CCCCCC"/>
          <w:rtl w:val="0"/>
        </w:rPr>
        <w:t>[insert address]</w:t>
      </w:r>
      <w:r>
        <w:br w:type="page"/>
      </w:r>
    </w:p>
    <w:p>
      <w:pPr>
        <w:pStyle w:val="4"/>
        <w:keepLines/>
        <w:spacing w:before="60" w:after="0" w:line="360" w:lineRule="auto"/>
        <w:jc w:val="both"/>
        <w:rPr>
          <w:rFonts w:ascii="Arial" w:hAnsi="Arial" w:eastAsia="Arial" w:cs="Arial"/>
          <w:sz w:val="28"/>
          <w:szCs w:val="28"/>
        </w:rPr>
      </w:pPr>
      <w:bookmarkStart w:id="19" w:name="_heading=h.3j2qqm3" w:colFirst="0" w:colLast="0"/>
      <w:bookmarkEnd w:id="19"/>
      <w:r>
        <w:rPr>
          <w:rFonts w:ascii="Arial" w:hAnsi="Arial" w:eastAsia="Arial" w:cs="Arial"/>
          <w:sz w:val="28"/>
          <w:szCs w:val="28"/>
          <w:rtl w:val="0"/>
        </w:rPr>
        <w:t>5.2 Form for Performance Security</w:t>
      </w:r>
    </w:p>
    <w:p>
      <w:pPr>
        <w:spacing w:before="0" w:line="276" w:lineRule="auto"/>
        <w:jc w:val="center"/>
        <w:rPr>
          <w:b/>
          <w:sz w:val="28"/>
          <w:szCs w:val="28"/>
        </w:rPr>
      </w:pPr>
      <w:r>
        <w:rPr>
          <w:b/>
          <w:sz w:val="28"/>
          <w:szCs w:val="28"/>
          <w:rtl w:val="0"/>
        </w:rPr>
        <w:t>PERFORMANCE SECURITY</w:t>
      </w:r>
    </w:p>
    <w:p>
      <w:pPr>
        <w:spacing w:before="0" w:after="240" w:line="276" w:lineRule="auto"/>
        <w:jc w:val="center"/>
        <w:rPr>
          <w:sz w:val="18"/>
          <w:szCs w:val="18"/>
        </w:rPr>
      </w:pPr>
      <w:r>
        <w:rPr>
          <w:sz w:val="18"/>
          <w:szCs w:val="18"/>
          <w:shd w:val="clear" w:fill="CCCCCC"/>
          <w:rtl w:val="0"/>
        </w:rPr>
        <w:t>[On the letterhead of the institution issuing the security]</w:t>
      </w:r>
    </w:p>
    <w:p>
      <w:pPr>
        <w:jc w:val="right"/>
        <w:rPr>
          <w:sz w:val="18"/>
          <w:szCs w:val="18"/>
          <w:shd w:val="clear" w:fill="CCCCCC"/>
        </w:rPr>
      </w:pPr>
      <w:r>
        <w:rPr>
          <w:b/>
          <w:rtl w:val="0"/>
        </w:rPr>
        <w:t>Date:</w:t>
      </w:r>
      <w:r>
        <w:rPr>
          <w:rtl w:val="0"/>
        </w:rPr>
        <w:t xml:space="preserve"> </w:t>
      </w:r>
      <w:r>
        <w:rPr>
          <w:shd w:val="clear" w:fill="CCCCCC"/>
          <w:rtl w:val="0"/>
        </w:rPr>
        <w:t>___/___/___</w:t>
      </w:r>
    </w:p>
    <w:p>
      <w:pPr>
        <w:spacing w:before="0" w:after="240" w:line="276" w:lineRule="auto"/>
        <w:jc w:val="right"/>
        <w:rPr>
          <w:sz w:val="18"/>
          <w:szCs w:val="18"/>
          <w:shd w:val="clear" w:fill="CCCCCC"/>
        </w:rPr>
      </w:pPr>
      <w:r>
        <w:rPr>
          <w:b/>
          <w:sz w:val="18"/>
          <w:szCs w:val="18"/>
          <w:rtl w:val="0"/>
        </w:rPr>
        <w:t>Performance Security Number:</w:t>
      </w:r>
      <w:r>
        <w:rPr>
          <w:sz w:val="18"/>
          <w:szCs w:val="18"/>
          <w:rtl w:val="0"/>
        </w:rPr>
        <w:t xml:space="preserve"> </w:t>
      </w:r>
      <w:r>
        <w:rPr>
          <w:sz w:val="16"/>
          <w:szCs w:val="16"/>
          <w:shd w:val="clear" w:fill="CCCCCC"/>
          <w:rtl w:val="0"/>
        </w:rPr>
        <w:t>[#######]</w:t>
      </w:r>
    </w:p>
    <w:p>
      <w:pPr>
        <w:spacing w:before="0" w:after="0" w:line="276" w:lineRule="auto"/>
        <w:jc w:val="both"/>
      </w:pPr>
      <w:r>
        <w:rPr>
          <w:b/>
          <w:sz w:val="18"/>
          <w:szCs w:val="18"/>
          <w:rtl w:val="0"/>
        </w:rPr>
        <w:t>To:</w:t>
      </w:r>
      <w:r>
        <w:rPr>
          <w:sz w:val="18"/>
          <w:szCs w:val="18"/>
          <w:rtl w:val="0"/>
        </w:rPr>
        <w:tab/>
      </w:r>
      <w:r>
        <w:rPr>
          <w:rtl w:val="0"/>
        </w:rPr>
        <w:t>UNOPS</w:t>
      </w:r>
    </w:p>
    <w:p>
      <w:pPr>
        <w:spacing w:before="0" w:after="0" w:line="276" w:lineRule="auto"/>
        <w:ind w:firstLine="720"/>
        <w:jc w:val="both"/>
        <w:rPr>
          <w:shd w:val="clear" w:fill="CCCCCC"/>
        </w:rPr>
      </w:pPr>
      <w:r>
        <w:rPr>
          <w:shd w:val="clear" w:fill="CCCCCC"/>
          <w:rtl w:val="0"/>
        </w:rPr>
        <w:t>[insert address of the Employer]</w:t>
      </w:r>
    </w:p>
    <w:p>
      <w:pPr>
        <w:spacing w:before="200" w:after="240" w:line="276" w:lineRule="auto"/>
        <w:rPr>
          <w:sz w:val="18"/>
          <w:szCs w:val="18"/>
        </w:rPr>
      </w:pPr>
      <w:r>
        <w:rPr>
          <w:sz w:val="18"/>
          <w:szCs w:val="18"/>
          <w:rtl w:val="0"/>
        </w:rPr>
        <w:t xml:space="preserve">We have been informed that you have entered into a Contract dated </w:t>
      </w:r>
      <w:r>
        <w:rPr>
          <w:sz w:val="18"/>
          <w:szCs w:val="18"/>
          <w:shd w:val="clear" w:fill="CCCCCC"/>
          <w:rtl w:val="0"/>
        </w:rPr>
        <w:t>[insert date]</w:t>
      </w:r>
      <w:r>
        <w:rPr>
          <w:sz w:val="18"/>
          <w:szCs w:val="18"/>
          <w:rtl w:val="0"/>
        </w:rPr>
        <w:t xml:space="preserve"> with </w:t>
      </w:r>
      <w:r>
        <w:rPr>
          <w:sz w:val="18"/>
          <w:szCs w:val="18"/>
          <w:shd w:val="clear" w:fill="CCCCCC"/>
          <w:rtl w:val="0"/>
        </w:rPr>
        <w:t>[insert company name]</w:t>
      </w:r>
      <w:r>
        <w:rPr>
          <w:sz w:val="18"/>
          <w:szCs w:val="18"/>
          <w:rtl w:val="0"/>
        </w:rPr>
        <w:t xml:space="preserve"> </w:t>
      </w:r>
      <w:r>
        <w:rPr>
          <w:rtl w:val="0"/>
        </w:rPr>
        <w:t xml:space="preserve">(hereinafter called the </w:t>
      </w:r>
      <w:r>
        <w:rPr>
          <w:b/>
          <w:rtl w:val="0"/>
        </w:rPr>
        <w:t>“Contractor”</w:t>
      </w:r>
      <w:r>
        <w:rPr>
          <w:rtl w:val="0"/>
        </w:rPr>
        <w:t xml:space="preserve">) </w:t>
      </w:r>
      <w:r>
        <w:rPr>
          <w:sz w:val="18"/>
          <w:szCs w:val="18"/>
          <w:rtl w:val="0"/>
        </w:rPr>
        <w:t xml:space="preserve">titled </w:t>
      </w:r>
      <w:r>
        <w:rPr>
          <w:sz w:val="18"/>
          <w:szCs w:val="18"/>
          <w:shd w:val="clear" w:fill="CCCCCC"/>
          <w:rtl w:val="0"/>
        </w:rPr>
        <w:t>[insert contract title]</w:t>
      </w:r>
      <w:r>
        <w:rPr>
          <w:sz w:val="18"/>
          <w:szCs w:val="18"/>
          <w:rtl w:val="0"/>
        </w:rPr>
        <w:t xml:space="preserve"> with Contract No. </w:t>
      </w:r>
      <w:r>
        <w:rPr>
          <w:sz w:val="18"/>
          <w:szCs w:val="18"/>
          <w:shd w:val="clear" w:fill="CCCCCC"/>
          <w:rtl w:val="0"/>
        </w:rPr>
        <w:t>[insert number]</w:t>
      </w:r>
      <w:r>
        <w:rPr>
          <w:sz w:val="18"/>
          <w:szCs w:val="18"/>
          <w:rtl w:val="0"/>
        </w:rPr>
        <w:t xml:space="preserve"> for the </w:t>
      </w:r>
      <w:r>
        <w:rPr>
          <w:sz w:val="18"/>
          <w:szCs w:val="18"/>
          <w:shd w:val="clear" w:fill="CCCCCC"/>
          <w:rtl w:val="0"/>
        </w:rPr>
        <w:t>[insert name of the project]</w:t>
      </w:r>
      <w:r>
        <w:rPr>
          <w:sz w:val="18"/>
          <w:szCs w:val="18"/>
          <w:rtl w:val="0"/>
        </w:rPr>
        <w:t xml:space="preserve"> for certain works and services </w:t>
      </w:r>
      <w:r>
        <w:rPr>
          <w:rtl w:val="0"/>
        </w:rPr>
        <w:t xml:space="preserve">(hereinafter called the </w:t>
      </w:r>
      <w:r>
        <w:rPr>
          <w:b/>
          <w:rtl w:val="0"/>
        </w:rPr>
        <w:t>“Works”</w:t>
      </w:r>
      <w:r>
        <w:rPr>
          <w:rtl w:val="0"/>
        </w:rPr>
        <w:t xml:space="preserve">) to be undertaken by the Contractor (hereinafter called the </w:t>
      </w:r>
      <w:r>
        <w:rPr>
          <w:b/>
          <w:rtl w:val="0"/>
        </w:rPr>
        <w:t>“Contract”</w:t>
      </w:r>
      <w:r>
        <w:rPr>
          <w:rtl w:val="0"/>
        </w:rPr>
        <w:t>).</w:t>
      </w:r>
    </w:p>
    <w:p>
      <w:pPr>
        <w:spacing w:before="0" w:after="240" w:line="276" w:lineRule="auto"/>
        <w:rPr>
          <w:sz w:val="18"/>
          <w:szCs w:val="18"/>
        </w:rPr>
      </w:pPr>
      <w:r>
        <w:rPr>
          <w:sz w:val="18"/>
          <w:szCs w:val="18"/>
          <w:rtl w:val="0"/>
        </w:rPr>
        <w:t xml:space="preserve">We, irrevocably and unconditionally undertake with you that whenever you give written notice to us stating that in your sole and absolute judgment the Contractor has failed to observe or perform any of the terms, conditions or provisions of the Contract on its part to be observed or performed, we will, notwithstanding any objection which may be made by the Contractor and without any right of set-off or counterclaim, immediately pay to you or as you may direct such an amount as you may in such notice require not exceeding the sum of </w:t>
      </w:r>
      <w:r>
        <w:rPr>
          <w:sz w:val="18"/>
          <w:szCs w:val="18"/>
          <w:shd w:val="clear" w:fill="CCCCCC"/>
          <w:rtl w:val="0"/>
        </w:rPr>
        <w:t xml:space="preserve">[insert amount equivalent to 5 per cent of the Accepted Contract Amount in words </w:t>
      </w:r>
      <w:r>
        <w:rPr>
          <w:shd w:val="clear" w:fill="CCCCCC"/>
          <w:rtl w:val="0"/>
        </w:rPr>
        <w:t xml:space="preserve">(and </w:t>
      </w:r>
      <w:r>
        <w:rPr>
          <w:sz w:val="18"/>
          <w:szCs w:val="18"/>
          <w:shd w:val="clear" w:fill="CCCCCC"/>
          <w:rtl w:val="0"/>
        </w:rPr>
        <w:t xml:space="preserve">figures) </w:t>
      </w:r>
      <w:r>
        <w:rPr>
          <w:shd w:val="clear" w:fill="CCCCCC"/>
          <w:rtl w:val="0"/>
        </w:rPr>
        <w:t>with the relevant currency</w:t>
      </w:r>
      <w:r>
        <w:rPr>
          <w:sz w:val="18"/>
          <w:szCs w:val="18"/>
          <w:shd w:val="clear" w:fill="CCCCCC"/>
          <w:rtl w:val="0"/>
        </w:rPr>
        <w:t>]</w:t>
      </w:r>
      <w:r>
        <w:rPr>
          <w:sz w:val="18"/>
          <w:szCs w:val="18"/>
          <w:rtl w:val="0"/>
        </w:rPr>
        <w:t xml:space="preserve"> </w:t>
      </w:r>
      <w:r>
        <w:rPr>
          <w:rtl w:val="0"/>
        </w:rPr>
        <w:t xml:space="preserve">(hereinafter called the </w:t>
      </w:r>
      <w:r>
        <w:rPr>
          <w:b/>
          <w:rtl w:val="0"/>
        </w:rPr>
        <w:t>“Guaranteed Sum”</w:t>
      </w:r>
      <w:r>
        <w:rPr>
          <w:rtl w:val="0"/>
        </w:rPr>
        <w:t>).</w:t>
      </w:r>
    </w:p>
    <w:p>
      <w:pPr>
        <w:spacing w:before="0" w:after="240" w:line="276" w:lineRule="auto"/>
        <w:rPr>
          <w:sz w:val="18"/>
          <w:szCs w:val="18"/>
        </w:rPr>
      </w:pPr>
      <w:r>
        <w:rPr>
          <w:rtl w:val="0"/>
        </w:rPr>
        <w:t xml:space="preserve">This Performance Security (hereinafter called the </w:t>
      </w:r>
      <w:r>
        <w:rPr>
          <w:b/>
          <w:rtl w:val="0"/>
        </w:rPr>
        <w:t>“Guarantee”</w:t>
      </w:r>
      <w:r>
        <w:rPr>
          <w:rtl w:val="0"/>
        </w:rPr>
        <w:t>)</w:t>
      </w:r>
      <w:r>
        <w:rPr>
          <w:sz w:val="18"/>
          <w:szCs w:val="18"/>
          <w:rtl w:val="0"/>
        </w:rPr>
        <w:t xml:space="preserve"> is valid and will continue to be valid and enforceable from the date of this letter for the Guaranteed Sum until the issue of the Final Completion Certificate. The Guaranteed Sum may reduce to </w:t>
      </w:r>
      <w:r>
        <w:rPr>
          <w:sz w:val="18"/>
          <w:szCs w:val="18"/>
          <w:shd w:val="clear" w:fill="CCCCCC"/>
          <w:rtl w:val="0"/>
        </w:rPr>
        <w:t>[2.5  select one]</w:t>
      </w:r>
      <w:r>
        <w:rPr>
          <w:sz w:val="18"/>
          <w:szCs w:val="18"/>
          <w:rtl w:val="0"/>
        </w:rPr>
        <w:t xml:space="preserve"> per cent of the Contract Price upon the issue of the Taking-Over Certificate for the whole of the W</w:t>
      </w:r>
      <w:r>
        <w:rPr>
          <w:rtl w:val="0"/>
        </w:rPr>
        <w:t>orks. This G</w:t>
      </w:r>
      <w:r>
        <w:rPr>
          <w:sz w:val="18"/>
          <w:szCs w:val="18"/>
          <w:rtl w:val="0"/>
        </w:rPr>
        <w:t xml:space="preserve">uarantee will automatically expire on the issue of the Final Completion Certificate or, if a dispute arises under the Contract, after the final determination of that dispute, whichever occurs later. Promptly after expiration of the Guarantee, UNOPS shall return the Guarantee to the Contractor. </w:t>
      </w:r>
    </w:p>
    <w:p>
      <w:pPr>
        <w:spacing w:before="0" w:after="240" w:line="276" w:lineRule="auto"/>
        <w:rPr>
          <w:sz w:val="18"/>
          <w:szCs w:val="18"/>
        </w:rPr>
      </w:pPr>
      <w:r>
        <w:rPr>
          <w:sz w:val="18"/>
          <w:szCs w:val="18"/>
          <w:rtl w:val="0"/>
        </w:rPr>
        <w:t xml:space="preserve">Any payment by us in accordance with this Guarantee must be in immediately available and freely transferable </w:t>
      </w:r>
      <w:r>
        <w:rPr>
          <w:sz w:val="18"/>
          <w:szCs w:val="18"/>
          <w:shd w:val="clear" w:fill="CCCCCC"/>
          <w:rtl w:val="0"/>
        </w:rPr>
        <w:t>[insert currency]</w:t>
      </w:r>
      <w:r>
        <w:rPr>
          <w:sz w:val="18"/>
          <w:szCs w:val="18"/>
          <w:rtl w:val="0"/>
        </w:rPr>
        <w:t xml:space="preserve"> free and clear of and without any deduction for or on account of any present or future taxes, levies, imposts, duties, charges, fees, set off, counterclaims, deductions or withholdings of any nature whatsoever and by whomever imposed.</w:t>
      </w:r>
    </w:p>
    <w:p>
      <w:pPr>
        <w:spacing w:before="0" w:after="240" w:line="276" w:lineRule="auto"/>
        <w:rPr>
          <w:sz w:val="18"/>
          <w:szCs w:val="18"/>
        </w:rPr>
      </w:pPr>
      <w:r>
        <w:rPr>
          <w:sz w:val="18"/>
          <w:szCs w:val="18"/>
          <w:rtl w:val="0"/>
        </w:rPr>
        <w:t>Our obligations under this Guarantee constitute direct primary, irrevocable and unconditional obligations, do not require any previous notice to or claim against the Contractor and will not be discharged or otherwise prejudiced or adversely affected by any:</w:t>
      </w:r>
    </w:p>
    <w:p>
      <w:pPr>
        <w:numPr>
          <w:ilvl w:val="0"/>
          <w:numId w:val="16"/>
        </w:numPr>
        <w:spacing w:before="0" w:after="120" w:line="276" w:lineRule="auto"/>
        <w:ind w:left="1080" w:hanging="360"/>
        <w:rPr>
          <w:rFonts w:ascii="Arial" w:hAnsi="Arial" w:eastAsia="Arial" w:cs="Arial"/>
          <w:sz w:val="18"/>
          <w:szCs w:val="18"/>
        </w:rPr>
      </w:pPr>
      <w:r>
        <w:rPr>
          <w:sz w:val="18"/>
          <w:szCs w:val="18"/>
          <w:rtl w:val="0"/>
        </w:rPr>
        <w:t xml:space="preserve">time, lenience or tolerance which you may grant to the Contractor; </w:t>
      </w:r>
    </w:p>
    <w:p>
      <w:pPr>
        <w:numPr>
          <w:ilvl w:val="0"/>
          <w:numId w:val="16"/>
        </w:numPr>
        <w:spacing w:before="0" w:after="120" w:line="276" w:lineRule="auto"/>
        <w:ind w:left="1080" w:hanging="360"/>
        <w:rPr>
          <w:rFonts w:ascii="Arial" w:hAnsi="Arial" w:eastAsia="Arial" w:cs="Arial"/>
          <w:sz w:val="18"/>
          <w:szCs w:val="18"/>
        </w:rPr>
      </w:pPr>
      <w:r>
        <w:rPr>
          <w:sz w:val="18"/>
          <w:szCs w:val="18"/>
          <w:rtl w:val="0"/>
        </w:rPr>
        <w:t xml:space="preserve">amendment, modification or extension which may be made to the Contract or the Works executed under the Contract; </w:t>
      </w:r>
    </w:p>
    <w:p>
      <w:pPr>
        <w:numPr>
          <w:ilvl w:val="0"/>
          <w:numId w:val="16"/>
        </w:numPr>
        <w:spacing w:before="0" w:after="120" w:line="276" w:lineRule="auto"/>
        <w:ind w:left="1080" w:hanging="360"/>
        <w:rPr>
          <w:rFonts w:ascii="Arial" w:hAnsi="Arial" w:eastAsia="Arial" w:cs="Arial"/>
          <w:sz w:val="18"/>
          <w:szCs w:val="18"/>
        </w:rPr>
      </w:pPr>
      <w:r>
        <w:rPr>
          <w:sz w:val="18"/>
          <w:szCs w:val="18"/>
          <w:rtl w:val="0"/>
        </w:rPr>
        <w:t xml:space="preserve">intermediate payment or other fulfilment made by us; </w:t>
      </w:r>
    </w:p>
    <w:p>
      <w:pPr>
        <w:numPr>
          <w:ilvl w:val="0"/>
          <w:numId w:val="16"/>
        </w:numPr>
        <w:spacing w:before="0" w:after="120" w:line="276" w:lineRule="auto"/>
        <w:ind w:left="1080" w:hanging="360"/>
        <w:rPr>
          <w:rFonts w:ascii="Arial" w:hAnsi="Arial" w:eastAsia="Arial" w:cs="Arial"/>
          <w:sz w:val="18"/>
          <w:szCs w:val="18"/>
        </w:rPr>
      </w:pPr>
      <w:r>
        <w:rPr>
          <w:sz w:val="18"/>
          <w:szCs w:val="18"/>
          <w:rtl w:val="0"/>
        </w:rPr>
        <w:t xml:space="preserve">change in the constitution or organization of the Contractor; or </w:t>
      </w:r>
    </w:p>
    <w:p>
      <w:pPr>
        <w:numPr>
          <w:ilvl w:val="0"/>
          <w:numId w:val="16"/>
        </w:numPr>
        <w:spacing w:before="0" w:after="120" w:line="276" w:lineRule="auto"/>
        <w:ind w:left="1080" w:hanging="360"/>
        <w:rPr>
          <w:rFonts w:ascii="Arial" w:hAnsi="Arial" w:eastAsia="Arial" w:cs="Arial"/>
          <w:sz w:val="18"/>
          <w:szCs w:val="18"/>
        </w:rPr>
      </w:pPr>
      <w:r>
        <w:rPr>
          <w:sz w:val="18"/>
          <w:szCs w:val="18"/>
          <w:rtl w:val="0"/>
        </w:rPr>
        <w:t>other matter or thing which in the absence of this provision would or might have that effect, except a discharge or amendment expressly made or agreed to by you in writing.</w:t>
      </w:r>
    </w:p>
    <w:p>
      <w:pPr>
        <w:spacing w:before="0" w:after="240" w:line="276" w:lineRule="auto"/>
        <w:rPr>
          <w:sz w:val="18"/>
          <w:szCs w:val="18"/>
        </w:rPr>
      </w:pPr>
      <w:r>
        <w:rPr>
          <w:sz w:val="18"/>
          <w:szCs w:val="18"/>
          <w:rtl w:val="0"/>
        </w:rPr>
        <w:t>This Guarantee may not be assigned by you to any third party, without our prior written consent, which must not be unreasonably withheld. You must notify us in writing of any assignment, after which we must make any payment claimed under this Guarantee to the person, firm or company specified in the notice which will constitute a full and valid release by us in relation to that payment.</w:t>
      </w:r>
    </w:p>
    <w:p>
      <w:pPr>
        <w:spacing w:before="0" w:after="240" w:line="276" w:lineRule="auto"/>
        <w:rPr>
          <w:sz w:val="18"/>
          <w:szCs w:val="18"/>
        </w:rPr>
      </w:pPr>
      <w:r>
        <w:rPr>
          <w:sz w:val="18"/>
          <w:szCs w:val="18"/>
          <w:rtl w:val="0"/>
        </w:rPr>
        <w:t>Any notice required by this Guarantee is deemed to be given when delivered (in the case of personal delivery) or forty-eight (48) hours after being dispatched by prepaid registered post or recorded delivery (in the case of letter) or as otherwise advised by and between the parties.</w:t>
      </w:r>
    </w:p>
    <w:p>
      <w:pPr>
        <w:spacing w:before="0" w:after="240" w:line="276" w:lineRule="auto"/>
        <w:rPr>
          <w:sz w:val="18"/>
          <w:szCs w:val="18"/>
        </w:rPr>
      </w:pPr>
      <w:r>
        <w:rPr>
          <w:sz w:val="18"/>
          <w:szCs w:val="18"/>
          <w:rtl w:val="0"/>
        </w:rPr>
        <w:t>We agree that part of the Contract may be amended, renewed, extended, modified, compromised, released or discharged by mutual agreement between you and the Contractor, and this Guarantee may be exchanged or surrendered without in any way impairing or affecting our liabilities under this Guarantee without notice to us and without the necessity of any additional endorsement, consent or guarantee by us, provided, however, that the Guaranteed Sum does not increase or decrease.</w:t>
      </w:r>
    </w:p>
    <w:p>
      <w:pPr>
        <w:spacing w:before="0" w:after="240" w:line="276" w:lineRule="auto"/>
        <w:ind w:right="-150"/>
        <w:rPr>
          <w:sz w:val="18"/>
          <w:szCs w:val="18"/>
        </w:rPr>
      </w:pPr>
      <w:r>
        <w:rPr>
          <w:sz w:val="18"/>
          <w:szCs w:val="18"/>
          <w:rtl w:val="0"/>
        </w:rPr>
        <w:t>No action, event or condition which by any applicable law may operate to free us from liability under this Guarantee will have any effect. We waive any right we may have to apply such law so that in all respects our liability under this Guarantee will be irrevocable and, except as stated in this Guarantee, unconditional in all respects.</w:t>
      </w:r>
    </w:p>
    <w:p>
      <w:pPr>
        <w:spacing w:before="0" w:after="240" w:line="276" w:lineRule="auto"/>
        <w:rPr>
          <w:sz w:val="18"/>
          <w:szCs w:val="18"/>
        </w:rPr>
      </w:pPr>
      <w:r>
        <w:rPr>
          <w:sz w:val="18"/>
          <w:szCs w:val="18"/>
          <w:rtl w:val="0"/>
        </w:rPr>
        <w:t>Capitalized words and phrases used within this Guarantee have the same meanings as are given to them in the Contract.</w:t>
      </w:r>
    </w:p>
    <w:p>
      <w:pPr>
        <w:spacing w:before="0" w:after="240" w:line="276" w:lineRule="auto"/>
        <w:rPr>
          <w:sz w:val="18"/>
          <w:szCs w:val="18"/>
        </w:rPr>
      </w:pPr>
      <w:r>
        <w:rPr>
          <w:sz w:val="18"/>
          <w:szCs w:val="18"/>
          <w:rtl w:val="0"/>
        </w:rPr>
        <w:t>This Guarantee is governed by the Uniform Rules for Demand Guarantees (2010 Revision</w:t>
      </w:r>
      <w:r>
        <w:rPr>
          <w:rtl w:val="0"/>
        </w:rPr>
        <w:t>)</w:t>
      </w:r>
      <w:r>
        <w:rPr>
          <w:sz w:val="18"/>
          <w:szCs w:val="18"/>
          <w:rtl w:val="0"/>
        </w:rPr>
        <w:t>, International Chamber of Comme</w:t>
      </w:r>
      <w:r>
        <w:rPr>
          <w:rtl w:val="0"/>
        </w:rPr>
        <w:t>rce</w:t>
      </w:r>
      <w:r>
        <w:rPr>
          <w:sz w:val="18"/>
          <w:szCs w:val="18"/>
          <w:rtl w:val="0"/>
        </w:rPr>
        <w:t xml:space="preserve"> Publication No. 758, provided that the supporting statement under Article 15 (a), and Articles 34 and 35 are excluded. Any disputes arising out or in connection with this Guarantee, or the breach, termination, or invalidity thereof will be referred to and finally resolved by arbitration in accordance with the</w:t>
      </w:r>
      <w:r>
        <w:rPr>
          <w:rtl w:val="0"/>
        </w:rPr>
        <w:t xml:space="preserve"> United Nations Commission on International Trade Law (</w:t>
      </w:r>
      <w:r>
        <w:rPr>
          <w:sz w:val="18"/>
          <w:szCs w:val="18"/>
          <w:rtl w:val="0"/>
        </w:rPr>
        <w:t xml:space="preserve">UNCITRAL) </w:t>
      </w:r>
      <w:r>
        <w:rPr>
          <w:rtl w:val="0"/>
        </w:rPr>
        <w:t xml:space="preserve">Arbitration Rules </w:t>
      </w:r>
      <w:r>
        <w:rPr>
          <w:sz w:val="18"/>
          <w:szCs w:val="18"/>
          <w:rtl w:val="0"/>
        </w:rPr>
        <w:t>then in effect, the language of the proceedings being English.</w:t>
      </w:r>
    </w:p>
    <w:p>
      <w:pPr>
        <w:spacing w:before="0" w:after="240" w:line="276" w:lineRule="auto"/>
        <w:rPr>
          <w:sz w:val="18"/>
          <w:szCs w:val="18"/>
        </w:rPr>
      </w:pPr>
      <w:r>
        <w:rPr>
          <w:sz w:val="18"/>
          <w:szCs w:val="18"/>
          <w:rtl w:val="0"/>
        </w:rPr>
        <w:t>Nothing in or relating to this Guarantee shall be deemed a waiver, express or implied, of any of the privileges and immunities of the United Nations, including its subsidiary organs, of which UNOPS is an integral part, which are hereby expressly reserved.</w:t>
      </w:r>
    </w:p>
    <w:p>
      <w:pPr>
        <w:spacing w:before="0" w:after="240" w:line="276" w:lineRule="auto"/>
      </w:pPr>
      <w:r>
        <w:rPr>
          <w:sz w:val="18"/>
          <w:szCs w:val="18"/>
          <w:rtl w:val="0"/>
        </w:rPr>
        <w:t xml:space="preserve">IN WITNESS of which then </w:t>
      </w:r>
      <w:r>
        <w:rPr>
          <w:sz w:val="18"/>
          <w:szCs w:val="18"/>
          <w:shd w:val="clear" w:fill="CCCCCC"/>
          <w:rtl w:val="0"/>
        </w:rPr>
        <w:t>[insert name if the institution issuing the Guarantee]</w:t>
      </w:r>
      <w:r>
        <w:rPr>
          <w:sz w:val="18"/>
          <w:szCs w:val="18"/>
          <w:rtl w:val="0"/>
        </w:rPr>
        <w:t xml:space="preserve"> has duly executed this Guarantee on the date stated above.</w:t>
      </w:r>
    </w:p>
    <w:tbl>
      <w:tblPr>
        <w:tblStyle w:val="38"/>
        <w:tblW w:w="5100" w:type="dxa"/>
        <w:tblInd w:w="-18"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108" w:type="dxa"/>
          <w:bottom w:w="0" w:type="dxa"/>
          <w:right w:w="108" w:type="dxa"/>
        </w:tblCellMar>
      </w:tblPr>
      <w:tblGrid>
        <w:gridCol w:w="5100"/>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360" w:hRule="atLeast"/>
        </w:trPr>
        <w:tc>
          <w:tcPr>
            <w:tcBorders>
              <w:top w:val="nil"/>
              <w:left w:val="nil"/>
              <w:bottom w:val="dashed" w:color="222222" w:sz="8" w:space="0"/>
              <w:right w:val="nil"/>
            </w:tcBorders>
            <w:tcMar>
              <w:top w:w="0" w:type="dxa"/>
              <w:left w:w="108" w:type="dxa"/>
              <w:bottom w:w="0" w:type="dxa"/>
              <w:right w:w="108" w:type="dxa"/>
            </w:tcMar>
            <w:vAlign w:val="center"/>
          </w:tcPr>
          <w:p>
            <w:pPr>
              <w:ind w:left="-90" w:firstLine="0"/>
              <w:rPr>
                <w:rFonts w:ascii="Arial" w:hAnsi="Arial" w:eastAsia="Arial" w:cs="Arial"/>
                <w:b/>
              </w:rPr>
            </w:pPr>
            <w:r>
              <w:rPr>
                <w:rFonts w:ascii="Arial" w:hAnsi="Arial" w:eastAsia="Arial" w:cs="Arial"/>
                <w:b/>
                <w:rtl w:val="0"/>
              </w:rPr>
              <w:t xml:space="preserve">SIGNED </w:t>
            </w:r>
            <w:r>
              <w:rPr>
                <w:rFonts w:ascii="Arial" w:hAnsi="Arial" w:eastAsia="Arial" w:cs="Arial"/>
                <w:rtl w:val="0"/>
              </w:rPr>
              <w:t xml:space="preserve">by </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360" w:hRule="atLeast"/>
        </w:trPr>
        <w:tc>
          <w:tcPr>
            <w:tcBorders>
              <w:top w:val="single" w:color="222222" w:sz="18" w:space="0"/>
              <w:left w:val="nil"/>
              <w:bottom w:val="dashed" w:color="222222" w:sz="8" w:space="0"/>
              <w:right w:val="nil"/>
            </w:tcBorders>
            <w:tcMar>
              <w:top w:w="0" w:type="dxa"/>
              <w:left w:w="108" w:type="dxa"/>
              <w:bottom w:w="0" w:type="dxa"/>
              <w:right w:w="108" w:type="dxa"/>
            </w:tcMar>
            <w:vAlign w:val="center"/>
          </w:tcPr>
          <w:p>
            <w:pPr>
              <w:tabs>
                <w:tab w:val="left" w:pos="4820"/>
              </w:tabs>
              <w:ind w:left="-90" w:firstLine="0"/>
              <w:rPr>
                <w:rFonts w:ascii="Arial" w:hAnsi="Arial" w:eastAsia="Arial" w:cs="Arial"/>
                <w:shd w:val="clear" w:fill="CCCCCC"/>
              </w:rPr>
            </w:pPr>
            <w:r>
              <w:rPr>
                <w:rFonts w:ascii="Arial" w:hAnsi="Arial" w:eastAsia="Arial" w:cs="Arial"/>
                <w:b/>
                <w:rtl w:val="0"/>
              </w:rPr>
              <w:t>Name:</w:t>
            </w:r>
            <w:r>
              <w:rPr>
                <w:rFonts w:ascii="Arial" w:hAnsi="Arial" w:eastAsia="Arial" w:cs="Arial"/>
                <w:rtl w:val="0"/>
              </w:rPr>
              <w:t xml:space="preserve"> </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360" w:hRule="atLeast"/>
        </w:trPr>
        <w:tc>
          <w:tcPr>
            <w:tcBorders>
              <w:top w:val="dashed" w:color="222222" w:sz="8" w:space="0"/>
              <w:left w:val="nil"/>
              <w:bottom w:val="dashed" w:color="222222" w:sz="8" w:space="0"/>
              <w:right w:val="nil"/>
            </w:tcBorders>
            <w:tcMar>
              <w:top w:w="0" w:type="dxa"/>
              <w:left w:w="108" w:type="dxa"/>
              <w:bottom w:w="0" w:type="dxa"/>
              <w:right w:w="108" w:type="dxa"/>
            </w:tcMar>
            <w:vAlign w:val="center"/>
          </w:tcPr>
          <w:p>
            <w:pPr>
              <w:tabs>
                <w:tab w:val="left" w:pos="4820"/>
              </w:tabs>
              <w:ind w:left="-90" w:firstLine="0"/>
              <w:rPr>
                <w:rFonts w:ascii="Arial" w:hAnsi="Arial" w:eastAsia="Arial" w:cs="Arial"/>
                <w:b/>
                <w:shd w:val="clear" w:fill="CCCCCC"/>
              </w:rPr>
            </w:pPr>
            <w:r>
              <w:rPr>
                <w:rFonts w:ascii="Arial" w:hAnsi="Arial" w:eastAsia="Arial" w:cs="Arial"/>
                <w:b/>
                <w:rtl w:val="0"/>
              </w:rPr>
              <w:t xml:space="preserve">Title: </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360" w:hRule="atLeast"/>
        </w:trPr>
        <w:tc>
          <w:tcPr>
            <w:tcBorders>
              <w:top w:val="dashed" w:color="222222" w:sz="8" w:space="0"/>
              <w:left w:val="nil"/>
              <w:bottom w:val="dashed" w:color="222222" w:sz="8" w:space="0"/>
              <w:right w:val="nil"/>
            </w:tcBorders>
            <w:tcMar>
              <w:top w:w="0" w:type="dxa"/>
              <w:left w:w="108" w:type="dxa"/>
              <w:bottom w:w="0" w:type="dxa"/>
              <w:right w:w="108" w:type="dxa"/>
            </w:tcMar>
            <w:vAlign w:val="center"/>
          </w:tcPr>
          <w:p>
            <w:pPr>
              <w:tabs>
                <w:tab w:val="left" w:pos="4820"/>
              </w:tabs>
              <w:ind w:left="-90" w:firstLine="0"/>
              <w:rPr>
                <w:rFonts w:ascii="Arial" w:hAnsi="Arial" w:eastAsia="Arial" w:cs="Arial"/>
                <w:b/>
              </w:rPr>
            </w:pPr>
            <w:r>
              <w:rPr>
                <w:rFonts w:ascii="Arial" w:hAnsi="Arial" w:eastAsia="Arial" w:cs="Arial"/>
                <w:b/>
                <w:rtl w:val="0"/>
              </w:rPr>
              <w:t xml:space="preserve">Institution: </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360" w:hRule="atLeast"/>
        </w:trPr>
        <w:tc>
          <w:tcPr>
            <w:tcBorders>
              <w:top w:val="dashed" w:color="222222" w:sz="8" w:space="0"/>
              <w:left w:val="nil"/>
              <w:bottom w:val="dashed" w:color="222222" w:sz="8" w:space="0"/>
              <w:right w:val="nil"/>
            </w:tcBorders>
            <w:tcMar>
              <w:top w:w="0" w:type="dxa"/>
              <w:left w:w="108" w:type="dxa"/>
              <w:bottom w:w="0" w:type="dxa"/>
              <w:right w:w="108" w:type="dxa"/>
            </w:tcMar>
            <w:vAlign w:val="center"/>
          </w:tcPr>
          <w:p>
            <w:pPr>
              <w:tabs>
                <w:tab w:val="center" w:pos="4320"/>
                <w:tab w:val="right" w:pos="8640"/>
              </w:tabs>
              <w:ind w:left="-90" w:firstLine="0"/>
              <w:rPr>
                <w:rFonts w:ascii="Arial" w:hAnsi="Arial" w:eastAsia="Arial" w:cs="Arial"/>
                <w:b/>
                <w:shd w:val="clear" w:fill="D9D9D9"/>
              </w:rPr>
            </w:pPr>
            <w:r>
              <w:rPr>
                <w:rFonts w:ascii="Arial" w:hAnsi="Arial" w:eastAsia="Arial" w:cs="Arial"/>
                <w:b/>
                <w:rtl w:val="0"/>
              </w:rPr>
              <w:t>Date:</w:t>
            </w:r>
            <w:r>
              <w:rPr>
                <w:rFonts w:ascii="Arial" w:hAnsi="Arial" w:eastAsia="Arial" w:cs="Arial"/>
                <w:rtl w:val="0"/>
              </w:rPr>
              <w:t xml:space="preserve"> </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705" w:hRule="atLeast"/>
        </w:trPr>
        <w:tc>
          <w:tcPr>
            <w:tcBorders>
              <w:top w:val="dashed" w:color="222222" w:sz="8" w:space="0"/>
              <w:left w:val="nil"/>
              <w:bottom w:val="single" w:color="222222" w:sz="18" w:space="0"/>
              <w:right w:val="nil"/>
            </w:tcBorders>
            <w:tcMar>
              <w:top w:w="0" w:type="dxa"/>
              <w:left w:w="108" w:type="dxa"/>
              <w:bottom w:w="0" w:type="dxa"/>
              <w:right w:w="108" w:type="dxa"/>
            </w:tcMar>
          </w:tcPr>
          <w:p>
            <w:pPr>
              <w:pStyle w:val="3"/>
              <w:spacing w:after="200"/>
              <w:ind w:left="-90" w:firstLine="0"/>
              <w:jc w:val="left"/>
              <w:rPr>
                <w:rFonts w:ascii="Arial" w:hAnsi="Arial" w:eastAsia="Arial" w:cs="Arial"/>
              </w:rPr>
            </w:pPr>
            <w:bookmarkStart w:id="20" w:name="_heading=h.1y810tw" w:colFirst="0" w:colLast="0"/>
            <w:bookmarkEnd w:id="20"/>
            <w:r>
              <w:rPr>
                <w:rFonts w:ascii="Arial" w:hAnsi="Arial" w:eastAsia="Arial" w:cs="Arial"/>
                <w:sz w:val="18"/>
                <w:szCs w:val="18"/>
                <w:rtl w:val="0"/>
              </w:rPr>
              <w:t>Signature:</w:t>
            </w:r>
          </w:p>
        </w:tc>
      </w:tr>
    </w:tbl>
    <w:p>
      <w:pPr>
        <w:spacing w:after="0"/>
      </w:pPr>
    </w:p>
    <w:tbl>
      <w:tblPr>
        <w:tblStyle w:val="39"/>
        <w:tblW w:w="5100" w:type="dxa"/>
        <w:tblInd w:w="-18"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108" w:type="dxa"/>
          <w:bottom w:w="0" w:type="dxa"/>
          <w:right w:w="108" w:type="dxa"/>
        </w:tblCellMar>
      </w:tblPr>
      <w:tblGrid>
        <w:gridCol w:w="5100"/>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360" w:hRule="atLeast"/>
        </w:trPr>
        <w:tc>
          <w:tcPr>
            <w:tcBorders>
              <w:top w:val="single" w:color="222222" w:sz="18" w:space="0"/>
              <w:left w:val="nil"/>
              <w:bottom w:val="dashed" w:color="222222" w:sz="8" w:space="0"/>
              <w:right w:val="nil"/>
            </w:tcBorders>
            <w:tcMar>
              <w:top w:w="0" w:type="dxa"/>
              <w:left w:w="108" w:type="dxa"/>
              <w:bottom w:w="0" w:type="dxa"/>
              <w:right w:w="108" w:type="dxa"/>
            </w:tcMar>
            <w:vAlign w:val="center"/>
          </w:tcPr>
          <w:p>
            <w:pPr>
              <w:tabs>
                <w:tab w:val="left" w:pos="4820"/>
              </w:tabs>
              <w:ind w:left="-90" w:firstLine="0"/>
              <w:rPr>
                <w:rFonts w:ascii="Arial" w:hAnsi="Arial" w:eastAsia="Arial" w:cs="Arial"/>
                <w:shd w:val="clear" w:fill="CCCCCC"/>
              </w:rPr>
            </w:pPr>
            <w:r>
              <w:rPr>
                <w:rFonts w:ascii="Arial" w:hAnsi="Arial" w:eastAsia="Arial" w:cs="Arial"/>
                <w:b/>
                <w:rtl w:val="0"/>
              </w:rPr>
              <w:t>Name of witness (block letters):</w:t>
            </w:r>
            <w:r>
              <w:rPr>
                <w:rFonts w:ascii="Arial" w:hAnsi="Arial" w:eastAsia="Arial" w:cs="Arial"/>
                <w:rtl w:val="0"/>
              </w:rPr>
              <w:t xml:space="preserve"> </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360" w:hRule="atLeast"/>
        </w:trPr>
        <w:tc>
          <w:tcPr>
            <w:tcBorders>
              <w:top w:val="dashed" w:color="222222" w:sz="8" w:space="0"/>
              <w:left w:val="nil"/>
              <w:bottom w:val="dashed" w:color="222222" w:sz="8" w:space="0"/>
              <w:right w:val="nil"/>
            </w:tcBorders>
            <w:tcMar>
              <w:top w:w="0" w:type="dxa"/>
              <w:left w:w="108" w:type="dxa"/>
              <w:bottom w:w="0" w:type="dxa"/>
              <w:right w:w="108" w:type="dxa"/>
            </w:tcMar>
            <w:vAlign w:val="center"/>
          </w:tcPr>
          <w:p>
            <w:pPr>
              <w:tabs>
                <w:tab w:val="left" w:pos="4820"/>
              </w:tabs>
              <w:ind w:left="-90" w:firstLine="0"/>
              <w:rPr>
                <w:rFonts w:ascii="Arial" w:hAnsi="Arial" w:eastAsia="Arial" w:cs="Arial"/>
                <w:b/>
                <w:shd w:val="clear" w:fill="CCCCCC"/>
              </w:rPr>
            </w:pPr>
            <w:r>
              <w:rPr>
                <w:rFonts w:ascii="Arial" w:hAnsi="Arial" w:eastAsia="Arial" w:cs="Arial"/>
                <w:b/>
                <w:rtl w:val="0"/>
              </w:rPr>
              <w:t xml:space="preserve">Occupation of witness: </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360" w:hRule="atLeast"/>
        </w:trPr>
        <w:tc>
          <w:tcPr>
            <w:tcBorders>
              <w:top w:val="dashed" w:color="222222" w:sz="8" w:space="0"/>
              <w:left w:val="nil"/>
              <w:bottom w:val="dashed" w:color="222222" w:sz="8" w:space="0"/>
              <w:right w:val="nil"/>
            </w:tcBorders>
            <w:tcMar>
              <w:top w:w="0" w:type="dxa"/>
              <w:left w:w="108" w:type="dxa"/>
              <w:bottom w:w="0" w:type="dxa"/>
              <w:right w:w="108" w:type="dxa"/>
            </w:tcMar>
            <w:vAlign w:val="center"/>
          </w:tcPr>
          <w:p>
            <w:pPr>
              <w:tabs>
                <w:tab w:val="left" w:pos="4820"/>
              </w:tabs>
              <w:ind w:left="-90" w:firstLine="0"/>
              <w:rPr>
                <w:rFonts w:ascii="Arial" w:hAnsi="Arial" w:eastAsia="Arial" w:cs="Arial"/>
                <w:shd w:val="clear" w:fill="CCCCCC"/>
              </w:rPr>
            </w:pPr>
            <w:r>
              <w:rPr>
                <w:rFonts w:ascii="Arial" w:hAnsi="Arial" w:eastAsia="Arial" w:cs="Arial"/>
                <w:b/>
                <w:rtl w:val="0"/>
              </w:rPr>
              <w:t xml:space="preserve">Address of witness: </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108" w:type="dxa"/>
            <w:bottom w:w="0" w:type="dxa"/>
            <w:right w:w="108" w:type="dxa"/>
          </w:tblCellMar>
        </w:tblPrEx>
        <w:trPr>
          <w:trHeight w:val="705" w:hRule="atLeast"/>
        </w:trPr>
        <w:tc>
          <w:tcPr>
            <w:tcBorders>
              <w:top w:val="dashed" w:color="222222" w:sz="8" w:space="0"/>
              <w:left w:val="nil"/>
              <w:bottom w:val="single" w:color="222222" w:sz="18" w:space="0"/>
              <w:right w:val="nil"/>
            </w:tcBorders>
            <w:tcMar>
              <w:top w:w="0" w:type="dxa"/>
              <w:left w:w="108" w:type="dxa"/>
              <w:bottom w:w="0" w:type="dxa"/>
              <w:right w:w="108" w:type="dxa"/>
            </w:tcMar>
          </w:tcPr>
          <w:p>
            <w:pPr>
              <w:pStyle w:val="3"/>
              <w:spacing w:after="200"/>
              <w:ind w:left="-90" w:firstLine="0"/>
              <w:jc w:val="left"/>
              <w:rPr>
                <w:rFonts w:ascii="Arial" w:hAnsi="Arial" w:eastAsia="Arial" w:cs="Arial"/>
              </w:rPr>
            </w:pPr>
            <w:bookmarkStart w:id="21" w:name="_heading=h.4i7ojhp" w:colFirst="0" w:colLast="0"/>
            <w:bookmarkEnd w:id="21"/>
            <w:r>
              <w:rPr>
                <w:rFonts w:ascii="Arial" w:hAnsi="Arial" w:eastAsia="Arial" w:cs="Arial"/>
                <w:sz w:val="18"/>
                <w:szCs w:val="18"/>
                <w:rtl w:val="0"/>
              </w:rPr>
              <w:t>Signature of witness:</w:t>
            </w:r>
          </w:p>
        </w:tc>
      </w:tr>
    </w:tbl>
    <w:p>
      <w:pPr>
        <w:spacing w:before="60" w:after="0"/>
        <w:rPr>
          <w:shd w:val="clear" w:fill="CCCCCC"/>
        </w:rPr>
      </w:pPr>
      <w:r>
        <w:rPr>
          <w:b/>
          <w:rtl w:val="0"/>
        </w:rPr>
        <w:t>ADDRESS FOR NOTICES</w:t>
      </w:r>
      <w:r>
        <w:rPr>
          <w:b/>
          <w:color w:val="0092D1"/>
          <w:rtl w:val="0"/>
        </w:rPr>
        <w:t xml:space="preserve"> </w:t>
      </w:r>
      <w:r>
        <w:rPr>
          <w:shd w:val="clear" w:fill="CCCCCC"/>
          <w:rtl w:val="0"/>
        </w:rPr>
        <w:t>[insert address]</w:t>
      </w:r>
      <w:r>
        <w:br w:type="page"/>
      </w:r>
    </w:p>
    <w:p>
      <w:pPr>
        <w:pStyle w:val="4"/>
        <w:keepLines/>
        <w:spacing w:before="400" w:after="0" w:line="360" w:lineRule="auto"/>
        <w:jc w:val="both"/>
        <w:rPr>
          <w:rFonts w:ascii="Arial" w:hAnsi="Arial" w:eastAsia="Arial" w:cs="Arial"/>
          <w:sz w:val="28"/>
          <w:szCs w:val="28"/>
        </w:rPr>
      </w:pPr>
      <w:bookmarkStart w:id="22" w:name="_heading=h.2xcytpi" w:colFirst="0" w:colLast="0"/>
      <w:bookmarkEnd w:id="22"/>
      <w:r>
        <w:rPr>
          <w:rFonts w:ascii="Arial" w:hAnsi="Arial" w:eastAsia="Arial" w:cs="Arial"/>
          <w:sz w:val="28"/>
          <w:szCs w:val="28"/>
          <w:rtl w:val="0"/>
        </w:rPr>
        <w:t>5.3 Form of Discharge</w:t>
      </w:r>
    </w:p>
    <w:p>
      <w:pPr>
        <w:spacing w:before="0" w:after="0" w:line="276" w:lineRule="auto"/>
        <w:jc w:val="center"/>
        <w:rPr>
          <w:b/>
          <w:sz w:val="28"/>
          <w:szCs w:val="28"/>
        </w:rPr>
      </w:pPr>
      <w:r>
        <w:rPr>
          <w:b/>
          <w:sz w:val="28"/>
          <w:szCs w:val="28"/>
          <w:rtl w:val="0"/>
        </w:rPr>
        <w:t xml:space="preserve"> FORM OF DISCHARGE</w:t>
      </w:r>
    </w:p>
    <w:p>
      <w:pPr>
        <w:spacing w:before="0" w:after="240" w:line="276" w:lineRule="auto"/>
        <w:jc w:val="center"/>
        <w:rPr>
          <w:sz w:val="18"/>
          <w:szCs w:val="18"/>
          <w:shd w:val="clear" w:fill="CCCCCC"/>
        </w:rPr>
      </w:pPr>
      <w:r>
        <w:rPr>
          <w:sz w:val="18"/>
          <w:szCs w:val="18"/>
          <w:shd w:val="clear" w:fill="CCCCCC"/>
          <w:rtl w:val="0"/>
        </w:rPr>
        <w:t>[</w:t>
      </w:r>
      <w:r>
        <w:rPr>
          <w:shd w:val="clear" w:fill="CCCCCC"/>
          <w:rtl w:val="0"/>
        </w:rPr>
        <w:t>o</w:t>
      </w:r>
      <w:r>
        <w:rPr>
          <w:sz w:val="18"/>
          <w:szCs w:val="18"/>
          <w:shd w:val="clear" w:fill="CCCCCC"/>
          <w:rtl w:val="0"/>
        </w:rPr>
        <w:t>n the Contractor’s letterhead]</w:t>
      </w:r>
    </w:p>
    <w:p>
      <w:pPr>
        <w:jc w:val="right"/>
        <w:rPr>
          <w:sz w:val="18"/>
          <w:szCs w:val="18"/>
        </w:rPr>
      </w:pPr>
      <w:r>
        <w:rPr>
          <w:b/>
          <w:rtl w:val="0"/>
        </w:rPr>
        <w:t>Date:</w:t>
      </w:r>
      <w:r>
        <w:rPr>
          <w:rtl w:val="0"/>
        </w:rPr>
        <w:t xml:space="preserve"> </w:t>
      </w:r>
      <w:r>
        <w:rPr>
          <w:shd w:val="clear" w:fill="CCCCCC"/>
          <w:rtl w:val="0"/>
        </w:rPr>
        <w:t>___/___/___</w:t>
      </w:r>
    </w:p>
    <w:p>
      <w:pPr>
        <w:jc w:val="both"/>
      </w:pPr>
      <w:r>
        <w:rPr>
          <w:b/>
          <w:rtl w:val="0"/>
        </w:rPr>
        <w:t>To:</w:t>
      </w:r>
      <w:r>
        <w:rPr>
          <w:rtl w:val="0"/>
        </w:rPr>
        <w:tab/>
      </w:r>
      <w:r>
        <w:rPr>
          <w:rtl w:val="0"/>
        </w:rPr>
        <w:t>UNOPS</w:t>
      </w:r>
    </w:p>
    <w:p>
      <w:pPr>
        <w:ind w:firstLine="720"/>
        <w:jc w:val="both"/>
        <w:rPr>
          <w:b/>
        </w:rPr>
      </w:pPr>
      <w:r>
        <w:rPr>
          <w:shd w:val="clear" w:fill="CCCCCC"/>
          <w:rtl w:val="0"/>
        </w:rPr>
        <w:t>[insert address of the Employer]</w:t>
      </w:r>
    </w:p>
    <w:p>
      <w:pPr>
        <w:spacing w:before="200" w:after="240" w:line="276" w:lineRule="auto"/>
        <w:jc w:val="both"/>
        <w:rPr>
          <w:sz w:val="18"/>
          <w:szCs w:val="18"/>
        </w:rPr>
      </w:pPr>
      <w:r>
        <w:rPr>
          <w:sz w:val="18"/>
          <w:szCs w:val="18"/>
          <w:rtl w:val="0"/>
        </w:rPr>
        <w:t xml:space="preserve">Dear </w:t>
      </w:r>
      <w:r>
        <w:rPr>
          <w:shd w:val="clear" w:fill="CCCCCC"/>
          <w:rtl w:val="0"/>
        </w:rPr>
        <w:t>______________</w:t>
      </w:r>
      <w:r>
        <w:rPr>
          <w:rtl w:val="0"/>
        </w:rPr>
        <w:t>,</w:t>
      </w:r>
    </w:p>
    <w:p>
      <w:pPr>
        <w:spacing w:before="0" w:after="0" w:line="276" w:lineRule="auto"/>
        <w:jc w:val="both"/>
        <w:rPr>
          <w:b/>
          <w:sz w:val="18"/>
          <w:szCs w:val="18"/>
        </w:rPr>
      </w:pPr>
      <w:r>
        <w:rPr>
          <w:sz w:val="18"/>
          <w:szCs w:val="18"/>
          <w:shd w:val="clear" w:fill="CCCCCC"/>
          <w:rtl w:val="0"/>
        </w:rPr>
        <w:t>[insert Contract title]</w:t>
      </w:r>
    </w:p>
    <w:p>
      <w:pPr>
        <w:spacing w:before="0" w:after="0" w:line="276" w:lineRule="auto"/>
        <w:jc w:val="both"/>
        <w:rPr>
          <w:sz w:val="18"/>
          <w:szCs w:val="18"/>
          <w:shd w:val="clear" w:fill="CCCCCC"/>
        </w:rPr>
      </w:pPr>
      <w:r>
        <w:rPr>
          <w:sz w:val="18"/>
          <w:szCs w:val="18"/>
          <w:shd w:val="clear" w:fill="CCCCCC"/>
          <w:rtl w:val="0"/>
        </w:rPr>
        <w:t>[insert Contract Number]</w:t>
      </w:r>
    </w:p>
    <w:p>
      <w:pPr>
        <w:spacing w:before="0" w:after="240" w:line="276" w:lineRule="auto"/>
        <w:jc w:val="both"/>
        <w:rPr>
          <w:sz w:val="18"/>
          <w:szCs w:val="18"/>
          <w:shd w:val="clear" w:fill="CCCCCC"/>
        </w:rPr>
      </w:pPr>
      <w:r>
        <w:rPr>
          <w:sz w:val="18"/>
          <w:szCs w:val="18"/>
          <w:shd w:val="clear" w:fill="CCCCCC"/>
          <w:rtl w:val="0"/>
        </w:rPr>
        <w:t>[insert Project Title]</w:t>
      </w:r>
    </w:p>
    <w:p>
      <w:pPr>
        <w:spacing w:before="0" w:after="200" w:line="276" w:lineRule="auto"/>
        <w:rPr>
          <w:sz w:val="18"/>
          <w:szCs w:val="18"/>
        </w:rPr>
      </w:pPr>
      <w:r>
        <w:rPr>
          <w:sz w:val="18"/>
          <w:szCs w:val="18"/>
          <w:rtl w:val="0"/>
        </w:rPr>
        <w:t>Reference is made to Sub-Clause 14.12 [</w:t>
      </w:r>
      <w:r>
        <w:rPr>
          <w:i/>
          <w:sz w:val="18"/>
          <w:szCs w:val="18"/>
          <w:rtl w:val="0"/>
        </w:rPr>
        <w:t>Discharge</w:t>
      </w:r>
      <w:r>
        <w:rPr>
          <w:sz w:val="18"/>
          <w:szCs w:val="18"/>
          <w:rtl w:val="0"/>
        </w:rPr>
        <w:t>] of the Contract.</w:t>
      </w:r>
    </w:p>
    <w:p>
      <w:pPr>
        <w:spacing w:before="0" w:after="200" w:line="276" w:lineRule="auto"/>
        <w:rPr>
          <w:sz w:val="18"/>
          <w:szCs w:val="18"/>
        </w:rPr>
      </w:pPr>
      <w:r>
        <w:rPr>
          <w:sz w:val="18"/>
          <w:szCs w:val="18"/>
          <w:rtl w:val="0"/>
        </w:rPr>
        <w:t>The Contractor has submitted its Final Statement (or Partially Agreed Final Statement) under Sub-Clause 14.11 [</w:t>
      </w:r>
      <w:r>
        <w:rPr>
          <w:i/>
          <w:sz w:val="18"/>
          <w:szCs w:val="18"/>
          <w:rtl w:val="0"/>
        </w:rPr>
        <w:t>Final Statement</w:t>
      </w:r>
      <w:r>
        <w:rPr>
          <w:sz w:val="18"/>
          <w:szCs w:val="18"/>
          <w:rtl w:val="0"/>
        </w:rPr>
        <w:t xml:space="preserve">] of the General Conditions, and warrants that it has submitted all claims for full and final settlement of all moneys due to the Contractor under or in connection with the Contract in relation to all works and services performed in connection with the Contract. The total of the Statement is subject to any payment that may become due in respect of any dispute proceedings or arbitration which is in progress. </w:t>
      </w:r>
    </w:p>
    <w:p>
      <w:pPr>
        <w:spacing w:before="0" w:after="200" w:line="276" w:lineRule="auto"/>
        <w:rPr>
          <w:sz w:val="18"/>
          <w:szCs w:val="18"/>
        </w:rPr>
      </w:pPr>
      <w:r>
        <w:rPr>
          <w:sz w:val="18"/>
          <w:szCs w:val="18"/>
          <w:rtl w:val="0"/>
        </w:rPr>
        <w:t>The Contractor releases the Employer from all claims, actions, suits and demands which it presently has or which might in the future arise out of or in connection with the Contract or the works and services performed in connection with the Contract.</w:t>
      </w:r>
    </w:p>
    <w:p>
      <w:pPr>
        <w:spacing w:before="0" w:after="200" w:line="276" w:lineRule="auto"/>
        <w:rPr>
          <w:sz w:val="18"/>
          <w:szCs w:val="18"/>
        </w:rPr>
      </w:pPr>
      <w:r>
        <w:rPr>
          <w:sz w:val="18"/>
          <w:szCs w:val="18"/>
          <w:rtl w:val="0"/>
        </w:rPr>
        <w:t>This Discharge shall become effective after the Contractor has received:</w:t>
      </w:r>
    </w:p>
    <w:p>
      <w:pPr>
        <w:widowControl w:val="0"/>
        <w:numPr>
          <w:ilvl w:val="3"/>
          <w:numId w:val="17"/>
        </w:numPr>
        <w:spacing w:before="93" w:after="200" w:line="276" w:lineRule="auto"/>
        <w:ind w:left="1080" w:hanging="360"/>
        <w:rPr>
          <w:sz w:val="18"/>
          <w:szCs w:val="18"/>
        </w:rPr>
      </w:pPr>
      <w:r>
        <w:rPr>
          <w:sz w:val="18"/>
          <w:szCs w:val="18"/>
          <w:rtl w:val="0"/>
        </w:rPr>
        <w:t>full payment of the amount certified in the Final Payment Certificate (or Partially Agreed Final Statement); and</w:t>
      </w:r>
    </w:p>
    <w:p>
      <w:pPr>
        <w:widowControl w:val="0"/>
        <w:numPr>
          <w:ilvl w:val="3"/>
          <w:numId w:val="17"/>
        </w:numPr>
        <w:spacing w:before="93" w:after="200" w:line="276" w:lineRule="auto"/>
        <w:ind w:left="1080" w:hanging="360"/>
        <w:rPr>
          <w:sz w:val="18"/>
          <w:szCs w:val="18"/>
        </w:rPr>
      </w:pPr>
      <w:r>
        <w:rPr>
          <w:sz w:val="18"/>
          <w:szCs w:val="18"/>
          <w:rtl w:val="0"/>
        </w:rPr>
        <w:t>the Performance Guarantee.</w:t>
      </w:r>
    </w:p>
    <w:p>
      <w:pPr>
        <w:spacing w:before="0" w:after="200" w:line="276" w:lineRule="auto"/>
        <w:rPr>
          <w:sz w:val="18"/>
          <w:szCs w:val="18"/>
        </w:rPr>
      </w:pPr>
      <w:r>
        <w:rPr>
          <w:sz w:val="18"/>
          <w:szCs w:val="18"/>
          <w:rtl w:val="0"/>
        </w:rPr>
        <w:t>The Contractor acknowledges that the Employer will make the Final Payment pursuant to Clause 14.13</w:t>
      </w:r>
      <w:r>
        <w:rPr>
          <w:i/>
          <w:sz w:val="18"/>
          <w:szCs w:val="18"/>
          <w:rtl w:val="0"/>
        </w:rPr>
        <w:t xml:space="preserve"> </w:t>
      </w:r>
      <w:r>
        <w:rPr>
          <w:sz w:val="18"/>
          <w:szCs w:val="18"/>
          <w:rtl w:val="0"/>
        </w:rPr>
        <w:t>[</w:t>
      </w:r>
      <w:r>
        <w:rPr>
          <w:i/>
          <w:sz w:val="18"/>
          <w:szCs w:val="18"/>
          <w:rtl w:val="0"/>
        </w:rPr>
        <w:t>Issue of Final Payment Certificate</w:t>
      </w:r>
      <w:r>
        <w:rPr>
          <w:sz w:val="18"/>
          <w:szCs w:val="18"/>
          <w:rtl w:val="0"/>
        </w:rPr>
        <w:t>]</w:t>
      </w:r>
      <w:r>
        <w:rPr>
          <w:i/>
          <w:sz w:val="18"/>
          <w:szCs w:val="18"/>
          <w:rtl w:val="0"/>
        </w:rPr>
        <w:t xml:space="preserve"> </w:t>
      </w:r>
      <w:r>
        <w:rPr>
          <w:sz w:val="18"/>
          <w:szCs w:val="18"/>
          <w:rtl w:val="0"/>
        </w:rPr>
        <w:t>of the Contract and that such payment will be made in reliance on the warranties and releases contained in this Discharge.</w:t>
      </w:r>
    </w:p>
    <w:p>
      <w:pPr>
        <w:spacing w:before="0" w:after="200" w:line="276" w:lineRule="auto"/>
        <w:rPr>
          <w:sz w:val="18"/>
          <w:szCs w:val="18"/>
        </w:rPr>
      </w:pPr>
      <w:r>
        <w:rPr>
          <w:sz w:val="18"/>
          <w:szCs w:val="18"/>
          <w:rtl w:val="0"/>
        </w:rPr>
        <w:t>This Discharge is executed by an official representative duly authorized to bind the Contractor.</w:t>
      </w:r>
    </w:p>
    <w:p>
      <w:pPr>
        <w:spacing w:before="0" w:after="200" w:line="276" w:lineRule="auto"/>
        <w:jc w:val="both"/>
      </w:pPr>
      <w:r>
        <w:rPr>
          <w:sz w:val="18"/>
          <w:szCs w:val="18"/>
          <w:rtl w:val="0"/>
        </w:rPr>
        <w:t>Yours sincerely,</w:t>
      </w:r>
    </w:p>
    <w:p>
      <w:pPr>
        <w:tabs>
          <w:tab w:val="left" w:pos="850"/>
          <w:tab w:val="left" w:pos="4020"/>
          <w:tab w:val="right" w:pos="8440"/>
        </w:tabs>
        <w:ind w:left="0" w:right="0" w:firstLine="0"/>
      </w:pPr>
      <w:r>
        <w:rPr>
          <w:b/>
          <w:rtl w:val="0"/>
        </w:rPr>
        <w:t>Contractor’s Representative</w:t>
      </w:r>
    </w:p>
    <w:tbl>
      <w:tblPr>
        <w:tblStyle w:val="40"/>
        <w:tblW w:w="5100" w:type="dxa"/>
        <w:tblInd w:w="-15"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5100"/>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315" w:hRule="atLeast"/>
        </w:trPr>
        <w:tc>
          <w:tcPr>
            <w:tcBorders>
              <w:top w:val="single" w:color="000000" w:sz="18" w:space="0"/>
              <w:left w:val="nil"/>
              <w:bottom w:val="dashed" w:color="000000" w:sz="8" w:space="0"/>
              <w:right w:val="nil"/>
            </w:tcBorders>
            <w:tcMar>
              <w:top w:w="28" w:type="dxa"/>
              <w:left w:w="28" w:type="dxa"/>
              <w:bottom w:w="28" w:type="dxa"/>
              <w:right w:w="28" w:type="dxa"/>
            </w:tcMar>
          </w:tcPr>
          <w:p>
            <w:pPr>
              <w:tabs>
                <w:tab w:val="left" w:pos="850"/>
                <w:tab w:val="left" w:pos="4020"/>
                <w:tab w:val="right" w:pos="8440"/>
              </w:tabs>
              <w:ind w:right="0"/>
              <w:rPr>
                <w:rFonts w:ascii="Calibri" w:hAnsi="Calibri" w:eastAsia="Calibri" w:cs="Calibri"/>
                <w:b/>
              </w:rPr>
            </w:pPr>
            <w:r>
              <w:rPr>
                <w:rFonts w:ascii="Calibri" w:hAnsi="Calibri" w:eastAsia="Calibri" w:cs="Calibri"/>
                <w:b/>
                <w:rtl w:val="0"/>
              </w:rPr>
              <w:t>Name:</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315" w:hRule="atLeast"/>
        </w:trPr>
        <w:tc>
          <w:tcPr>
            <w:tcBorders>
              <w:top w:val="dashed" w:color="000000" w:sz="8" w:space="0"/>
              <w:left w:val="nil"/>
              <w:bottom w:val="dashed" w:color="000000" w:sz="8" w:space="0"/>
              <w:right w:val="nil"/>
            </w:tcBorders>
            <w:tcMar>
              <w:top w:w="28" w:type="dxa"/>
              <w:left w:w="28" w:type="dxa"/>
              <w:bottom w:w="28" w:type="dxa"/>
              <w:right w:w="28" w:type="dxa"/>
            </w:tcMar>
          </w:tcPr>
          <w:p>
            <w:pPr>
              <w:tabs>
                <w:tab w:val="left" w:pos="850"/>
                <w:tab w:val="left" w:pos="4020"/>
                <w:tab w:val="right" w:pos="8440"/>
              </w:tabs>
              <w:ind w:right="0"/>
              <w:rPr>
                <w:rFonts w:ascii="Calibri" w:hAnsi="Calibri" w:eastAsia="Calibri" w:cs="Calibri"/>
              </w:rPr>
            </w:pPr>
            <w:r>
              <w:rPr>
                <w:rFonts w:ascii="Calibri" w:hAnsi="Calibri" w:eastAsia="Calibri" w:cs="Calibri"/>
                <w:b/>
                <w:rtl w:val="0"/>
              </w:rPr>
              <w:t>Title:</w:t>
            </w:r>
            <w:r>
              <w:rPr>
                <w:rFonts w:ascii="Calibri" w:hAnsi="Calibri" w:eastAsia="Calibri" w:cs="Calibri"/>
                <w:rtl w:val="0"/>
              </w:rPr>
              <w:tab/>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315" w:hRule="atLeast"/>
        </w:trPr>
        <w:tc>
          <w:tcPr>
            <w:tcBorders>
              <w:top w:val="dashed" w:color="000000" w:sz="8" w:space="0"/>
              <w:left w:val="nil"/>
              <w:bottom w:val="dashed" w:color="000000" w:sz="8" w:space="0"/>
              <w:right w:val="nil"/>
            </w:tcBorders>
            <w:tcMar>
              <w:top w:w="28" w:type="dxa"/>
              <w:left w:w="28" w:type="dxa"/>
              <w:bottom w:w="28" w:type="dxa"/>
              <w:right w:w="28" w:type="dxa"/>
            </w:tcMar>
          </w:tcPr>
          <w:p>
            <w:pPr>
              <w:tabs>
                <w:tab w:val="left" w:pos="850"/>
                <w:tab w:val="left" w:pos="4020"/>
                <w:tab w:val="right" w:pos="8440"/>
              </w:tabs>
              <w:ind w:right="0"/>
              <w:rPr>
                <w:rFonts w:ascii="Calibri" w:hAnsi="Calibri" w:eastAsia="Calibri" w:cs="Calibri"/>
                <w:b/>
              </w:rPr>
            </w:pPr>
            <w:r>
              <w:rPr>
                <w:rFonts w:ascii="Calibri" w:hAnsi="Calibri" w:eastAsia="Calibri" w:cs="Calibri"/>
                <w:b/>
                <w:rtl w:val="0"/>
              </w:rPr>
              <w:t xml:space="preserve">Address: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315" w:hRule="atLeast"/>
        </w:trPr>
        <w:tc>
          <w:tcPr>
            <w:tcBorders>
              <w:top w:val="dashed" w:color="000000" w:sz="8" w:space="0"/>
              <w:left w:val="nil"/>
              <w:bottom w:val="dashed" w:color="000000" w:sz="8" w:space="0"/>
              <w:right w:val="nil"/>
            </w:tcBorders>
            <w:tcMar>
              <w:top w:w="28" w:type="dxa"/>
              <w:left w:w="28" w:type="dxa"/>
              <w:bottom w:w="28" w:type="dxa"/>
              <w:right w:w="28" w:type="dxa"/>
            </w:tcMar>
          </w:tcPr>
          <w:p>
            <w:pPr>
              <w:tabs>
                <w:tab w:val="left" w:pos="850"/>
                <w:tab w:val="left" w:pos="4020"/>
                <w:tab w:val="right" w:pos="8440"/>
              </w:tabs>
              <w:ind w:right="0"/>
              <w:rPr>
                <w:rFonts w:ascii="Calibri" w:hAnsi="Calibri" w:eastAsia="Calibri" w:cs="Calibri"/>
              </w:rPr>
            </w:pPr>
            <w:r>
              <w:rPr>
                <w:rFonts w:ascii="Calibri" w:hAnsi="Calibri" w:eastAsia="Calibri" w:cs="Calibri"/>
                <w:b/>
                <w:rtl w:val="0"/>
              </w:rPr>
              <w:t>Date:</w:t>
            </w:r>
            <w:r>
              <w:rPr>
                <w:rFonts w:ascii="Calibri" w:hAnsi="Calibri" w:eastAsia="Calibri" w:cs="Calibri"/>
                <w:rtl w:val="0"/>
              </w:rPr>
              <w:tab/>
            </w:r>
            <w:r>
              <w:rPr>
                <w:rFonts w:ascii="Calibri" w:hAnsi="Calibri" w:eastAsia="Calibri" w:cs="Calibri"/>
                <w:rtl w:val="0"/>
              </w:rPr>
              <w:tab/>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1005" w:hRule="atLeast"/>
        </w:trPr>
        <w:tc>
          <w:tcPr>
            <w:tcBorders>
              <w:top w:val="dashed" w:color="000000" w:sz="8" w:space="0"/>
              <w:left w:val="nil"/>
              <w:bottom w:val="single" w:color="000000" w:sz="18" w:space="0"/>
              <w:right w:val="nil"/>
            </w:tcBorders>
            <w:tcMar>
              <w:top w:w="28" w:type="dxa"/>
              <w:left w:w="28" w:type="dxa"/>
              <w:bottom w:w="28" w:type="dxa"/>
              <w:right w:w="28" w:type="dxa"/>
            </w:tcMar>
          </w:tcPr>
          <w:p>
            <w:pPr>
              <w:tabs>
                <w:tab w:val="left" w:pos="850"/>
                <w:tab w:val="left" w:pos="4020"/>
                <w:tab w:val="right" w:pos="8440"/>
              </w:tabs>
              <w:ind w:right="0"/>
              <w:rPr>
                <w:rFonts w:ascii="Calibri" w:hAnsi="Calibri" w:eastAsia="Calibri" w:cs="Calibri"/>
              </w:rPr>
            </w:pPr>
            <w:r>
              <w:rPr>
                <w:rFonts w:ascii="Calibri" w:hAnsi="Calibri" w:eastAsia="Calibri" w:cs="Calibri"/>
                <w:b/>
                <w:rtl w:val="0"/>
              </w:rPr>
              <w:t>Signature:</w:t>
            </w:r>
            <w:r>
              <w:rPr>
                <w:rFonts w:ascii="Calibri" w:hAnsi="Calibri" w:eastAsia="Calibri" w:cs="Calibri"/>
                <w:rtl w:val="0"/>
              </w:rPr>
              <w:tab/>
            </w:r>
            <w:r>
              <w:rPr>
                <w:rFonts w:ascii="Calibri" w:hAnsi="Calibri" w:eastAsia="Calibri" w:cs="Calibri"/>
                <w:rtl w:val="0"/>
              </w:rPr>
              <w:tab/>
            </w:r>
          </w:p>
        </w:tc>
      </w:tr>
    </w:tbl>
    <w:p>
      <w:pPr>
        <w:keepLines/>
        <w:spacing w:before="60"/>
        <w:sectPr>
          <w:pgSz w:w="11907" w:h="16839"/>
          <w:pgMar w:top="1440" w:right="1440" w:bottom="1440" w:left="1440" w:header="720" w:footer="360" w:gutter="0"/>
          <w:cols w:space="720" w:num="1"/>
        </w:sectPr>
      </w:pPr>
    </w:p>
    <w:p>
      <w:pPr>
        <w:pStyle w:val="2"/>
        <w:keepLines/>
        <w:spacing w:before="60" w:after="200"/>
        <w:jc w:val="left"/>
      </w:pPr>
    </w:p>
    <w:p>
      <w:pPr>
        <w:pStyle w:val="2"/>
        <w:keepLines/>
        <w:spacing w:before="60" w:after="200"/>
        <w:jc w:val="left"/>
        <w:rPr>
          <w:color w:val="000000"/>
        </w:rPr>
      </w:pPr>
      <w:r>
        <w:rPr>
          <w:rtl w:val="0"/>
        </w:rPr>
        <w:t xml:space="preserve">SECTION V: </w:t>
      </w:r>
      <w:r>
        <w:rPr>
          <w:color w:val="000000"/>
          <w:rtl w:val="0"/>
        </w:rPr>
        <w:t>REQUIREMENTS</w:t>
      </w:r>
    </w:p>
    <w:p>
      <w:pPr>
        <w:pStyle w:val="3"/>
        <w:spacing w:before="0" w:after="0" w:line="360" w:lineRule="auto"/>
        <w:jc w:val="left"/>
        <w:rPr>
          <w:sz w:val="24"/>
          <w:szCs w:val="24"/>
        </w:rPr>
      </w:pPr>
      <w:bookmarkStart w:id="23" w:name="_heading=h.3whwml4" w:colFirst="0" w:colLast="0"/>
      <w:bookmarkEnd w:id="23"/>
      <w:r>
        <w:rPr>
          <w:rtl w:val="0"/>
        </w:rPr>
        <w:t>SCHEDULE 3: REQUIREMENTS OF THE EMPLOYER</w:t>
      </w:r>
    </w:p>
    <w:p>
      <w:pPr>
        <w:pStyle w:val="4"/>
        <w:keepLines/>
        <w:spacing w:before="0" w:after="0" w:line="360" w:lineRule="auto"/>
        <w:jc w:val="both"/>
        <w:rPr>
          <w:rFonts w:ascii="Arial" w:hAnsi="Arial" w:eastAsia="Arial" w:cs="Arial"/>
          <w:sz w:val="28"/>
          <w:szCs w:val="28"/>
        </w:rPr>
      </w:pPr>
      <w:bookmarkStart w:id="24" w:name="_heading=h.2bn6wsx" w:colFirst="0" w:colLast="0"/>
      <w:bookmarkEnd w:id="24"/>
      <w:r>
        <w:rPr>
          <w:rFonts w:ascii="Arial" w:hAnsi="Arial" w:eastAsia="Arial" w:cs="Arial"/>
          <w:sz w:val="28"/>
          <w:szCs w:val="28"/>
          <w:rtl w:val="0"/>
        </w:rPr>
        <w:t>3.1 Scope of Works</w:t>
      </w:r>
    </w:p>
    <w:p>
      <w:pPr>
        <w:widowControl w:val="0"/>
        <w:numPr>
          <w:ilvl w:val="0"/>
          <w:numId w:val="18"/>
        </w:numPr>
        <w:spacing w:before="0" w:after="0" w:line="480" w:lineRule="auto"/>
        <w:ind w:left="720" w:hanging="360"/>
        <w:rPr>
          <w:b/>
          <w:sz w:val="20"/>
          <w:szCs w:val="20"/>
        </w:rPr>
      </w:pPr>
      <w:r>
        <w:rPr>
          <w:b/>
          <w:sz w:val="20"/>
          <w:szCs w:val="20"/>
          <w:rtl w:val="0"/>
        </w:rPr>
        <w:t>Demolition:</w:t>
      </w:r>
    </w:p>
    <w:tbl>
      <w:tblPr>
        <w:tblStyle w:val="41"/>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20"/>
                <w:szCs w:val="20"/>
              </w:rPr>
            </w:pPr>
            <w:r>
              <w:rPr>
                <w:rFonts w:ascii="Calibri" w:hAnsi="Calibri" w:eastAsia="Calibri" w:cs="Calibri"/>
                <w:sz w:val="20"/>
                <w:szCs w:val="20"/>
                <w:rtl w:val="0"/>
              </w:rPr>
              <w:t xml:space="preserve">Bare land and no structures to be demolished </w:t>
            </w: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tc>
      </w:tr>
    </w:tbl>
    <w:p>
      <w:pPr>
        <w:widowControl w:val="0"/>
        <w:numPr>
          <w:ilvl w:val="0"/>
          <w:numId w:val="18"/>
        </w:numPr>
        <w:spacing w:before="400" w:after="0" w:line="480" w:lineRule="auto"/>
        <w:ind w:left="720" w:hanging="360"/>
        <w:rPr>
          <w:b/>
          <w:sz w:val="20"/>
          <w:szCs w:val="20"/>
        </w:rPr>
      </w:pPr>
      <w:r>
        <w:rPr>
          <w:b/>
          <w:sz w:val="20"/>
          <w:szCs w:val="20"/>
          <w:rtl w:val="0"/>
        </w:rPr>
        <w:t>New construction:</w:t>
      </w:r>
    </w:p>
    <w:tbl>
      <w:tblPr>
        <w:tblStyle w:val="42"/>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rPr>
            </w:pPr>
          </w:p>
          <w:p>
            <w:pPr>
              <w:widowControl w:val="0"/>
              <w:spacing w:after="0"/>
              <w:ind w:right="0"/>
              <w:rPr>
                <w:rFonts w:ascii="Calibri" w:hAnsi="Calibri" w:eastAsia="Calibri" w:cs="Calibri"/>
                <w:sz w:val="20"/>
                <w:szCs w:val="20"/>
              </w:rPr>
            </w:pPr>
            <w:r>
              <w:rPr>
                <w:rFonts w:ascii="Calibri" w:hAnsi="Calibri" w:eastAsia="Calibri" w:cs="Calibri"/>
                <w:sz w:val="20"/>
                <w:szCs w:val="20"/>
                <w:rtl w:val="0"/>
              </w:rPr>
              <w:t>This is a new construction</w:t>
            </w:r>
          </w:p>
          <w:p>
            <w:pPr>
              <w:widowControl w:val="0"/>
              <w:spacing w:before="0" w:after="0" w:line="276" w:lineRule="auto"/>
              <w:rPr>
                <w:rFonts w:ascii="Calibri" w:hAnsi="Calibri" w:eastAsia="Calibri" w:cs="Calibri"/>
                <w:sz w:val="17"/>
                <w:szCs w:val="17"/>
              </w:rPr>
            </w:pPr>
            <w:r>
              <w:rPr>
                <w:rFonts w:ascii="Calibri" w:hAnsi="Calibri" w:eastAsia="Calibri" w:cs="Calibri"/>
                <w:sz w:val="20"/>
                <w:szCs w:val="20"/>
                <w:rtl w:val="0"/>
              </w:rPr>
              <w:t xml:space="preserve">The selected contractor has to undertake the substructure and superstructure works as per the given drawings and other details within the stipulated duration. </w:t>
            </w:r>
            <w:r>
              <w:rPr>
                <w:rFonts w:ascii="Calibri" w:hAnsi="Calibri" w:eastAsia="Calibri" w:cs="Calibri"/>
                <w:color w:val="000000"/>
                <w:sz w:val="20"/>
                <w:szCs w:val="20"/>
                <w:rtl w:val="0"/>
              </w:rPr>
              <w:t>(</w:t>
            </w:r>
            <w:r>
              <w:rPr>
                <w:rFonts w:ascii="Calibri" w:hAnsi="Calibri" w:eastAsia="Calibri" w:cs="Calibri"/>
                <w:b/>
                <w:color w:val="000000"/>
                <w:sz w:val="20"/>
                <w:szCs w:val="20"/>
                <w:rtl w:val="0"/>
              </w:rPr>
              <w:t xml:space="preserve">please refer Drawings, specifications, Bill of Quantities and Annex </w:t>
            </w:r>
            <w:r>
              <w:rPr>
                <w:rFonts w:ascii="Calibri" w:hAnsi="Calibri" w:eastAsia="Calibri" w:cs="Calibri"/>
                <w:b/>
                <w:sz w:val="20"/>
                <w:szCs w:val="20"/>
                <w:rtl w:val="0"/>
              </w:rPr>
              <w:t>f</w:t>
            </w:r>
            <w:r>
              <w:rPr>
                <w:rFonts w:ascii="Calibri" w:hAnsi="Calibri" w:eastAsia="Calibri" w:cs="Calibri"/>
                <w:b/>
                <w:color w:val="000000"/>
                <w:sz w:val="20"/>
                <w:szCs w:val="20"/>
                <w:rtl w:val="0"/>
              </w:rPr>
              <w:t>or more details</w:t>
            </w:r>
            <w:r>
              <w:rPr>
                <w:rFonts w:ascii="Calibri" w:hAnsi="Calibri" w:eastAsia="Calibri" w:cs="Calibri"/>
                <w:color w:val="000000"/>
                <w:sz w:val="20"/>
                <w:szCs w:val="20"/>
                <w:rtl w:val="0"/>
              </w:rPr>
              <w:t>)</w:t>
            </w:r>
          </w:p>
          <w:p>
            <w:pPr>
              <w:widowControl w:val="0"/>
              <w:spacing w:before="0" w:after="0" w:line="276" w:lineRule="auto"/>
              <w:rPr>
                <w:rFonts w:ascii="Calibri" w:hAnsi="Calibri" w:eastAsia="Calibri" w:cs="Calibri"/>
                <w:sz w:val="17"/>
                <w:szCs w:val="17"/>
              </w:rPr>
            </w:pPr>
          </w:p>
        </w:tc>
      </w:tr>
    </w:tbl>
    <w:p>
      <w:pPr>
        <w:widowControl w:val="0"/>
        <w:numPr>
          <w:ilvl w:val="0"/>
          <w:numId w:val="18"/>
        </w:numPr>
        <w:spacing w:before="400" w:after="0" w:line="480" w:lineRule="auto"/>
        <w:ind w:left="720" w:hanging="360"/>
        <w:rPr>
          <w:b/>
          <w:sz w:val="20"/>
          <w:szCs w:val="20"/>
        </w:rPr>
      </w:pPr>
      <w:r>
        <w:rPr>
          <w:b/>
          <w:sz w:val="20"/>
          <w:szCs w:val="20"/>
          <w:rtl w:val="0"/>
        </w:rPr>
        <w:t>Renovation:</w:t>
      </w:r>
    </w:p>
    <w:tbl>
      <w:tblPr>
        <w:tblStyle w:val="43"/>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b/>
                <w:sz w:val="18"/>
                <w:szCs w:val="18"/>
              </w:rPr>
            </w:pPr>
            <w:r>
              <w:rPr>
                <w:rFonts w:ascii="Calibri" w:hAnsi="Calibri" w:eastAsia="Calibri" w:cs="Calibri"/>
                <w:b/>
                <w:sz w:val="18"/>
                <w:szCs w:val="18"/>
                <w:rtl w:val="0"/>
              </w:rPr>
              <w:t>N/A</w:t>
            </w: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tc>
      </w:tr>
    </w:tbl>
    <w:p>
      <w:pPr>
        <w:widowControl w:val="0"/>
        <w:numPr>
          <w:ilvl w:val="0"/>
          <w:numId w:val="18"/>
        </w:numPr>
        <w:spacing w:before="400" w:after="0" w:line="480" w:lineRule="auto"/>
        <w:ind w:left="720" w:hanging="360"/>
        <w:rPr>
          <w:b/>
          <w:sz w:val="20"/>
          <w:szCs w:val="20"/>
        </w:rPr>
      </w:pPr>
      <w:r>
        <w:rPr>
          <w:b/>
          <w:sz w:val="20"/>
          <w:szCs w:val="20"/>
          <w:rtl w:val="0"/>
        </w:rPr>
        <w:t>Design:</w:t>
      </w:r>
    </w:p>
    <w:tbl>
      <w:tblPr>
        <w:tblStyle w:val="44"/>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20"/>
                <w:szCs w:val="20"/>
              </w:rPr>
            </w:pPr>
            <w:r>
              <w:rPr>
                <w:rFonts w:ascii="Calibri" w:hAnsi="Calibri" w:eastAsia="Calibri" w:cs="Calibri"/>
                <w:sz w:val="20"/>
                <w:szCs w:val="20"/>
                <w:rtl w:val="0"/>
              </w:rPr>
              <w:t>Please refer to the drawings and specification</w:t>
            </w: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tc>
      </w:tr>
    </w:tbl>
    <w:p>
      <w:pPr>
        <w:widowControl w:val="0"/>
        <w:numPr>
          <w:ilvl w:val="0"/>
          <w:numId w:val="18"/>
        </w:numPr>
        <w:spacing w:before="400" w:after="0" w:line="480" w:lineRule="auto"/>
        <w:ind w:left="720" w:hanging="360"/>
        <w:rPr>
          <w:b/>
          <w:sz w:val="20"/>
          <w:szCs w:val="20"/>
        </w:rPr>
      </w:pPr>
      <w:r>
        <w:rPr>
          <w:b/>
          <w:sz w:val="20"/>
          <w:szCs w:val="20"/>
          <w:rtl w:val="0"/>
        </w:rPr>
        <w:t xml:space="preserve">Supply of Plant and Materials: </w:t>
      </w:r>
    </w:p>
    <w:tbl>
      <w:tblPr>
        <w:tblStyle w:val="45"/>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20"/>
                <w:szCs w:val="20"/>
              </w:rPr>
            </w:pPr>
            <w:r>
              <w:rPr>
                <w:rFonts w:ascii="Calibri" w:hAnsi="Calibri" w:eastAsia="Calibri" w:cs="Calibri"/>
                <w:sz w:val="20"/>
                <w:szCs w:val="20"/>
                <w:rtl w:val="0"/>
              </w:rPr>
              <w:t xml:space="preserve">All required plant and material should be sourced by the selected contractor.  </w:t>
            </w: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tc>
      </w:tr>
    </w:tbl>
    <w:p>
      <w:pPr>
        <w:pStyle w:val="4"/>
        <w:keepLines/>
        <w:spacing w:before="60" w:after="0" w:line="360" w:lineRule="auto"/>
        <w:jc w:val="both"/>
        <w:rPr>
          <w:rFonts w:ascii="Arial" w:hAnsi="Arial" w:eastAsia="Arial" w:cs="Arial"/>
          <w:sz w:val="28"/>
          <w:szCs w:val="28"/>
        </w:rPr>
      </w:pPr>
      <w:bookmarkStart w:id="25" w:name="_heading=h.qsh70q" w:colFirst="0" w:colLast="0"/>
      <w:bookmarkEnd w:id="25"/>
    </w:p>
    <w:p>
      <w:pPr>
        <w:pStyle w:val="4"/>
        <w:keepLines/>
        <w:spacing w:before="60" w:after="0" w:line="360" w:lineRule="auto"/>
        <w:jc w:val="both"/>
        <w:rPr>
          <w:rFonts w:ascii="Arial" w:hAnsi="Arial" w:eastAsia="Arial" w:cs="Arial"/>
          <w:sz w:val="28"/>
          <w:szCs w:val="28"/>
        </w:rPr>
      </w:pPr>
      <w:r>
        <w:rPr>
          <w:rFonts w:ascii="Arial" w:hAnsi="Arial" w:eastAsia="Arial" w:cs="Arial"/>
          <w:sz w:val="28"/>
          <w:szCs w:val="28"/>
          <w:rtl w:val="0"/>
        </w:rPr>
        <w:t>3.2 Specifications</w:t>
      </w:r>
    </w:p>
    <w:p>
      <w:pPr>
        <w:pStyle w:val="5"/>
        <w:keepLines/>
        <w:spacing w:before="0" w:after="0" w:line="276" w:lineRule="auto"/>
        <w:rPr>
          <w:rFonts w:ascii="Arial" w:hAnsi="Arial" w:eastAsia="Arial" w:cs="Arial"/>
          <w:b w:val="0"/>
          <w:sz w:val="24"/>
          <w:szCs w:val="24"/>
        </w:rPr>
      </w:pPr>
      <w:bookmarkStart w:id="26" w:name="_heading=h.3as4poj" w:colFirst="0" w:colLast="0"/>
      <w:bookmarkEnd w:id="26"/>
      <w:r>
        <w:rPr>
          <w:rFonts w:ascii="Arial" w:hAnsi="Arial" w:eastAsia="Arial" w:cs="Arial"/>
          <w:b w:val="0"/>
          <w:sz w:val="24"/>
          <w:szCs w:val="24"/>
          <w:rtl w:val="0"/>
        </w:rPr>
        <w:t>3.2.A List of the technical specifications</w:t>
      </w:r>
    </w:p>
    <w:p>
      <w:pPr>
        <w:spacing w:before="0" w:after="200" w:line="276" w:lineRule="auto"/>
        <w:rPr>
          <w:i/>
          <w:color w:val="666666"/>
          <w:sz w:val="20"/>
          <w:szCs w:val="20"/>
        </w:rPr>
      </w:pPr>
      <w:r>
        <w:rPr>
          <w:i/>
          <w:color w:val="666666"/>
          <w:sz w:val="20"/>
          <w:szCs w:val="20"/>
          <w:rtl w:val="0"/>
        </w:rPr>
        <w:t>(General and particular Specifications including testing/sampling details/performance based standards)</w:t>
      </w:r>
    </w:p>
    <w:tbl>
      <w:tblPr>
        <w:tblStyle w:val="46"/>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2175"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spacing w:before="0" w:line="276" w:lineRule="auto"/>
              <w:rPr>
                <w:rFonts w:ascii="Calibri" w:hAnsi="Calibri" w:eastAsia="Calibri" w:cs="Calibri"/>
                <w:sz w:val="20"/>
                <w:szCs w:val="20"/>
                <w:highlight w:val="none"/>
              </w:rPr>
            </w:pPr>
            <w:r>
              <w:rPr>
                <w:rFonts w:ascii="Calibri" w:hAnsi="Calibri" w:eastAsia="Calibri" w:cs="Calibri"/>
                <w:sz w:val="20"/>
                <w:szCs w:val="20"/>
                <w:highlight w:val="none"/>
                <w:rtl w:val="0"/>
              </w:rPr>
              <w:t>Architectural</w:t>
            </w:r>
          </w:p>
          <w:p>
            <w:pPr>
              <w:spacing w:before="0" w:line="276" w:lineRule="auto"/>
              <w:rPr>
                <w:rFonts w:ascii="Calibri" w:hAnsi="Calibri" w:eastAsia="Calibri" w:cs="Calibri"/>
                <w:sz w:val="20"/>
                <w:szCs w:val="20"/>
                <w:highlight w:val="none"/>
              </w:rPr>
            </w:pPr>
            <w:r>
              <w:rPr>
                <w:rFonts w:ascii="Calibri" w:hAnsi="Calibri" w:eastAsia="Calibri" w:cs="Calibri"/>
                <w:sz w:val="20"/>
                <w:szCs w:val="20"/>
                <w:highlight w:val="none"/>
                <w:rtl w:val="0"/>
              </w:rPr>
              <w:t>Structural</w:t>
            </w:r>
          </w:p>
          <w:p>
            <w:pPr>
              <w:spacing w:before="0" w:line="276" w:lineRule="auto"/>
              <w:rPr>
                <w:rFonts w:ascii="Calibri" w:hAnsi="Calibri" w:eastAsia="Calibri" w:cs="Calibri"/>
                <w:sz w:val="20"/>
                <w:szCs w:val="20"/>
                <w:highlight w:val="none"/>
              </w:rPr>
            </w:pPr>
            <w:r>
              <w:rPr>
                <w:rFonts w:ascii="Calibri" w:hAnsi="Calibri" w:eastAsia="Calibri" w:cs="Calibri"/>
                <w:sz w:val="20"/>
                <w:szCs w:val="20"/>
                <w:highlight w:val="none"/>
                <w:rtl w:val="0"/>
              </w:rPr>
              <w:t>Electrical</w:t>
            </w:r>
          </w:p>
          <w:p>
            <w:pPr>
              <w:spacing w:before="0" w:line="276" w:lineRule="auto"/>
              <w:rPr>
                <w:rFonts w:ascii="Calibri" w:hAnsi="Calibri" w:eastAsia="Calibri" w:cs="Calibri"/>
                <w:sz w:val="20"/>
                <w:szCs w:val="20"/>
                <w:highlight w:val="none"/>
              </w:rPr>
            </w:pPr>
            <w:r>
              <w:rPr>
                <w:rFonts w:ascii="Calibri" w:hAnsi="Calibri" w:eastAsia="Calibri" w:cs="Calibri"/>
                <w:sz w:val="20"/>
                <w:szCs w:val="20"/>
                <w:highlight w:val="none"/>
                <w:rtl w:val="0"/>
              </w:rPr>
              <w:t>ELV System</w:t>
            </w:r>
          </w:p>
          <w:p>
            <w:pPr>
              <w:spacing w:before="0" w:line="276" w:lineRule="auto"/>
              <w:rPr>
                <w:rFonts w:ascii="Calibri" w:hAnsi="Calibri" w:eastAsia="Calibri" w:cs="Calibri"/>
                <w:sz w:val="20"/>
                <w:szCs w:val="20"/>
                <w:highlight w:val="none"/>
              </w:rPr>
            </w:pPr>
            <w:r>
              <w:rPr>
                <w:rFonts w:ascii="Calibri" w:hAnsi="Calibri" w:eastAsia="Calibri" w:cs="Calibri"/>
                <w:sz w:val="20"/>
                <w:szCs w:val="20"/>
                <w:highlight w:val="none"/>
                <w:rtl w:val="0"/>
              </w:rPr>
              <w:t>Solar System</w:t>
            </w:r>
          </w:p>
          <w:p>
            <w:pPr>
              <w:spacing w:before="0" w:line="276" w:lineRule="auto"/>
              <w:rPr>
                <w:rFonts w:ascii="Calibri" w:hAnsi="Calibri" w:eastAsia="Calibri" w:cs="Calibri"/>
                <w:sz w:val="20"/>
                <w:szCs w:val="20"/>
                <w:highlight w:val="none"/>
              </w:rPr>
            </w:pPr>
            <w:r>
              <w:rPr>
                <w:rFonts w:ascii="Calibri" w:hAnsi="Calibri" w:eastAsia="Calibri" w:cs="Calibri"/>
                <w:sz w:val="20"/>
                <w:szCs w:val="20"/>
                <w:highlight w:val="none"/>
                <w:rtl w:val="0"/>
              </w:rPr>
              <w:t>Air conditioning</w:t>
            </w:r>
          </w:p>
          <w:p>
            <w:pPr>
              <w:spacing w:before="0" w:line="276" w:lineRule="auto"/>
              <w:rPr>
                <w:rFonts w:ascii="Calibri" w:hAnsi="Calibri" w:eastAsia="Calibri" w:cs="Calibri"/>
                <w:sz w:val="20"/>
                <w:szCs w:val="20"/>
                <w:highlight w:val="none"/>
              </w:rPr>
            </w:pPr>
            <w:r>
              <w:rPr>
                <w:rFonts w:ascii="Calibri" w:hAnsi="Calibri" w:eastAsia="Calibri" w:cs="Calibri"/>
                <w:sz w:val="20"/>
                <w:szCs w:val="20"/>
                <w:highlight w:val="none"/>
                <w:rtl w:val="0"/>
              </w:rPr>
              <w:t>Fire detection</w:t>
            </w:r>
          </w:p>
          <w:p>
            <w:pPr>
              <w:spacing w:before="0" w:line="276" w:lineRule="auto"/>
              <w:rPr>
                <w:rFonts w:ascii="Calibri" w:hAnsi="Calibri" w:eastAsia="Calibri" w:cs="Calibri"/>
                <w:sz w:val="20"/>
                <w:szCs w:val="20"/>
                <w:highlight w:val="none"/>
              </w:rPr>
            </w:pPr>
            <w:r>
              <w:rPr>
                <w:rFonts w:ascii="Calibri" w:hAnsi="Calibri" w:eastAsia="Calibri" w:cs="Calibri"/>
                <w:sz w:val="20"/>
                <w:szCs w:val="20"/>
                <w:highlight w:val="none"/>
                <w:rtl w:val="0"/>
              </w:rPr>
              <w:t>Fire protection</w:t>
            </w:r>
          </w:p>
          <w:p>
            <w:pPr>
              <w:spacing w:before="0" w:line="276" w:lineRule="auto"/>
              <w:rPr>
                <w:rFonts w:ascii="Calibri" w:hAnsi="Calibri" w:eastAsia="Calibri" w:cs="Calibri"/>
                <w:sz w:val="20"/>
                <w:szCs w:val="20"/>
                <w:highlight w:val="none"/>
              </w:rPr>
            </w:pPr>
            <w:r>
              <w:rPr>
                <w:rFonts w:ascii="Calibri" w:hAnsi="Calibri" w:eastAsia="Calibri" w:cs="Calibri"/>
                <w:sz w:val="20"/>
                <w:szCs w:val="20"/>
                <w:highlight w:val="none"/>
                <w:rtl w:val="0"/>
              </w:rPr>
              <w:t>Medical Gas</w:t>
            </w:r>
          </w:p>
          <w:p>
            <w:pPr>
              <w:spacing w:before="0" w:line="276" w:lineRule="auto"/>
              <w:rPr>
                <w:rFonts w:ascii="Calibri" w:hAnsi="Calibri" w:eastAsia="Calibri" w:cs="Calibri"/>
                <w:sz w:val="17"/>
                <w:szCs w:val="17"/>
                <w:highlight w:val="green"/>
              </w:rPr>
            </w:pPr>
            <w:r>
              <w:rPr>
                <w:rFonts w:ascii="Calibri" w:hAnsi="Calibri" w:eastAsia="Calibri" w:cs="Calibri"/>
                <w:sz w:val="20"/>
                <w:szCs w:val="20"/>
                <w:highlight w:val="none"/>
                <w:rtl w:val="0"/>
              </w:rPr>
              <w:t>Water supply System</w:t>
            </w:r>
          </w:p>
        </w:tc>
      </w:tr>
    </w:tbl>
    <w:p>
      <w:pPr>
        <w:pStyle w:val="5"/>
        <w:keepLines/>
        <w:spacing w:before="60" w:line="276" w:lineRule="auto"/>
        <w:rPr>
          <w:rFonts w:ascii="Arial" w:hAnsi="Arial" w:eastAsia="Arial" w:cs="Arial"/>
          <w:b w:val="0"/>
          <w:sz w:val="24"/>
          <w:szCs w:val="24"/>
        </w:rPr>
      </w:pPr>
      <w:bookmarkStart w:id="27" w:name="_heading=h.1pxezwc" w:colFirst="0" w:colLast="0"/>
      <w:bookmarkEnd w:id="27"/>
    </w:p>
    <w:p>
      <w:pPr>
        <w:pStyle w:val="5"/>
        <w:keepLines/>
        <w:spacing w:before="60" w:line="276" w:lineRule="auto"/>
        <w:rPr>
          <w:rFonts w:ascii="Arial" w:hAnsi="Arial" w:eastAsia="Arial" w:cs="Arial"/>
          <w:b w:val="0"/>
          <w:sz w:val="24"/>
          <w:szCs w:val="24"/>
        </w:rPr>
      </w:pPr>
      <w:bookmarkStart w:id="28" w:name="_heading=h.49x2ik5" w:colFirst="0" w:colLast="0"/>
      <w:bookmarkEnd w:id="28"/>
      <w:r>
        <w:rPr>
          <w:rFonts w:ascii="Arial" w:hAnsi="Arial" w:eastAsia="Arial" w:cs="Arial"/>
          <w:b w:val="0"/>
          <w:sz w:val="24"/>
          <w:szCs w:val="24"/>
          <w:rtl w:val="0"/>
        </w:rPr>
        <w:t xml:space="preserve">3.2.B Tests after Completion </w:t>
      </w:r>
    </w:p>
    <w:p>
      <w:pPr>
        <w:spacing w:before="0" w:after="0" w:line="276" w:lineRule="auto"/>
        <w:rPr>
          <w:sz w:val="20"/>
          <w:szCs w:val="20"/>
        </w:rPr>
      </w:pPr>
      <w:r>
        <w:rPr>
          <w:i/>
          <w:color w:val="666666"/>
          <w:sz w:val="20"/>
          <w:szCs w:val="20"/>
          <w:rtl w:val="0"/>
        </w:rPr>
        <w:t>(List of Tests after Completion required for assessment of performance)</w:t>
      </w:r>
    </w:p>
    <w:p>
      <w:pPr>
        <w:spacing w:before="0" w:after="0" w:line="276" w:lineRule="auto"/>
        <w:rPr>
          <w:sz w:val="20"/>
          <w:szCs w:val="20"/>
        </w:rPr>
      </w:pPr>
    </w:p>
    <w:tbl>
      <w:tblPr>
        <w:tblStyle w:val="47"/>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3125"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spacing w:before="0" w:line="276" w:lineRule="auto"/>
              <w:ind w:left="0" w:firstLine="0"/>
              <w:rPr>
                <w:rFonts w:ascii="Calibri" w:hAnsi="Calibri" w:eastAsia="Calibri" w:cs="Calibri"/>
                <w:sz w:val="17"/>
                <w:szCs w:val="17"/>
              </w:rPr>
            </w:pPr>
          </w:p>
          <w:p>
            <w:pPr>
              <w:numPr>
                <w:ilvl w:val="0"/>
                <w:numId w:val="19"/>
              </w:numPr>
              <w:spacing w:before="0" w:line="276" w:lineRule="auto"/>
              <w:ind w:left="720" w:hanging="360"/>
              <w:rPr>
                <w:rFonts w:ascii="Calibri" w:hAnsi="Calibri" w:eastAsia="Calibri" w:cs="Calibri"/>
                <w:sz w:val="20"/>
                <w:szCs w:val="20"/>
                <w:u w:val="none"/>
              </w:rPr>
            </w:pPr>
            <w:r>
              <w:rPr>
                <w:rFonts w:ascii="Calibri" w:hAnsi="Calibri" w:eastAsia="Calibri" w:cs="Calibri"/>
                <w:sz w:val="20"/>
                <w:szCs w:val="20"/>
                <w:rtl w:val="0"/>
              </w:rPr>
              <w:t>Plumbing pressure tests</w:t>
            </w:r>
          </w:p>
          <w:p>
            <w:pPr>
              <w:numPr>
                <w:ilvl w:val="0"/>
                <w:numId w:val="19"/>
              </w:numPr>
              <w:spacing w:before="0" w:line="276" w:lineRule="auto"/>
              <w:ind w:left="720" w:hanging="360"/>
              <w:rPr>
                <w:rFonts w:ascii="Calibri" w:hAnsi="Calibri" w:eastAsia="Calibri" w:cs="Calibri"/>
                <w:sz w:val="20"/>
                <w:szCs w:val="20"/>
                <w:u w:val="none"/>
              </w:rPr>
            </w:pPr>
            <w:r>
              <w:rPr>
                <w:rFonts w:ascii="Calibri" w:hAnsi="Calibri" w:eastAsia="Calibri" w:cs="Calibri"/>
                <w:sz w:val="20"/>
                <w:szCs w:val="20"/>
                <w:rtl w:val="0"/>
              </w:rPr>
              <w:t>Waterproofing pond test</w:t>
            </w:r>
          </w:p>
          <w:p>
            <w:pPr>
              <w:numPr>
                <w:ilvl w:val="0"/>
                <w:numId w:val="19"/>
              </w:numPr>
              <w:spacing w:before="0" w:line="276" w:lineRule="auto"/>
              <w:ind w:left="720" w:hanging="360"/>
              <w:rPr>
                <w:rFonts w:ascii="Calibri" w:hAnsi="Calibri" w:eastAsia="Calibri" w:cs="Calibri"/>
                <w:sz w:val="20"/>
                <w:szCs w:val="20"/>
                <w:u w:val="none"/>
              </w:rPr>
            </w:pPr>
            <w:r>
              <w:rPr>
                <w:rFonts w:ascii="Calibri" w:hAnsi="Calibri" w:eastAsia="Calibri" w:cs="Calibri"/>
                <w:sz w:val="20"/>
                <w:szCs w:val="20"/>
                <w:rtl w:val="0"/>
              </w:rPr>
              <w:t>Mega testing and Connectivity testing for electricity</w:t>
            </w:r>
          </w:p>
          <w:p>
            <w:pPr>
              <w:numPr>
                <w:ilvl w:val="0"/>
                <w:numId w:val="19"/>
              </w:numPr>
              <w:spacing w:before="0" w:line="276" w:lineRule="auto"/>
              <w:ind w:left="720" w:hanging="360"/>
              <w:rPr>
                <w:rFonts w:ascii="Calibri" w:hAnsi="Calibri" w:eastAsia="Calibri" w:cs="Calibri"/>
                <w:sz w:val="20"/>
                <w:szCs w:val="20"/>
                <w:u w:val="none"/>
              </w:rPr>
            </w:pPr>
            <w:r>
              <w:rPr>
                <w:rFonts w:ascii="Calibri" w:hAnsi="Calibri" w:eastAsia="Calibri" w:cs="Calibri"/>
                <w:sz w:val="20"/>
                <w:szCs w:val="20"/>
                <w:rtl w:val="0"/>
              </w:rPr>
              <w:t>Air conditioning (temperature, humidity etc)</w:t>
            </w:r>
          </w:p>
          <w:p>
            <w:pPr>
              <w:numPr>
                <w:ilvl w:val="0"/>
                <w:numId w:val="19"/>
              </w:numPr>
              <w:spacing w:before="0" w:line="276" w:lineRule="auto"/>
              <w:ind w:left="720" w:hanging="360"/>
              <w:rPr>
                <w:rFonts w:ascii="Calibri" w:hAnsi="Calibri" w:eastAsia="Calibri" w:cs="Calibri"/>
                <w:sz w:val="20"/>
                <w:szCs w:val="20"/>
                <w:u w:val="none"/>
              </w:rPr>
            </w:pPr>
            <w:r>
              <w:rPr>
                <w:rFonts w:ascii="Calibri" w:hAnsi="Calibri" w:eastAsia="Calibri" w:cs="Calibri"/>
                <w:sz w:val="20"/>
                <w:szCs w:val="20"/>
                <w:rtl w:val="0"/>
              </w:rPr>
              <w:t>Sewerage and manholes system</w:t>
            </w:r>
          </w:p>
          <w:p>
            <w:pPr>
              <w:numPr>
                <w:ilvl w:val="0"/>
                <w:numId w:val="19"/>
              </w:numPr>
              <w:spacing w:before="0" w:line="276" w:lineRule="auto"/>
              <w:ind w:left="720" w:hanging="360"/>
              <w:rPr>
                <w:rFonts w:ascii="Calibri" w:hAnsi="Calibri" w:eastAsia="Calibri" w:cs="Calibri"/>
                <w:sz w:val="20"/>
                <w:szCs w:val="20"/>
                <w:u w:val="none"/>
              </w:rPr>
            </w:pPr>
            <w:r>
              <w:rPr>
                <w:rFonts w:ascii="Calibri" w:hAnsi="Calibri" w:eastAsia="Calibri" w:cs="Calibri"/>
                <w:sz w:val="20"/>
                <w:szCs w:val="20"/>
                <w:rtl w:val="0"/>
              </w:rPr>
              <w:t>Fire detection and protection system</w:t>
            </w:r>
          </w:p>
          <w:p>
            <w:pPr>
              <w:numPr>
                <w:ilvl w:val="0"/>
                <w:numId w:val="19"/>
              </w:numPr>
              <w:spacing w:before="0" w:line="276" w:lineRule="auto"/>
              <w:ind w:left="720" w:hanging="360"/>
              <w:rPr>
                <w:rFonts w:ascii="Calibri" w:hAnsi="Calibri" w:eastAsia="Calibri" w:cs="Calibri"/>
                <w:sz w:val="20"/>
                <w:szCs w:val="20"/>
                <w:u w:val="none"/>
              </w:rPr>
            </w:pPr>
            <w:r>
              <w:rPr>
                <w:rFonts w:ascii="Calibri" w:hAnsi="Calibri" w:eastAsia="Calibri" w:cs="Calibri"/>
                <w:sz w:val="20"/>
                <w:szCs w:val="20"/>
                <w:rtl w:val="0"/>
              </w:rPr>
              <w:t xml:space="preserve">Audio/video systems </w:t>
            </w:r>
          </w:p>
          <w:p>
            <w:pPr>
              <w:numPr>
                <w:ilvl w:val="0"/>
                <w:numId w:val="19"/>
              </w:numPr>
              <w:spacing w:before="0" w:line="276" w:lineRule="auto"/>
              <w:ind w:left="720" w:hanging="360"/>
              <w:rPr>
                <w:rFonts w:ascii="Calibri" w:hAnsi="Calibri" w:eastAsia="Calibri" w:cs="Calibri"/>
                <w:sz w:val="20"/>
                <w:szCs w:val="20"/>
                <w:u w:val="none"/>
              </w:rPr>
            </w:pPr>
            <w:r>
              <w:rPr>
                <w:rFonts w:ascii="Calibri" w:hAnsi="Calibri" w:eastAsia="Calibri" w:cs="Calibri"/>
                <w:sz w:val="20"/>
                <w:szCs w:val="20"/>
                <w:rtl w:val="0"/>
              </w:rPr>
              <w:t xml:space="preserve">Telephone and data network </w:t>
            </w:r>
          </w:p>
        </w:tc>
      </w:tr>
    </w:tbl>
    <w:p>
      <w:pPr>
        <w:spacing w:before="60" w:after="60" w:line="276" w:lineRule="auto"/>
        <w:rPr>
          <w:sz w:val="20"/>
          <w:szCs w:val="20"/>
        </w:rPr>
      </w:pPr>
      <w:r>
        <w:br w:type="page"/>
      </w:r>
    </w:p>
    <w:p>
      <w:pPr>
        <w:pStyle w:val="5"/>
        <w:keepLines/>
        <w:spacing w:before="60" w:line="240" w:lineRule="auto"/>
        <w:rPr>
          <w:rFonts w:ascii="Arial" w:hAnsi="Arial" w:eastAsia="Arial" w:cs="Arial"/>
          <w:sz w:val="20"/>
          <w:szCs w:val="20"/>
        </w:rPr>
      </w:pPr>
      <w:bookmarkStart w:id="29" w:name="_heading=h.2p2csry" w:colFirst="0" w:colLast="0"/>
      <w:bookmarkEnd w:id="29"/>
      <w:r>
        <w:rPr>
          <w:rFonts w:ascii="Arial" w:hAnsi="Arial" w:eastAsia="Arial" w:cs="Arial"/>
          <w:b w:val="0"/>
          <w:sz w:val="24"/>
          <w:szCs w:val="24"/>
          <w:rtl w:val="0"/>
        </w:rPr>
        <w:t>3.2.C Requirements for Contractor’s</w:t>
      </w:r>
      <w:r>
        <w:rPr>
          <w:rFonts w:ascii="Arial" w:hAnsi="Arial" w:eastAsia="Arial" w:cs="Arial"/>
          <w:b w:val="0"/>
          <w:sz w:val="24"/>
          <w:szCs w:val="24"/>
          <w:vertAlign w:val="superscript"/>
        </w:rPr>
        <w:footnoteReference w:id="1"/>
      </w:r>
      <w:r>
        <w:rPr>
          <w:rFonts w:ascii="Arial" w:hAnsi="Arial" w:eastAsia="Arial" w:cs="Arial"/>
          <w:b w:val="0"/>
          <w:sz w:val="24"/>
          <w:szCs w:val="24"/>
          <w:rtl w:val="0"/>
        </w:rPr>
        <w:t xml:space="preserve"> design </w:t>
      </w:r>
    </w:p>
    <w:p>
      <w:pPr>
        <w:numPr>
          <w:ilvl w:val="0"/>
          <w:numId w:val="20"/>
        </w:numPr>
        <w:spacing w:before="400" w:after="60"/>
        <w:ind w:left="720" w:hanging="360"/>
        <w:rPr>
          <w:b/>
          <w:sz w:val="20"/>
          <w:szCs w:val="20"/>
          <w:highlight w:val="white"/>
        </w:rPr>
      </w:pPr>
      <w:r>
        <w:rPr>
          <w:b/>
          <w:sz w:val="20"/>
          <w:szCs w:val="20"/>
          <w:highlight w:val="white"/>
          <w:rtl w:val="0"/>
        </w:rPr>
        <w:t>The background and purpose for the design:</w:t>
      </w:r>
    </w:p>
    <w:p>
      <w:pPr>
        <w:spacing w:before="60" w:after="60"/>
        <w:ind w:left="720" w:firstLine="0"/>
        <w:rPr>
          <w:b/>
          <w:sz w:val="20"/>
          <w:szCs w:val="20"/>
          <w:highlight w:val="white"/>
        </w:rPr>
      </w:pPr>
    </w:p>
    <w:tbl>
      <w:tblPr>
        <w:tblStyle w:val="48"/>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spacing w:before="0" w:after="0"/>
              <w:jc w:val="left"/>
              <w:rPr>
                <w:rFonts w:ascii="Arial" w:hAnsi="Arial" w:eastAsia="Arial" w:cs="Arial"/>
                <w:b w:val="0"/>
                <w:sz w:val="21"/>
                <w:szCs w:val="21"/>
              </w:rPr>
            </w:pPr>
            <w:r>
              <w:rPr>
                <w:rFonts w:ascii="Calibri" w:hAnsi="Calibri" w:eastAsia="Calibri" w:cs="Calibri"/>
                <w:b w:val="0"/>
                <w:sz w:val="21"/>
                <w:szCs w:val="21"/>
                <w:rtl w:val="0"/>
              </w:rPr>
              <w:t>C</w:t>
            </w:r>
            <w:r>
              <w:rPr>
                <w:rFonts w:ascii="Arial" w:hAnsi="Arial" w:eastAsia="Arial" w:cs="Arial"/>
                <w:b w:val="0"/>
                <w:sz w:val="21"/>
                <w:szCs w:val="21"/>
                <w:rtl w:val="0"/>
              </w:rPr>
              <w:t>ontractor shall carry out the design of Temporary Works and a minor element of the Permanent Works for inclusion in any Section or part of the Works. (shop drawings)</w:t>
            </w: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tc>
      </w:tr>
    </w:tbl>
    <w:p>
      <w:pPr>
        <w:widowControl w:val="0"/>
        <w:numPr>
          <w:ilvl w:val="0"/>
          <w:numId w:val="20"/>
        </w:numPr>
        <w:spacing w:before="400" w:after="200" w:line="360" w:lineRule="auto"/>
        <w:ind w:left="720" w:hanging="360"/>
        <w:rPr>
          <w:b/>
          <w:sz w:val="20"/>
          <w:szCs w:val="20"/>
          <w:highlight w:val="white"/>
        </w:rPr>
      </w:pPr>
      <w:r>
        <w:rPr>
          <w:b/>
          <w:sz w:val="20"/>
          <w:szCs w:val="20"/>
          <w:highlight w:val="white"/>
          <w:rtl w:val="0"/>
        </w:rPr>
        <w:t>Comprehensive and explicit scope of the Contractor’s design:</w:t>
      </w:r>
    </w:p>
    <w:tbl>
      <w:tblPr>
        <w:tblStyle w:val="49"/>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r>
              <w:rPr>
                <w:rFonts w:ascii="Calibri" w:hAnsi="Calibri" w:eastAsia="Calibri" w:cs="Calibri"/>
                <w:b w:val="0"/>
                <w:sz w:val="21"/>
                <w:szCs w:val="21"/>
                <w:rtl w:val="0"/>
              </w:rPr>
              <w:t>Up to</w:t>
            </w:r>
            <w:r>
              <w:rPr>
                <w:rFonts w:ascii="Arial" w:hAnsi="Arial" w:eastAsia="Arial" w:cs="Arial"/>
                <w:b w:val="0"/>
                <w:sz w:val="21"/>
                <w:szCs w:val="21"/>
                <w:rtl w:val="0"/>
              </w:rPr>
              <w:t xml:space="preserve"> the extent specified in the Contrac</w:t>
            </w:r>
            <w:r>
              <w:rPr>
                <w:rFonts w:ascii="Calibri" w:hAnsi="Calibri" w:eastAsia="Calibri" w:cs="Calibri"/>
                <w:b w:val="0"/>
                <w:sz w:val="21"/>
                <w:szCs w:val="21"/>
                <w:rtl w:val="0"/>
              </w:rPr>
              <w:t>t</w:t>
            </w: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tc>
      </w:tr>
    </w:tbl>
    <w:p>
      <w:pPr>
        <w:widowControl w:val="0"/>
        <w:numPr>
          <w:ilvl w:val="0"/>
          <w:numId w:val="20"/>
        </w:numPr>
        <w:spacing w:before="400" w:after="200" w:line="360" w:lineRule="auto"/>
        <w:ind w:left="720" w:hanging="360"/>
        <w:rPr>
          <w:b/>
          <w:sz w:val="20"/>
          <w:szCs w:val="20"/>
          <w:highlight w:val="white"/>
        </w:rPr>
      </w:pPr>
      <w:r>
        <w:rPr>
          <w:b/>
          <w:sz w:val="20"/>
          <w:szCs w:val="20"/>
          <w:highlight w:val="white"/>
          <w:rtl w:val="0"/>
        </w:rPr>
        <w:t xml:space="preserve">Any pertinent details and technical information: </w:t>
      </w:r>
    </w:p>
    <w:tbl>
      <w:tblPr>
        <w:tblStyle w:val="50"/>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r>
              <w:rPr>
                <w:rFonts w:ascii="Calibri" w:hAnsi="Calibri" w:eastAsia="Calibri" w:cs="Calibri"/>
                <w:sz w:val="17"/>
                <w:szCs w:val="17"/>
                <w:rtl w:val="0"/>
              </w:rPr>
              <w:t>N/A</w:t>
            </w:r>
          </w:p>
          <w:p>
            <w:pPr>
              <w:widowControl w:val="0"/>
              <w:spacing w:before="0" w:after="0" w:line="276" w:lineRule="auto"/>
              <w:rPr>
                <w:rFonts w:ascii="Calibri" w:hAnsi="Calibri" w:eastAsia="Calibri" w:cs="Calibri"/>
                <w:sz w:val="17"/>
                <w:szCs w:val="17"/>
              </w:rPr>
            </w:pPr>
          </w:p>
        </w:tc>
      </w:tr>
    </w:tbl>
    <w:p>
      <w:pPr>
        <w:widowControl w:val="0"/>
        <w:numPr>
          <w:ilvl w:val="0"/>
          <w:numId w:val="20"/>
        </w:numPr>
        <w:spacing w:before="400" w:after="200" w:line="360" w:lineRule="auto"/>
        <w:ind w:left="720" w:hanging="360"/>
        <w:rPr>
          <w:b/>
          <w:sz w:val="20"/>
          <w:szCs w:val="20"/>
          <w:highlight w:val="white"/>
        </w:rPr>
      </w:pPr>
      <w:r>
        <w:rPr>
          <w:b/>
          <w:sz w:val="20"/>
          <w:szCs w:val="20"/>
          <w:highlight w:val="white"/>
          <w:rtl w:val="0"/>
        </w:rPr>
        <w:t>The standards, codes and regulatory requirements the Contractor shall use and comply with in the performance of its obligations under the Contract, for the design:</w:t>
      </w:r>
    </w:p>
    <w:tbl>
      <w:tblPr>
        <w:tblStyle w:val="51"/>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Open Sans" w:hAnsi="Open Sans" w:eastAsia="Open Sans" w:cs="Open Sans"/>
                <w:sz w:val="20"/>
                <w:szCs w:val="20"/>
              </w:rPr>
            </w:pPr>
            <w:r>
              <w:rPr>
                <w:rFonts w:ascii="Open Sans" w:hAnsi="Open Sans" w:eastAsia="Open Sans" w:cs="Open Sans"/>
                <w:sz w:val="20"/>
                <w:szCs w:val="20"/>
                <w:rtl w:val="0"/>
              </w:rPr>
              <w:t xml:space="preserve">All necessary information given in the contacts which induces General conditions of the contract, drawings, BoQs, specifications etc. </w:t>
            </w:r>
          </w:p>
          <w:p>
            <w:pPr>
              <w:widowControl w:val="0"/>
              <w:spacing w:before="0" w:after="0" w:line="276" w:lineRule="auto"/>
              <w:rPr>
                <w:rFonts w:ascii="Open Sans" w:hAnsi="Open Sans" w:eastAsia="Open Sans" w:cs="Open Sans"/>
                <w:sz w:val="20"/>
                <w:szCs w:val="20"/>
              </w:rPr>
            </w:pPr>
          </w:p>
          <w:p>
            <w:pPr>
              <w:widowControl w:val="0"/>
              <w:spacing w:before="0" w:after="0" w:line="276" w:lineRule="auto"/>
              <w:rPr>
                <w:rFonts w:ascii="Open Sans" w:hAnsi="Open Sans" w:eastAsia="Open Sans" w:cs="Open Sans"/>
                <w:sz w:val="20"/>
                <w:szCs w:val="20"/>
              </w:rPr>
            </w:pPr>
            <w:r>
              <w:rPr>
                <w:rFonts w:ascii="Open Sans" w:hAnsi="Open Sans" w:eastAsia="Open Sans" w:cs="Open Sans"/>
                <w:sz w:val="20"/>
                <w:szCs w:val="20"/>
                <w:rtl w:val="0"/>
              </w:rPr>
              <w:t>Contractor should also adhere to all applicable environmental, labour and all other applicable laws in the country.</w:t>
            </w:r>
          </w:p>
          <w:p>
            <w:pPr>
              <w:widowControl w:val="0"/>
              <w:spacing w:before="0" w:after="0" w:line="276" w:lineRule="auto"/>
              <w:rPr>
                <w:rFonts w:ascii="Calibri" w:hAnsi="Calibri" w:eastAsia="Calibri" w:cs="Calibri"/>
                <w:sz w:val="17"/>
                <w:szCs w:val="17"/>
              </w:rPr>
            </w:pPr>
          </w:p>
        </w:tc>
      </w:tr>
    </w:tbl>
    <w:p>
      <w:pPr>
        <w:widowControl w:val="0"/>
        <w:numPr>
          <w:ilvl w:val="0"/>
          <w:numId w:val="20"/>
        </w:numPr>
        <w:spacing w:before="200" w:after="200" w:line="360" w:lineRule="auto"/>
        <w:ind w:left="720" w:hanging="360"/>
        <w:rPr>
          <w:b/>
          <w:sz w:val="20"/>
          <w:szCs w:val="20"/>
          <w:highlight w:val="white"/>
        </w:rPr>
      </w:pPr>
      <w:r>
        <w:rPr>
          <w:b/>
          <w:sz w:val="20"/>
          <w:szCs w:val="20"/>
          <w:highlight w:val="white"/>
          <w:rtl w:val="0"/>
        </w:rPr>
        <w:t>Key responsibility and liability matrix for the Contractor’s design:</w:t>
      </w:r>
    </w:p>
    <w:tbl>
      <w:tblPr>
        <w:tblStyle w:val="52"/>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20"/>
                <w:szCs w:val="20"/>
              </w:rPr>
            </w:pPr>
            <w:r>
              <w:rPr>
                <w:rFonts w:ascii="Calibri" w:hAnsi="Calibri" w:eastAsia="Calibri" w:cs="Calibri"/>
                <w:sz w:val="20"/>
                <w:szCs w:val="20"/>
                <w:rtl w:val="0"/>
              </w:rPr>
              <w:t>Please refer to the section 5.1 Contractor’s Design Obligations of General conditions of the Contract</w:t>
            </w: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tc>
      </w:tr>
    </w:tbl>
    <w:p>
      <w:pPr>
        <w:widowControl w:val="0"/>
        <w:numPr>
          <w:ilvl w:val="0"/>
          <w:numId w:val="20"/>
        </w:numPr>
        <w:spacing w:before="400" w:after="200"/>
        <w:ind w:left="720" w:hanging="360"/>
        <w:rPr>
          <w:b/>
          <w:sz w:val="20"/>
          <w:szCs w:val="20"/>
          <w:highlight w:val="white"/>
        </w:rPr>
      </w:pPr>
      <w:r>
        <w:rPr>
          <w:b/>
          <w:sz w:val="20"/>
          <w:szCs w:val="20"/>
          <w:highlight w:val="white"/>
          <w:rtl w:val="0"/>
        </w:rPr>
        <w:t>Health, Safety, Social and Environmental (HSSE) requirements related to Contractor’s design (if any):</w:t>
      </w:r>
    </w:p>
    <w:tbl>
      <w:tblPr>
        <w:tblStyle w:val="53"/>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20"/>
                <w:szCs w:val="20"/>
              </w:rPr>
            </w:pPr>
            <w:r>
              <w:rPr>
                <w:rFonts w:ascii="Calibri" w:hAnsi="Calibri" w:eastAsia="Calibri" w:cs="Calibri"/>
                <w:sz w:val="20"/>
                <w:szCs w:val="20"/>
                <w:rtl w:val="0"/>
              </w:rPr>
              <w:t>Please refer to the section 5.1 Contractor’s Design Obligations of General conditions of the Contract</w:t>
            </w: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tc>
      </w:tr>
    </w:tbl>
    <w:p>
      <w:pPr>
        <w:widowControl w:val="0"/>
        <w:numPr>
          <w:ilvl w:val="0"/>
          <w:numId w:val="20"/>
        </w:numPr>
        <w:spacing w:before="400" w:after="200"/>
        <w:ind w:left="720" w:hanging="360"/>
        <w:rPr>
          <w:b/>
          <w:sz w:val="20"/>
          <w:szCs w:val="20"/>
          <w:highlight w:val="white"/>
        </w:rPr>
      </w:pPr>
      <w:r>
        <w:rPr>
          <w:b/>
          <w:sz w:val="20"/>
          <w:szCs w:val="20"/>
          <w:highlight w:val="white"/>
          <w:rtl w:val="0"/>
        </w:rPr>
        <w:t>Quality Management System related to Contractor’s design:</w:t>
      </w:r>
    </w:p>
    <w:tbl>
      <w:tblPr>
        <w:tblStyle w:val="54"/>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20"/>
                <w:szCs w:val="20"/>
              </w:rPr>
            </w:pPr>
            <w:r>
              <w:rPr>
                <w:rFonts w:ascii="Calibri" w:hAnsi="Calibri" w:eastAsia="Calibri" w:cs="Calibri"/>
                <w:sz w:val="20"/>
                <w:szCs w:val="20"/>
                <w:rtl w:val="0"/>
              </w:rPr>
              <w:t>Please refer to the section 5.1 Contractor’s Design Obligations of General conditions of the Contract</w:t>
            </w: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tc>
      </w:tr>
    </w:tbl>
    <w:p>
      <w:pPr>
        <w:widowControl w:val="0"/>
        <w:numPr>
          <w:ilvl w:val="0"/>
          <w:numId w:val="20"/>
        </w:numPr>
        <w:spacing w:before="400" w:after="200" w:line="360" w:lineRule="auto"/>
        <w:ind w:left="720" w:hanging="360"/>
        <w:rPr>
          <w:b/>
          <w:sz w:val="20"/>
          <w:szCs w:val="20"/>
          <w:highlight w:val="white"/>
        </w:rPr>
      </w:pPr>
      <w:r>
        <w:rPr>
          <w:b/>
          <w:sz w:val="20"/>
          <w:szCs w:val="20"/>
          <w:highlight w:val="white"/>
          <w:rtl w:val="0"/>
        </w:rPr>
        <w:t>The list of all deliverables and/or the Contractor’s Documents related to the design:</w:t>
      </w:r>
    </w:p>
    <w:tbl>
      <w:tblPr>
        <w:tblStyle w:val="55"/>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20"/>
                <w:szCs w:val="20"/>
              </w:rPr>
            </w:pPr>
            <w:r>
              <w:rPr>
                <w:rFonts w:ascii="Calibri" w:hAnsi="Calibri" w:eastAsia="Calibri" w:cs="Calibri"/>
                <w:sz w:val="20"/>
                <w:szCs w:val="20"/>
                <w:rtl w:val="0"/>
              </w:rPr>
              <w:t>Please refer to the section 5.1 Contractor’s Design Obligations of General conditions of the Contract</w:t>
            </w: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tc>
      </w:tr>
    </w:tbl>
    <w:p>
      <w:pPr>
        <w:widowControl w:val="0"/>
        <w:spacing w:before="200" w:after="200" w:line="360" w:lineRule="auto"/>
        <w:rPr>
          <w:sz w:val="20"/>
          <w:szCs w:val="20"/>
          <w:highlight w:val="white"/>
        </w:rPr>
      </w:pPr>
      <w:r>
        <w:br w:type="page"/>
      </w:r>
    </w:p>
    <w:p>
      <w:pPr>
        <w:widowControl w:val="0"/>
        <w:numPr>
          <w:ilvl w:val="0"/>
          <w:numId w:val="20"/>
        </w:numPr>
        <w:spacing w:before="200" w:after="200" w:line="360" w:lineRule="auto"/>
        <w:ind w:left="720" w:hanging="360"/>
        <w:rPr>
          <w:b/>
          <w:sz w:val="20"/>
          <w:szCs w:val="20"/>
          <w:highlight w:val="white"/>
        </w:rPr>
      </w:pPr>
      <w:r>
        <w:rPr>
          <w:b/>
          <w:sz w:val="20"/>
          <w:szCs w:val="20"/>
          <w:highlight w:val="white"/>
          <w:rtl w:val="0"/>
        </w:rPr>
        <w:t>Specific tools required such as software to be used to develop the design and the format of presentation of the Contractor’s Documents:</w:t>
      </w:r>
    </w:p>
    <w:tbl>
      <w:tblPr>
        <w:tblStyle w:val="56"/>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8"/>
                <w:szCs w:val="18"/>
              </w:rPr>
            </w:pPr>
          </w:p>
          <w:p>
            <w:pPr>
              <w:widowControl w:val="0"/>
              <w:spacing w:before="0" w:after="0" w:line="276" w:lineRule="auto"/>
              <w:rPr>
                <w:rFonts w:ascii="Calibri" w:hAnsi="Calibri" w:eastAsia="Calibri" w:cs="Calibri"/>
                <w:sz w:val="18"/>
                <w:szCs w:val="18"/>
              </w:rPr>
            </w:pPr>
            <w:r>
              <w:rPr>
                <w:rFonts w:ascii="Calibri" w:hAnsi="Calibri" w:eastAsia="Calibri" w:cs="Calibri"/>
                <w:sz w:val="18"/>
                <w:szCs w:val="18"/>
                <w:rtl w:val="0"/>
              </w:rPr>
              <w:t xml:space="preserve">Auto CAD, Microsoft Office including MS Project and any other </w:t>
            </w:r>
            <w:r>
              <w:rPr>
                <w:rFonts w:ascii="Calibri" w:hAnsi="Calibri" w:eastAsia="Calibri" w:cs="Calibri"/>
                <w:rtl w:val="0"/>
              </w:rPr>
              <w:t>engineering</w:t>
            </w:r>
            <w:r>
              <w:rPr>
                <w:rFonts w:ascii="Calibri" w:hAnsi="Calibri" w:eastAsia="Calibri" w:cs="Calibri"/>
                <w:sz w:val="18"/>
                <w:szCs w:val="18"/>
                <w:rtl w:val="0"/>
              </w:rPr>
              <w:t xml:space="preserve"> </w:t>
            </w:r>
            <w:r>
              <w:rPr>
                <w:rFonts w:ascii="Calibri" w:hAnsi="Calibri" w:eastAsia="Calibri" w:cs="Calibri"/>
                <w:rtl w:val="0"/>
              </w:rPr>
              <w:t xml:space="preserve">softwares as required. </w:t>
            </w:r>
            <w:r>
              <w:rPr>
                <w:rFonts w:ascii="Calibri" w:hAnsi="Calibri" w:eastAsia="Calibri" w:cs="Calibri"/>
                <w:sz w:val="18"/>
                <w:szCs w:val="18"/>
                <w:rtl w:val="0"/>
              </w:rPr>
              <w:t xml:space="preserve">, </w:t>
            </w: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tc>
      </w:tr>
    </w:tbl>
    <w:p>
      <w:pPr>
        <w:widowControl w:val="0"/>
        <w:numPr>
          <w:ilvl w:val="0"/>
          <w:numId w:val="20"/>
        </w:numPr>
        <w:spacing w:before="400" w:after="200" w:line="360" w:lineRule="auto"/>
        <w:ind w:left="720" w:hanging="360"/>
        <w:rPr>
          <w:b/>
          <w:sz w:val="20"/>
          <w:szCs w:val="20"/>
          <w:highlight w:val="white"/>
        </w:rPr>
      </w:pPr>
      <w:r>
        <w:rPr>
          <w:b/>
          <w:sz w:val="20"/>
          <w:szCs w:val="20"/>
          <w:highlight w:val="white"/>
          <w:rtl w:val="0"/>
        </w:rPr>
        <w:t>Information on the design approval process (UNOPS and any other as required):</w:t>
      </w:r>
    </w:p>
    <w:tbl>
      <w:tblPr>
        <w:tblStyle w:val="57"/>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20"/>
                <w:szCs w:val="20"/>
              </w:rPr>
            </w:pPr>
            <w:r>
              <w:rPr>
                <w:rFonts w:ascii="Calibri" w:hAnsi="Calibri" w:eastAsia="Calibri" w:cs="Calibri"/>
                <w:sz w:val="20"/>
                <w:szCs w:val="20"/>
                <w:rtl w:val="0"/>
              </w:rPr>
              <w:t xml:space="preserve">UNOPS Engineers will review and approve all designs of temporary works and the necessary shope drawings of permanent works as required . </w:t>
            </w: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tc>
      </w:tr>
    </w:tbl>
    <w:p>
      <w:pPr>
        <w:widowControl w:val="0"/>
        <w:spacing w:before="0" w:after="0"/>
        <w:ind w:left="720" w:firstLine="0"/>
        <w:rPr>
          <w:b/>
          <w:color w:val="222222"/>
          <w:sz w:val="20"/>
          <w:szCs w:val="20"/>
          <w:highlight w:val="white"/>
        </w:rPr>
      </w:pPr>
    </w:p>
    <w:p>
      <w:pPr>
        <w:pStyle w:val="5"/>
        <w:keepLines/>
        <w:spacing w:before="0" w:after="200" w:line="276" w:lineRule="auto"/>
        <w:rPr>
          <w:rFonts w:ascii="Arial" w:hAnsi="Arial" w:eastAsia="Arial" w:cs="Arial"/>
          <w:b w:val="0"/>
          <w:sz w:val="24"/>
          <w:szCs w:val="24"/>
        </w:rPr>
      </w:pPr>
      <w:bookmarkStart w:id="30" w:name="_heading=h.147n2zr" w:colFirst="0" w:colLast="0"/>
      <w:bookmarkEnd w:id="30"/>
      <w:r>
        <w:br w:type="page"/>
      </w:r>
    </w:p>
    <w:p>
      <w:pPr>
        <w:pStyle w:val="5"/>
        <w:keepLines/>
        <w:spacing w:before="0" w:after="0" w:line="276" w:lineRule="auto"/>
        <w:rPr>
          <w:rFonts w:ascii="Arial" w:hAnsi="Arial" w:eastAsia="Arial" w:cs="Arial"/>
          <w:b w:val="0"/>
          <w:sz w:val="24"/>
          <w:szCs w:val="24"/>
        </w:rPr>
      </w:pPr>
      <w:bookmarkStart w:id="31" w:name="_heading=h.3o7alnk" w:colFirst="0" w:colLast="0"/>
      <w:bookmarkEnd w:id="31"/>
      <w:r>
        <w:rPr>
          <w:rFonts w:ascii="Arial" w:hAnsi="Arial" w:eastAsia="Arial" w:cs="Arial"/>
          <w:b w:val="0"/>
          <w:sz w:val="24"/>
          <w:szCs w:val="24"/>
          <w:rtl w:val="0"/>
        </w:rPr>
        <w:t>3.2.D Quality Management System requirements</w:t>
      </w:r>
    </w:p>
    <w:p>
      <w:pPr>
        <w:spacing w:before="0" w:after="200" w:line="276" w:lineRule="auto"/>
        <w:rPr>
          <w:i/>
          <w:color w:val="666666"/>
          <w:sz w:val="20"/>
          <w:szCs w:val="20"/>
        </w:rPr>
      </w:pPr>
      <w:r>
        <w:rPr>
          <w:i/>
          <w:color w:val="666666"/>
          <w:sz w:val="20"/>
          <w:szCs w:val="20"/>
          <w:rtl w:val="0"/>
        </w:rPr>
        <w:t xml:space="preserve">(Description of Quality Management System requirements in accordance with Sub-Clause 4.8 of the General Conditions) </w:t>
      </w:r>
    </w:p>
    <w:tbl>
      <w:tblPr>
        <w:tblStyle w:val="58"/>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2168"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spacing w:before="0" w:line="276" w:lineRule="auto"/>
              <w:rPr>
                <w:rFonts w:ascii="Calibri" w:hAnsi="Calibri" w:eastAsia="Calibri" w:cs="Calibri"/>
                <w:sz w:val="20"/>
                <w:szCs w:val="20"/>
              </w:rPr>
            </w:pPr>
          </w:p>
          <w:p>
            <w:pPr>
              <w:spacing w:before="0" w:line="276" w:lineRule="auto"/>
              <w:rPr>
                <w:rFonts w:ascii="Calibri" w:hAnsi="Calibri" w:eastAsia="Calibri" w:cs="Calibri"/>
                <w:sz w:val="20"/>
                <w:szCs w:val="20"/>
              </w:rPr>
            </w:pPr>
          </w:p>
          <w:p>
            <w:pPr>
              <w:spacing w:before="0" w:line="276" w:lineRule="auto"/>
              <w:rPr>
                <w:rFonts w:ascii="Calibri" w:hAnsi="Calibri" w:eastAsia="Calibri" w:cs="Calibri"/>
                <w:sz w:val="17"/>
                <w:szCs w:val="17"/>
              </w:rPr>
            </w:pPr>
            <w:r>
              <w:rPr>
                <w:rFonts w:ascii="Calibri" w:hAnsi="Calibri" w:eastAsia="Calibri" w:cs="Calibri"/>
                <w:sz w:val="17"/>
                <w:szCs w:val="17"/>
                <w:rtl w:val="0"/>
              </w:rPr>
              <w:t xml:space="preserve"> </w:t>
            </w:r>
            <w:r>
              <w:rPr>
                <w:rFonts w:ascii="Calibri" w:hAnsi="Calibri" w:eastAsia="Calibri" w:cs="Calibri"/>
                <w:sz w:val="20"/>
                <w:szCs w:val="20"/>
                <w:rtl w:val="0"/>
              </w:rPr>
              <w:t>Please refer to the section 4.1 Contractor’s General Obligations</w:t>
            </w:r>
          </w:p>
        </w:tc>
      </w:tr>
    </w:tbl>
    <w:p>
      <w:pPr>
        <w:pStyle w:val="5"/>
        <w:keepLines/>
        <w:spacing w:before="60" w:line="276" w:lineRule="auto"/>
        <w:rPr>
          <w:rFonts w:ascii="Arial" w:hAnsi="Arial" w:eastAsia="Arial" w:cs="Arial"/>
          <w:sz w:val="20"/>
          <w:szCs w:val="20"/>
        </w:rPr>
      </w:pPr>
      <w:bookmarkStart w:id="32" w:name="_heading=h.23ckvvd" w:colFirst="0" w:colLast="0"/>
      <w:bookmarkEnd w:id="32"/>
    </w:p>
    <w:p>
      <w:pPr>
        <w:spacing w:before="0" w:after="0" w:line="276" w:lineRule="auto"/>
        <w:rPr>
          <w:b/>
          <w:sz w:val="20"/>
          <w:szCs w:val="20"/>
        </w:rPr>
      </w:pPr>
    </w:p>
    <w:p>
      <w:pPr>
        <w:pStyle w:val="5"/>
        <w:keepLines/>
        <w:spacing w:before="60" w:line="276" w:lineRule="auto"/>
        <w:rPr>
          <w:rFonts w:ascii="Arial" w:hAnsi="Arial" w:eastAsia="Arial" w:cs="Arial"/>
          <w:b w:val="0"/>
          <w:sz w:val="24"/>
          <w:szCs w:val="24"/>
        </w:rPr>
      </w:pPr>
      <w:bookmarkStart w:id="33" w:name="_heading=h.ihv636" w:colFirst="0" w:colLast="0"/>
      <w:bookmarkEnd w:id="33"/>
      <w:r>
        <w:rPr>
          <w:rFonts w:ascii="Arial" w:hAnsi="Arial" w:eastAsia="Arial" w:cs="Arial"/>
          <w:b w:val="0"/>
          <w:sz w:val="24"/>
          <w:szCs w:val="24"/>
          <w:rtl w:val="0"/>
        </w:rPr>
        <w:t>3.2.E Health and safety requirements</w:t>
      </w:r>
    </w:p>
    <w:p>
      <w:pPr>
        <w:spacing w:before="0" w:after="200" w:line="276" w:lineRule="auto"/>
        <w:rPr>
          <w:i/>
          <w:color w:val="666666"/>
          <w:sz w:val="20"/>
          <w:szCs w:val="20"/>
        </w:rPr>
      </w:pPr>
      <w:r>
        <w:rPr>
          <w:i/>
          <w:color w:val="666666"/>
          <w:sz w:val="20"/>
          <w:szCs w:val="20"/>
          <w:rtl w:val="0"/>
        </w:rPr>
        <w:t>(Description of health and safety requirements in accordance with Sub-Clause 4.7 of the General Conditions)</w:t>
      </w:r>
    </w:p>
    <w:tbl>
      <w:tblPr>
        <w:tblStyle w:val="59"/>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293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spacing w:before="0" w:line="276" w:lineRule="auto"/>
              <w:rPr>
                <w:rFonts w:ascii="Calibri" w:hAnsi="Calibri" w:eastAsia="Calibri" w:cs="Calibri"/>
                <w:sz w:val="20"/>
                <w:szCs w:val="20"/>
              </w:rPr>
            </w:pPr>
          </w:p>
          <w:p>
            <w:pPr>
              <w:spacing w:before="0" w:line="276" w:lineRule="auto"/>
              <w:rPr>
                <w:rFonts w:ascii="Calibri" w:hAnsi="Calibri" w:eastAsia="Calibri" w:cs="Calibri"/>
                <w:sz w:val="20"/>
                <w:szCs w:val="20"/>
              </w:rPr>
            </w:pPr>
          </w:p>
          <w:p>
            <w:pPr>
              <w:spacing w:before="0" w:line="276" w:lineRule="auto"/>
              <w:rPr>
                <w:rFonts w:ascii="Calibri" w:hAnsi="Calibri" w:eastAsia="Calibri" w:cs="Calibri"/>
                <w:sz w:val="20"/>
                <w:szCs w:val="20"/>
              </w:rPr>
            </w:pPr>
          </w:p>
          <w:p>
            <w:pPr>
              <w:widowControl w:val="0"/>
              <w:spacing w:before="0" w:after="0" w:line="276" w:lineRule="auto"/>
              <w:rPr>
                <w:rFonts w:ascii="Calibri" w:hAnsi="Calibri" w:eastAsia="Calibri" w:cs="Calibri"/>
                <w:sz w:val="20"/>
                <w:szCs w:val="20"/>
              </w:rPr>
            </w:pPr>
            <w:r>
              <w:rPr>
                <w:rFonts w:ascii="Calibri" w:hAnsi="Calibri" w:eastAsia="Calibri" w:cs="Calibri"/>
                <w:sz w:val="20"/>
                <w:szCs w:val="20"/>
                <w:rtl w:val="0"/>
              </w:rPr>
              <w:t xml:space="preserve">Follow the Project Health Safety Management Plan HS 01 as a minimum to comply with UNOPS HSSE requirements. </w:t>
            </w:r>
          </w:p>
          <w:p>
            <w:pPr>
              <w:widowControl w:val="0"/>
              <w:spacing w:before="0" w:after="0" w:line="276" w:lineRule="auto"/>
              <w:rPr>
                <w:rFonts w:ascii="Calibri" w:hAnsi="Calibri" w:eastAsia="Calibri" w:cs="Calibri"/>
                <w:sz w:val="20"/>
                <w:szCs w:val="20"/>
              </w:rPr>
            </w:pPr>
          </w:p>
          <w:p>
            <w:pPr>
              <w:widowControl w:val="0"/>
              <w:spacing w:before="0" w:after="0" w:line="276" w:lineRule="auto"/>
              <w:rPr>
                <w:rFonts w:ascii="Calibri" w:hAnsi="Calibri" w:eastAsia="Calibri" w:cs="Calibri"/>
                <w:sz w:val="20"/>
                <w:szCs w:val="20"/>
              </w:rPr>
            </w:pPr>
            <w:r>
              <w:rPr>
                <w:rFonts w:ascii="Calibri" w:hAnsi="Calibri" w:eastAsia="Calibri" w:cs="Calibri"/>
                <w:sz w:val="20"/>
                <w:szCs w:val="20"/>
                <w:rtl w:val="0"/>
              </w:rPr>
              <w:t>The bidder is requested to provide their Health, Safety, Social and Environmental plan covering all major areas concerned in HS 01.</w:t>
            </w: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tc>
      </w:tr>
    </w:tbl>
    <w:p>
      <w:pPr>
        <w:pStyle w:val="5"/>
        <w:keepLines/>
        <w:spacing w:before="60" w:line="276" w:lineRule="auto"/>
        <w:rPr>
          <w:rFonts w:ascii="Arial" w:hAnsi="Arial" w:eastAsia="Arial" w:cs="Arial"/>
          <w:b w:val="0"/>
          <w:i/>
          <w:color w:val="666666"/>
          <w:sz w:val="20"/>
          <w:szCs w:val="20"/>
        </w:rPr>
      </w:pPr>
      <w:bookmarkStart w:id="34" w:name="_heading=h.32hioqz" w:colFirst="0" w:colLast="0"/>
      <w:bookmarkEnd w:id="34"/>
    </w:p>
    <w:p>
      <w:pPr>
        <w:spacing w:before="60" w:after="60" w:line="276" w:lineRule="auto"/>
        <w:rPr>
          <w:b/>
          <w:sz w:val="20"/>
          <w:szCs w:val="20"/>
        </w:rPr>
      </w:pPr>
      <w:r>
        <w:br w:type="page"/>
      </w:r>
    </w:p>
    <w:p>
      <w:pPr>
        <w:pStyle w:val="5"/>
        <w:keepLines/>
        <w:spacing w:before="60" w:line="276" w:lineRule="auto"/>
        <w:rPr>
          <w:rFonts w:ascii="Arial" w:hAnsi="Arial" w:eastAsia="Arial" w:cs="Arial"/>
          <w:b w:val="0"/>
          <w:sz w:val="24"/>
          <w:szCs w:val="24"/>
        </w:rPr>
      </w:pPr>
      <w:bookmarkStart w:id="35" w:name="_heading=h.1hmsyys" w:colFirst="0" w:colLast="0"/>
      <w:bookmarkEnd w:id="35"/>
      <w:r>
        <w:rPr>
          <w:rFonts w:ascii="Arial" w:hAnsi="Arial" w:eastAsia="Arial" w:cs="Arial"/>
          <w:b w:val="0"/>
          <w:sz w:val="24"/>
          <w:szCs w:val="24"/>
          <w:rtl w:val="0"/>
        </w:rPr>
        <w:t>3.2.F Social and environmental requirements</w:t>
      </w:r>
    </w:p>
    <w:p>
      <w:pPr>
        <w:spacing w:before="0" w:after="200" w:line="276" w:lineRule="auto"/>
        <w:rPr>
          <w:i/>
          <w:color w:val="666666"/>
          <w:sz w:val="20"/>
          <w:szCs w:val="20"/>
        </w:rPr>
      </w:pPr>
      <w:r>
        <w:rPr>
          <w:i/>
          <w:color w:val="666666"/>
          <w:sz w:val="20"/>
          <w:szCs w:val="20"/>
          <w:rtl w:val="0"/>
        </w:rPr>
        <w:t>(Description of social and environmental requirements in accordance with Sub-Clause 4.17 of the General Conditions)</w:t>
      </w:r>
    </w:p>
    <w:tbl>
      <w:tblPr>
        <w:tblStyle w:val="60"/>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0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spacing w:before="0" w:line="276" w:lineRule="auto"/>
              <w:rPr>
                <w:rFonts w:ascii="Calibri" w:hAnsi="Calibri" w:eastAsia="Calibri" w:cs="Calibri"/>
                <w:sz w:val="20"/>
                <w:szCs w:val="20"/>
              </w:rPr>
            </w:pPr>
          </w:p>
          <w:p>
            <w:pPr>
              <w:spacing w:before="0" w:line="276" w:lineRule="auto"/>
              <w:rPr>
                <w:rFonts w:ascii="Calibri" w:hAnsi="Calibri" w:eastAsia="Calibri" w:cs="Calibri"/>
                <w:sz w:val="20"/>
                <w:szCs w:val="20"/>
              </w:rPr>
            </w:pPr>
          </w:p>
          <w:p>
            <w:pPr>
              <w:numPr>
                <w:ilvl w:val="0"/>
                <w:numId w:val="21"/>
              </w:numPr>
              <w:spacing w:before="0" w:line="276" w:lineRule="auto"/>
              <w:ind w:left="720" w:hanging="360"/>
              <w:rPr>
                <w:rFonts w:ascii="Calibri" w:hAnsi="Calibri" w:eastAsia="Calibri" w:cs="Calibri"/>
                <w:sz w:val="20"/>
                <w:szCs w:val="20"/>
                <w:u w:val="none"/>
              </w:rPr>
            </w:pPr>
            <w:r>
              <w:rPr>
                <w:rFonts w:ascii="Calibri" w:hAnsi="Calibri" w:eastAsia="Calibri" w:cs="Calibri"/>
                <w:sz w:val="20"/>
                <w:szCs w:val="20"/>
                <w:rtl w:val="0"/>
              </w:rPr>
              <w:t xml:space="preserve">Contractor should adhere to the safe guarde plan for the project approved (refer </w:t>
            </w:r>
            <w:r>
              <w:fldChar w:fldCharType="begin"/>
            </w:r>
            <w:r>
              <w:instrText xml:space="preserve"> HYPERLINK "https://apps.unops.org/apps/esourcing/Document/Download?guid=7c99ce06-80b1-4937-8afb-32e572befdd1" \h </w:instrText>
            </w:r>
            <w:r>
              <w:fldChar w:fldCharType="separate"/>
            </w:r>
            <w:r>
              <w:rPr>
                <w:rFonts w:ascii="Calibri" w:hAnsi="Calibri" w:eastAsia="Calibri" w:cs="Calibri"/>
                <w:sz w:val="20"/>
                <w:szCs w:val="20"/>
                <w:rtl w:val="0"/>
              </w:rPr>
              <w:t>Project Health and Safety Management Plan - HS01.pdf</w:t>
            </w:r>
            <w:r>
              <w:rPr>
                <w:rFonts w:ascii="Calibri" w:hAnsi="Calibri" w:eastAsia="Calibri" w:cs="Calibri"/>
                <w:sz w:val="20"/>
                <w:szCs w:val="20"/>
                <w:rtl w:val="0"/>
              </w:rPr>
              <w:fldChar w:fldCharType="end"/>
            </w:r>
            <w:r>
              <w:rPr>
                <w:rFonts w:ascii="Calibri" w:hAnsi="Calibri" w:eastAsia="Calibri" w:cs="Calibri"/>
                <w:sz w:val="20"/>
                <w:szCs w:val="20"/>
                <w:rtl w:val="0"/>
              </w:rPr>
              <w:t xml:space="preserve"> in document section)</w:t>
            </w:r>
          </w:p>
          <w:p>
            <w:pPr>
              <w:numPr>
                <w:ilvl w:val="0"/>
                <w:numId w:val="21"/>
              </w:numPr>
              <w:spacing w:before="0" w:line="276" w:lineRule="auto"/>
              <w:ind w:left="720" w:hanging="360"/>
              <w:rPr>
                <w:rFonts w:ascii="Calibri" w:hAnsi="Calibri" w:eastAsia="Calibri" w:cs="Calibri"/>
                <w:sz w:val="20"/>
                <w:szCs w:val="20"/>
                <w:u w:val="none"/>
              </w:rPr>
            </w:pPr>
            <w:r>
              <w:rPr>
                <w:rFonts w:ascii="Calibri" w:hAnsi="Calibri" w:eastAsia="Calibri" w:cs="Calibri"/>
                <w:sz w:val="20"/>
                <w:szCs w:val="20"/>
                <w:rtl w:val="0"/>
              </w:rPr>
              <w:t xml:space="preserve">Contractor should adhere to all environmental regulations of the country. </w:t>
            </w: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tc>
      </w:tr>
    </w:tbl>
    <w:p>
      <w:pPr>
        <w:spacing w:before="0" w:after="200" w:line="276" w:lineRule="auto"/>
        <w:rPr>
          <w:b/>
          <w:sz w:val="20"/>
          <w:szCs w:val="20"/>
        </w:rPr>
      </w:pPr>
    </w:p>
    <w:p>
      <w:pPr>
        <w:pStyle w:val="5"/>
        <w:keepLines/>
        <w:spacing w:before="60" w:line="276" w:lineRule="auto"/>
        <w:rPr>
          <w:rFonts w:ascii="Arial" w:hAnsi="Arial" w:eastAsia="Arial" w:cs="Arial"/>
          <w:b w:val="0"/>
          <w:sz w:val="24"/>
          <w:szCs w:val="24"/>
        </w:rPr>
      </w:pPr>
      <w:bookmarkStart w:id="36" w:name="_heading=h.41mghml" w:colFirst="0" w:colLast="0"/>
      <w:bookmarkEnd w:id="36"/>
      <w:r>
        <w:rPr>
          <w:rFonts w:ascii="Arial" w:hAnsi="Arial" w:eastAsia="Arial" w:cs="Arial"/>
          <w:b w:val="0"/>
          <w:sz w:val="24"/>
          <w:szCs w:val="24"/>
          <w:rtl w:val="0"/>
        </w:rPr>
        <w:t>3.2.G Sustainability requirements</w:t>
      </w:r>
    </w:p>
    <w:p>
      <w:pPr>
        <w:spacing w:before="0" w:after="200" w:line="276" w:lineRule="auto"/>
        <w:rPr>
          <w:i/>
          <w:color w:val="666666"/>
          <w:sz w:val="20"/>
          <w:szCs w:val="20"/>
        </w:rPr>
      </w:pPr>
      <w:r>
        <w:rPr>
          <w:i/>
          <w:color w:val="666666"/>
          <w:sz w:val="20"/>
          <w:szCs w:val="20"/>
          <w:rtl w:val="0"/>
        </w:rPr>
        <w:t>(Description of sustainability requirements if any)</w:t>
      </w:r>
    </w:p>
    <w:tbl>
      <w:tblPr>
        <w:tblStyle w:val="61"/>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0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spacing w:before="0" w:line="276" w:lineRule="auto"/>
              <w:rPr>
                <w:rFonts w:ascii="Calibri" w:hAnsi="Calibri" w:eastAsia="Calibri" w:cs="Calibri"/>
                <w:sz w:val="20"/>
                <w:szCs w:val="20"/>
              </w:rPr>
            </w:pPr>
          </w:p>
          <w:p>
            <w:pPr>
              <w:spacing w:before="0" w:line="276" w:lineRule="auto"/>
              <w:rPr>
                <w:rFonts w:ascii="Calibri" w:hAnsi="Calibri" w:eastAsia="Calibri" w:cs="Calibri"/>
                <w:sz w:val="20"/>
                <w:szCs w:val="20"/>
              </w:rPr>
            </w:pPr>
          </w:p>
          <w:p>
            <w:pPr>
              <w:spacing w:after="100"/>
              <w:ind w:right="0"/>
              <w:rPr>
                <w:rFonts w:ascii="Calibri" w:hAnsi="Calibri" w:eastAsia="Calibri" w:cs="Calibri"/>
                <w:sz w:val="22"/>
                <w:szCs w:val="22"/>
              </w:rPr>
            </w:pPr>
            <w:r>
              <w:rPr>
                <w:rFonts w:ascii="Calibri" w:hAnsi="Calibri" w:eastAsia="Calibri" w:cs="Calibri"/>
                <w:sz w:val="22"/>
                <w:szCs w:val="22"/>
                <w:rtl w:val="0"/>
              </w:rPr>
              <w:t>The bidder shall provide documentation that details their approach to ensuring equal opportunity, diversity, and inclusion within their organisation (e.g. equal pay policy, parental leave, the ratio of female to male employees, % of females in management positions, grievances disaggregated by gender, transparency of promotion criteria, sexual harassment policies). Bidders are encouraged to take the WEPs Gender Gap Analysis Tool to identify strengths, gaps, and opportunities to improve their performance on gender equality.</w:t>
            </w:r>
          </w:p>
          <w:p>
            <w:pPr>
              <w:spacing w:after="100"/>
              <w:ind w:right="0"/>
              <w:rPr>
                <w:rFonts w:ascii="Calibri" w:hAnsi="Calibri" w:eastAsia="Calibri" w:cs="Calibri"/>
                <w:sz w:val="22"/>
                <w:szCs w:val="22"/>
              </w:rPr>
            </w:pPr>
          </w:p>
          <w:p>
            <w:pPr>
              <w:numPr>
                <w:ilvl w:val="0"/>
                <w:numId w:val="22"/>
              </w:numPr>
              <w:spacing w:after="100"/>
              <w:ind w:left="840" w:right="0" w:hanging="420"/>
              <w:rPr>
                <w:rFonts w:ascii="Calibri" w:hAnsi="Calibri" w:eastAsia="Calibri" w:cs="Calibri"/>
                <w:sz w:val="22"/>
                <w:szCs w:val="22"/>
              </w:rPr>
            </w:pPr>
            <w:r>
              <w:rPr>
                <w:rFonts w:ascii="Calibri" w:hAnsi="Calibri" w:eastAsia="Calibri" w:cs="Calibri"/>
                <w:sz w:val="22"/>
                <w:szCs w:val="22"/>
                <w:rtl w:val="0"/>
              </w:rPr>
              <w:t>Please submit a statement with details on how diversity and inclusion / anti-discrimination is ensured in the organisation</w:t>
            </w:r>
          </w:p>
          <w:p>
            <w:pPr>
              <w:spacing w:before="0" w:line="276" w:lineRule="auto"/>
              <w:ind w:left="450" w:firstLine="0"/>
              <w:rPr>
                <w:rFonts w:ascii="Calibri" w:hAnsi="Calibri" w:eastAsia="Calibri" w:cs="Calibri"/>
                <w:sz w:val="17"/>
                <w:szCs w:val="17"/>
              </w:rPr>
            </w:pPr>
          </w:p>
        </w:tc>
      </w:tr>
    </w:tbl>
    <w:p>
      <w:pPr>
        <w:spacing w:before="0" w:after="0" w:line="276" w:lineRule="auto"/>
        <w:rPr>
          <w:b/>
          <w:sz w:val="20"/>
          <w:szCs w:val="20"/>
        </w:rPr>
      </w:pPr>
      <w:r>
        <w:br w:type="page"/>
      </w:r>
    </w:p>
    <w:p>
      <w:pPr>
        <w:pStyle w:val="5"/>
        <w:keepLines/>
        <w:spacing w:before="0" w:after="0" w:line="276" w:lineRule="auto"/>
        <w:rPr>
          <w:rFonts w:ascii="Arial" w:hAnsi="Arial" w:eastAsia="Arial" w:cs="Arial"/>
          <w:b w:val="0"/>
          <w:sz w:val="24"/>
          <w:szCs w:val="24"/>
        </w:rPr>
      </w:pPr>
      <w:bookmarkStart w:id="37" w:name="_heading=h.vx1227" w:colFirst="0" w:colLast="0"/>
      <w:bookmarkEnd w:id="37"/>
      <w:r>
        <w:rPr>
          <w:rFonts w:ascii="Arial" w:hAnsi="Arial" w:eastAsia="Arial" w:cs="Arial"/>
          <w:b w:val="0"/>
          <w:sz w:val="24"/>
          <w:szCs w:val="24"/>
          <w:rtl w:val="0"/>
        </w:rPr>
        <w:t>3.2.H Permits and licences</w:t>
      </w:r>
    </w:p>
    <w:p>
      <w:pPr>
        <w:spacing w:before="60" w:after="200" w:line="276" w:lineRule="auto"/>
        <w:rPr>
          <w:sz w:val="17"/>
          <w:szCs w:val="17"/>
        </w:rPr>
      </w:pPr>
      <w:r>
        <w:rPr>
          <w:i/>
          <w:color w:val="666666"/>
          <w:sz w:val="20"/>
          <w:szCs w:val="20"/>
          <w:rtl w:val="0"/>
        </w:rPr>
        <w:t>(List of permits and licences to be obtained by the Employer in accordance with Sub-Clause 1.12 of the General Conditions)</w:t>
      </w:r>
    </w:p>
    <w:tbl>
      <w:tblPr>
        <w:tblStyle w:val="62"/>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PrEx>
        <w:trPr>
          <w:trHeight w:val="19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spacing w:before="0" w:line="276" w:lineRule="auto"/>
              <w:ind w:left="450" w:firstLine="0"/>
              <w:rPr>
                <w:rFonts w:ascii="Calibri" w:hAnsi="Calibri" w:eastAsia="Calibri" w:cs="Calibri"/>
                <w:sz w:val="20"/>
                <w:szCs w:val="20"/>
                <w:highlight w:val="none"/>
              </w:rPr>
            </w:pPr>
            <w:r>
              <w:rPr>
                <w:rFonts w:ascii="Calibri" w:hAnsi="Calibri" w:eastAsia="Calibri" w:cs="Calibri"/>
                <w:sz w:val="20"/>
                <w:szCs w:val="20"/>
                <w:highlight w:val="none"/>
                <w:rtl w:val="0"/>
              </w:rPr>
              <w:t xml:space="preserve">The contractor is obliged to obtain the ‘Project License’ from the Ministry of National Planning, Housing and Infrastructure of Maldives immediately after signing the contract before start construction. It should be done in parallel with mobilization to the site. No additional time will be provided for this task.   </w:t>
            </w:r>
          </w:p>
          <w:p>
            <w:pPr>
              <w:spacing w:before="0" w:line="276" w:lineRule="auto"/>
              <w:ind w:left="450" w:firstLine="0"/>
              <w:rPr>
                <w:rFonts w:ascii="Calibri" w:hAnsi="Calibri" w:eastAsia="Calibri" w:cs="Calibri"/>
                <w:sz w:val="20"/>
                <w:szCs w:val="20"/>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tc>
      </w:tr>
    </w:tbl>
    <w:p>
      <w:pPr>
        <w:spacing w:before="60" w:after="60" w:line="276" w:lineRule="auto"/>
        <w:rPr>
          <w:i/>
          <w:color w:val="666666"/>
          <w:sz w:val="20"/>
          <w:szCs w:val="20"/>
        </w:rPr>
      </w:pPr>
    </w:p>
    <w:p>
      <w:pPr>
        <w:pStyle w:val="5"/>
        <w:keepLines/>
        <w:spacing w:before="0" w:after="0" w:line="276" w:lineRule="auto"/>
        <w:rPr>
          <w:rFonts w:ascii="Arial" w:hAnsi="Arial" w:eastAsia="Arial" w:cs="Arial"/>
          <w:b w:val="0"/>
          <w:sz w:val="24"/>
          <w:szCs w:val="24"/>
        </w:rPr>
      </w:pPr>
      <w:bookmarkStart w:id="38" w:name="_heading=h.3fwokq0" w:colFirst="0" w:colLast="0"/>
      <w:bookmarkEnd w:id="38"/>
      <w:r>
        <w:rPr>
          <w:rFonts w:ascii="Arial" w:hAnsi="Arial" w:eastAsia="Arial" w:cs="Arial"/>
          <w:b w:val="0"/>
          <w:sz w:val="24"/>
          <w:szCs w:val="24"/>
          <w:rtl w:val="0"/>
        </w:rPr>
        <w:t>3.2.I Publications on Site(s)</w:t>
      </w:r>
    </w:p>
    <w:p>
      <w:pPr>
        <w:spacing w:before="0" w:after="200" w:line="276" w:lineRule="auto"/>
        <w:ind w:right="-150"/>
        <w:rPr>
          <w:sz w:val="17"/>
          <w:szCs w:val="17"/>
        </w:rPr>
      </w:pPr>
      <w:r>
        <w:rPr>
          <w:i/>
          <w:color w:val="666666"/>
          <w:sz w:val="20"/>
          <w:szCs w:val="20"/>
          <w:rtl w:val="0"/>
        </w:rPr>
        <w:t>(List of the publications to be retained on Site(s) in accordance with Sub-Clause 1.7 of the General Conditions)</w:t>
      </w:r>
    </w:p>
    <w:tbl>
      <w:tblPr>
        <w:tblStyle w:val="63"/>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spacing w:before="0" w:line="276" w:lineRule="auto"/>
              <w:ind w:left="450" w:firstLine="0"/>
              <w:rPr>
                <w:rFonts w:ascii="Calibri" w:hAnsi="Calibri" w:eastAsia="Calibri" w:cs="Calibri"/>
                <w:sz w:val="20"/>
                <w:szCs w:val="20"/>
              </w:rPr>
            </w:pPr>
          </w:p>
          <w:p>
            <w:pPr>
              <w:spacing w:before="0" w:line="276" w:lineRule="auto"/>
              <w:ind w:left="450" w:firstLine="0"/>
              <w:rPr>
                <w:rFonts w:ascii="Calibri" w:hAnsi="Calibri" w:eastAsia="Calibri" w:cs="Calibri"/>
                <w:sz w:val="20"/>
                <w:szCs w:val="20"/>
              </w:rPr>
            </w:pPr>
          </w:p>
          <w:p>
            <w:pPr>
              <w:numPr>
                <w:ilvl w:val="0"/>
                <w:numId w:val="23"/>
              </w:numPr>
              <w:spacing w:before="0" w:line="360" w:lineRule="auto"/>
              <w:ind w:left="420" w:hanging="420"/>
              <w:rPr>
                <w:rFonts w:ascii="Calibri" w:hAnsi="Calibri" w:eastAsia="Calibri" w:cs="Calibri"/>
                <w:sz w:val="20"/>
                <w:szCs w:val="20"/>
              </w:rPr>
            </w:pPr>
            <w:r>
              <w:rPr>
                <w:rFonts w:ascii="Calibri" w:hAnsi="Calibri" w:eastAsia="Calibri" w:cs="Calibri"/>
                <w:sz w:val="20"/>
                <w:szCs w:val="20"/>
                <w:rtl w:val="0"/>
              </w:rPr>
              <w:t xml:space="preserve">Daily log book </w:t>
            </w:r>
          </w:p>
          <w:p>
            <w:pPr>
              <w:numPr>
                <w:ilvl w:val="0"/>
                <w:numId w:val="23"/>
              </w:numPr>
              <w:spacing w:before="0" w:line="360" w:lineRule="auto"/>
              <w:ind w:left="420" w:hanging="420"/>
              <w:rPr>
                <w:rFonts w:ascii="Calibri" w:hAnsi="Calibri" w:eastAsia="Calibri" w:cs="Calibri"/>
                <w:sz w:val="20"/>
                <w:szCs w:val="20"/>
              </w:rPr>
            </w:pPr>
            <w:r>
              <w:rPr>
                <w:rFonts w:ascii="Calibri" w:hAnsi="Calibri" w:eastAsia="Calibri" w:cs="Calibri"/>
                <w:sz w:val="20"/>
                <w:szCs w:val="20"/>
                <w:rtl w:val="0"/>
              </w:rPr>
              <w:t>Health &amp; Safety weekly records</w:t>
            </w:r>
          </w:p>
          <w:p>
            <w:pPr>
              <w:numPr>
                <w:ilvl w:val="0"/>
                <w:numId w:val="23"/>
              </w:numPr>
              <w:spacing w:before="0" w:line="360" w:lineRule="auto"/>
              <w:ind w:left="420" w:hanging="420"/>
              <w:rPr>
                <w:rFonts w:ascii="Calibri" w:hAnsi="Calibri" w:eastAsia="Calibri" w:cs="Calibri"/>
                <w:sz w:val="20"/>
                <w:szCs w:val="20"/>
              </w:rPr>
            </w:pPr>
            <w:r>
              <w:rPr>
                <w:rFonts w:ascii="Calibri" w:hAnsi="Calibri" w:eastAsia="Calibri" w:cs="Calibri"/>
                <w:sz w:val="20"/>
                <w:szCs w:val="20"/>
                <w:rtl w:val="0"/>
              </w:rPr>
              <w:t>Material stock records</w:t>
            </w:r>
          </w:p>
          <w:p>
            <w:pPr>
              <w:numPr>
                <w:ilvl w:val="0"/>
                <w:numId w:val="23"/>
              </w:numPr>
              <w:spacing w:before="0" w:line="360" w:lineRule="auto"/>
              <w:ind w:left="420" w:hanging="420"/>
              <w:rPr>
                <w:rFonts w:ascii="Calibri" w:hAnsi="Calibri" w:eastAsia="Calibri" w:cs="Calibri"/>
                <w:sz w:val="20"/>
                <w:szCs w:val="20"/>
              </w:rPr>
            </w:pPr>
            <w:r>
              <w:rPr>
                <w:rFonts w:ascii="Calibri" w:hAnsi="Calibri" w:eastAsia="Calibri" w:cs="Calibri"/>
                <w:sz w:val="20"/>
                <w:szCs w:val="20"/>
                <w:rtl w:val="0"/>
              </w:rPr>
              <w:t>Site Weather conditions (hourly basis)</w:t>
            </w:r>
          </w:p>
          <w:p>
            <w:pPr>
              <w:numPr>
                <w:ilvl w:val="0"/>
                <w:numId w:val="23"/>
              </w:numPr>
              <w:spacing w:before="0" w:line="360" w:lineRule="auto"/>
              <w:ind w:left="420" w:hanging="420"/>
              <w:rPr>
                <w:rFonts w:ascii="Calibri" w:hAnsi="Calibri" w:eastAsia="Calibri" w:cs="Calibri"/>
                <w:sz w:val="20"/>
                <w:szCs w:val="20"/>
              </w:rPr>
            </w:pPr>
            <w:r>
              <w:rPr>
                <w:rFonts w:ascii="Calibri" w:hAnsi="Calibri" w:eastAsia="Calibri" w:cs="Calibri"/>
                <w:sz w:val="20"/>
                <w:szCs w:val="20"/>
                <w:rtl w:val="0"/>
              </w:rPr>
              <w:t>Labor and staff allocation (daily)</w:t>
            </w:r>
          </w:p>
          <w:p>
            <w:pPr>
              <w:numPr>
                <w:ilvl w:val="0"/>
                <w:numId w:val="23"/>
              </w:numPr>
              <w:spacing w:before="0" w:line="360" w:lineRule="auto"/>
              <w:ind w:left="420" w:hanging="420"/>
              <w:rPr>
                <w:rFonts w:ascii="Calibri" w:hAnsi="Calibri" w:eastAsia="Calibri" w:cs="Calibri"/>
                <w:sz w:val="20"/>
                <w:szCs w:val="20"/>
              </w:rPr>
            </w:pPr>
            <w:r>
              <w:rPr>
                <w:rFonts w:ascii="Calibri" w:hAnsi="Calibri" w:eastAsia="Calibri" w:cs="Calibri"/>
                <w:sz w:val="20"/>
                <w:szCs w:val="20"/>
                <w:rtl w:val="0"/>
              </w:rPr>
              <w:t>Plant &amp; Equipment at site</w:t>
            </w:r>
          </w:p>
          <w:p>
            <w:pPr>
              <w:numPr>
                <w:ilvl w:val="0"/>
                <w:numId w:val="23"/>
              </w:numPr>
              <w:spacing w:before="0" w:line="360" w:lineRule="auto"/>
              <w:ind w:left="420" w:hanging="420"/>
              <w:rPr>
                <w:rFonts w:ascii="Calibri" w:hAnsi="Calibri" w:eastAsia="Calibri" w:cs="Calibri"/>
                <w:sz w:val="20"/>
                <w:szCs w:val="20"/>
              </w:rPr>
            </w:pPr>
            <w:r>
              <w:rPr>
                <w:rFonts w:ascii="Calibri" w:hAnsi="Calibri" w:eastAsia="Calibri" w:cs="Calibri"/>
                <w:sz w:val="20"/>
                <w:szCs w:val="20"/>
                <w:rtl w:val="0"/>
              </w:rPr>
              <w:t>Tool box meeting records</w:t>
            </w:r>
          </w:p>
          <w:p>
            <w:pPr>
              <w:numPr>
                <w:ilvl w:val="0"/>
                <w:numId w:val="23"/>
              </w:numPr>
              <w:spacing w:before="0" w:line="360" w:lineRule="auto"/>
              <w:ind w:left="420" w:hanging="420"/>
              <w:rPr>
                <w:rFonts w:ascii="Calibri" w:hAnsi="Calibri" w:eastAsia="Calibri" w:cs="Calibri"/>
                <w:sz w:val="20"/>
                <w:szCs w:val="20"/>
              </w:rPr>
            </w:pPr>
            <w:r>
              <w:rPr>
                <w:rFonts w:ascii="Calibri" w:hAnsi="Calibri" w:eastAsia="Calibri" w:cs="Calibri"/>
                <w:sz w:val="20"/>
                <w:szCs w:val="20"/>
                <w:rtl w:val="0"/>
              </w:rPr>
              <w:t>Emergency contact numbers</w:t>
            </w:r>
          </w:p>
          <w:p>
            <w:pPr>
              <w:numPr>
                <w:ilvl w:val="0"/>
                <w:numId w:val="23"/>
              </w:numPr>
              <w:spacing w:before="0" w:line="360" w:lineRule="auto"/>
              <w:ind w:left="420" w:hanging="420"/>
              <w:rPr>
                <w:rFonts w:ascii="Calibri" w:hAnsi="Calibri" w:eastAsia="Calibri" w:cs="Calibri"/>
                <w:sz w:val="20"/>
                <w:szCs w:val="20"/>
              </w:rPr>
            </w:pPr>
            <w:r>
              <w:rPr>
                <w:rFonts w:ascii="Calibri" w:hAnsi="Calibri" w:eastAsia="Calibri" w:cs="Calibri"/>
                <w:sz w:val="20"/>
                <w:szCs w:val="20"/>
                <w:rtl w:val="0"/>
              </w:rPr>
              <w:t>Work plan for current week</w:t>
            </w:r>
          </w:p>
          <w:p>
            <w:pPr>
              <w:numPr>
                <w:ilvl w:val="0"/>
                <w:numId w:val="23"/>
              </w:numPr>
              <w:spacing w:before="0" w:line="360" w:lineRule="auto"/>
              <w:ind w:left="420" w:hanging="420"/>
              <w:rPr>
                <w:rFonts w:ascii="Calibri" w:hAnsi="Calibri" w:eastAsia="Calibri" w:cs="Calibri"/>
                <w:sz w:val="20"/>
                <w:szCs w:val="20"/>
              </w:rPr>
            </w:pPr>
            <w:r>
              <w:rPr>
                <w:rFonts w:ascii="Calibri" w:hAnsi="Calibri" w:eastAsia="Calibri" w:cs="Calibri"/>
                <w:sz w:val="20"/>
                <w:szCs w:val="20"/>
                <w:rtl w:val="0"/>
              </w:rPr>
              <w:t>Work plan for following week</w:t>
            </w:r>
          </w:p>
          <w:p>
            <w:pPr>
              <w:numPr>
                <w:ilvl w:val="0"/>
                <w:numId w:val="23"/>
              </w:numPr>
              <w:spacing w:before="0" w:line="360" w:lineRule="auto"/>
              <w:ind w:left="420" w:hanging="420"/>
              <w:rPr>
                <w:rFonts w:ascii="Calibri" w:hAnsi="Calibri" w:eastAsia="Calibri" w:cs="Calibri"/>
                <w:sz w:val="17"/>
                <w:szCs w:val="17"/>
              </w:rPr>
            </w:pPr>
            <w:r>
              <w:rPr>
                <w:rFonts w:ascii="Calibri" w:hAnsi="Calibri" w:eastAsia="Calibri" w:cs="Calibri"/>
                <w:sz w:val="20"/>
                <w:szCs w:val="20"/>
                <w:rtl w:val="0"/>
              </w:rPr>
              <w:t>Master Plan</w:t>
            </w: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tc>
      </w:tr>
    </w:tbl>
    <w:p>
      <w:pPr>
        <w:pStyle w:val="5"/>
        <w:keepLines/>
        <w:spacing w:before="60" w:line="276" w:lineRule="auto"/>
        <w:rPr>
          <w:rFonts w:ascii="Arial" w:hAnsi="Arial" w:eastAsia="Arial" w:cs="Arial"/>
          <w:b w:val="0"/>
          <w:sz w:val="24"/>
          <w:szCs w:val="24"/>
        </w:rPr>
      </w:pPr>
      <w:bookmarkStart w:id="39" w:name="_heading=h.1v1yuxt" w:colFirst="0" w:colLast="0"/>
      <w:bookmarkEnd w:id="39"/>
    </w:p>
    <w:p>
      <w:pPr>
        <w:pStyle w:val="5"/>
        <w:keepLines/>
        <w:spacing w:before="60" w:line="276" w:lineRule="auto"/>
        <w:rPr>
          <w:rFonts w:ascii="Arial" w:hAnsi="Arial" w:eastAsia="Arial" w:cs="Arial"/>
          <w:b w:val="0"/>
          <w:sz w:val="24"/>
          <w:szCs w:val="24"/>
        </w:rPr>
      </w:pPr>
      <w:bookmarkStart w:id="40" w:name="_heading=h.4f1mdlm" w:colFirst="0" w:colLast="0"/>
      <w:bookmarkEnd w:id="40"/>
      <w:r>
        <w:br w:type="page"/>
      </w:r>
    </w:p>
    <w:p>
      <w:pPr>
        <w:pStyle w:val="5"/>
        <w:keepLines/>
        <w:spacing w:before="60" w:line="276" w:lineRule="auto"/>
        <w:ind w:right="30"/>
        <w:rPr>
          <w:rFonts w:ascii="Arial" w:hAnsi="Arial" w:eastAsia="Arial" w:cs="Arial"/>
          <w:b w:val="0"/>
          <w:sz w:val="24"/>
          <w:szCs w:val="24"/>
        </w:rPr>
      </w:pPr>
      <w:bookmarkStart w:id="41" w:name="_heading=h.2u6wntf" w:colFirst="0" w:colLast="0"/>
      <w:bookmarkEnd w:id="41"/>
      <w:r>
        <w:rPr>
          <w:rFonts w:ascii="Arial" w:hAnsi="Arial" w:eastAsia="Arial" w:cs="Arial"/>
          <w:b w:val="0"/>
          <w:sz w:val="24"/>
          <w:szCs w:val="24"/>
          <w:rtl w:val="0"/>
        </w:rPr>
        <w:t xml:space="preserve">3.2.J Warranties </w:t>
      </w:r>
    </w:p>
    <w:p>
      <w:pPr>
        <w:spacing w:before="60" w:after="200" w:line="276" w:lineRule="auto"/>
        <w:ind w:right="30"/>
        <w:rPr>
          <w:b/>
          <w:sz w:val="20"/>
          <w:szCs w:val="20"/>
        </w:rPr>
      </w:pPr>
      <w:r>
        <w:rPr>
          <w:i/>
          <w:color w:val="666666"/>
          <w:sz w:val="20"/>
          <w:szCs w:val="20"/>
          <w:rtl w:val="0"/>
        </w:rPr>
        <w:t>(Description of the warranties required and their relevant validity period in accordance with Sub-Clause 4.23 of the General Conditions)</w:t>
      </w:r>
    </w:p>
    <w:tbl>
      <w:tblPr>
        <w:tblStyle w:val="64"/>
        <w:tblW w:w="8992" w:type="dxa"/>
        <w:tblInd w:w="15"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532"/>
        <w:gridCol w:w="4095"/>
        <w:gridCol w:w="1545"/>
        <w:gridCol w:w="2820"/>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nil"/>
              <w:left w:val="nil"/>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No.</w:t>
            </w:r>
          </w:p>
        </w:tc>
        <w:tc>
          <w:tcPr>
            <w:tcBorders>
              <w:top w:val="nil"/>
              <w:left w:val="single" w:color="FFFFFF" w:sz="18" w:space="0"/>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 xml:space="preserve">Description of items for which warranties </w:t>
            </w:r>
          </w:p>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are required</w:t>
            </w:r>
          </w:p>
        </w:tc>
        <w:tc>
          <w:tcPr>
            <w:tcBorders>
              <w:top w:val="nil"/>
              <w:left w:val="single" w:color="FFFFFF" w:sz="18" w:space="0"/>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Validity period</w:t>
            </w:r>
          </w:p>
        </w:tc>
        <w:tc>
          <w:tcPr>
            <w:tcBorders>
              <w:top w:val="nil"/>
              <w:left w:val="single" w:color="FFFFFF" w:sz="18" w:space="0"/>
              <w:bottom w:val="nil"/>
              <w:right w:val="nil"/>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 xml:space="preserve">Remarks </w:t>
            </w:r>
          </w:p>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(any other conditions)</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nil"/>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1</w:t>
            </w:r>
          </w:p>
        </w:tc>
        <w:tc>
          <w:tcPr>
            <w:gridSpan w:val="3"/>
            <w:tcBorders>
              <w:top w:val="nil"/>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r>
              <w:rPr>
                <w:rFonts w:ascii="Calibri" w:hAnsi="Calibri" w:eastAsia="Calibri" w:cs="Calibri"/>
                <w:b/>
                <w:sz w:val="18"/>
                <w:szCs w:val="18"/>
                <w:rtl w:val="0"/>
              </w:rPr>
              <w:t xml:space="preserve">As requested in the BOQ, data sheet </w:t>
            </w:r>
            <w:r>
              <w:rPr>
                <w:rFonts w:ascii="Calibri" w:hAnsi="Calibri" w:eastAsia="Calibri" w:cs="Calibri"/>
                <w:b/>
                <w:rtl w:val="0"/>
              </w:rPr>
              <w:t>, specifications</w:t>
            </w:r>
            <w:r>
              <w:rPr>
                <w:rFonts w:ascii="Calibri" w:hAnsi="Calibri" w:eastAsia="Calibri" w:cs="Calibri"/>
                <w:b/>
                <w:sz w:val="18"/>
                <w:szCs w:val="18"/>
                <w:rtl w:val="0"/>
              </w:rPr>
              <w:t xml:space="preserve"> and as per the industry norms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2</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3</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4</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single" w:color="000000" w:sz="1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5</w:t>
            </w:r>
          </w:p>
        </w:tc>
        <w:tc>
          <w:tcPr>
            <w:tcBorders>
              <w:top w:val="dashed" w:color="000000" w:sz="8" w:space="0"/>
              <w:left w:val="dashed" w:color="000000" w:sz="8" w:space="0"/>
              <w:bottom w:val="single" w:color="000000" w:sz="1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single" w:color="000000" w:sz="1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single" w:color="000000" w:sz="1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bl>
    <w:p>
      <w:pPr>
        <w:spacing w:before="60" w:after="60" w:line="276" w:lineRule="auto"/>
        <w:rPr>
          <w:b/>
          <w:sz w:val="20"/>
          <w:szCs w:val="20"/>
        </w:rPr>
      </w:pPr>
    </w:p>
    <w:p>
      <w:pPr>
        <w:pStyle w:val="5"/>
        <w:keepLines/>
        <w:spacing w:before="60" w:line="276" w:lineRule="auto"/>
        <w:rPr>
          <w:rFonts w:ascii="Arial" w:hAnsi="Arial" w:eastAsia="Arial" w:cs="Arial"/>
          <w:b w:val="0"/>
          <w:sz w:val="24"/>
          <w:szCs w:val="24"/>
        </w:rPr>
      </w:pPr>
      <w:bookmarkStart w:id="42" w:name="_heading=h.19c6y18" w:colFirst="0" w:colLast="0"/>
      <w:bookmarkEnd w:id="42"/>
    </w:p>
    <w:p>
      <w:pPr>
        <w:pStyle w:val="5"/>
        <w:keepLines/>
        <w:spacing w:before="60" w:line="276" w:lineRule="auto"/>
        <w:rPr>
          <w:rFonts w:ascii="Arial" w:hAnsi="Arial" w:eastAsia="Arial" w:cs="Arial"/>
          <w:b w:val="0"/>
          <w:sz w:val="24"/>
          <w:szCs w:val="24"/>
        </w:rPr>
      </w:pPr>
      <w:bookmarkStart w:id="43" w:name="_heading=h.3tbugp1" w:colFirst="0" w:colLast="0"/>
      <w:bookmarkEnd w:id="43"/>
      <w:r>
        <w:rPr>
          <w:rFonts w:ascii="Arial" w:hAnsi="Arial" w:eastAsia="Arial" w:cs="Arial"/>
          <w:b w:val="0"/>
          <w:sz w:val="24"/>
          <w:szCs w:val="24"/>
          <w:rtl w:val="0"/>
        </w:rPr>
        <w:t>3.2.K Works not to be subcontracted</w:t>
      </w:r>
    </w:p>
    <w:p>
      <w:pPr>
        <w:spacing w:before="60" w:after="200" w:line="276" w:lineRule="auto"/>
        <w:rPr>
          <w:sz w:val="17"/>
          <w:szCs w:val="17"/>
        </w:rPr>
      </w:pPr>
      <w:r>
        <w:rPr>
          <w:i/>
          <w:color w:val="666666"/>
          <w:sz w:val="20"/>
          <w:szCs w:val="20"/>
          <w:rtl w:val="0"/>
        </w:rPr>
        <w:t>(Description of works that are not permitted to be subcontracted)</w:t>
      </w:r>
    </w:p>
    <w:tbl>
      <w:tblPr>
        <w:tblStyle w:val="65"/>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spacing w:before="0" w:line="276" w:lineRule="auto"/>
              <w:ind w:left="450" w:firstLine="0"/>
              <w:rPr>
                <w:rFonts w:ascii="Calibri" w:hAnsi="Calibri" w:eastAsia="Calibri" w:cs="Calibri"/>
                <w:sz w:val="20"/>
                <w:szCs w:val="20"/>
              </w:rPr>
            </w:pPr>
          </w:p>
          <w:p>
            <w:pPr>
              <w:spacing w:before="0" w:line="276" w:lineRule="auto"/>
              <w:rPr>
                <w:rFonts w:ascii="Calibri" w:hAnsi="Calibri" w:eastAsia="Calibri" w:cs="Calibri"/>
                <w:sz w:val="20"/>
                <w:szCs w:val="20"/>
              </w:rPr>
            </w:pPr>
          </w:p>
          <w:p>
            <w:pPr>
              <w:spacing w:before="0" w:line="276" w:lineRule="auto"/>
              <w:rPr>
                <w:rFonts w:ascii="Calibri" w:hAnsi="Calibri" w:eastAsia="Calibri" w:cs="Calibri"/>
                <w:sz w:val="20"/>
                <w:szCs w:val="20"/>
              </w:rPr>
            </w:pPr>
            <w:r>
              <w:rPr>
                <w:rFonts w:ascii="Calibri" w:hAnsi="Calibri" w:eastAsia="Calibri" w:cs="Calibri"/>
                <w:sz w:val="20"/>
                <w:szCs w:val="20"/>
                <w:rtl w:val="0"/>
              </w:rPr>
              <w:t>Basic Construction works such as excavation, Structural, masonry works etc..</w:t>
            </w:r>
          </w:p>
          <w:p>
            <w:pPr>
              <w:spacing w:before="0" w:line="276" w:lineRule="auto"/>
              <w:ind w:left="450" w:firstLine="0"/>
              <w:rPr>
                <w:rFonts w:ascii="Calibri" w:hAnsi="Calibri" w:eastAsia="Calibri" w:cs="Calibri"/>
                <w:sz w:val="20"/>
                <w:szCs w:val="20"/>
              </w:rPr>
            </w:pPr>
          </w:p>
          <w:p>
            <w:pPr>
              <w:spacing w:before="0" w:line="276" w:lineRule="auto"/>
              <w:ind w:left="450" w:firstLine="0"/>
              <w:rPr>
                <w:rFonts w:ascii="Calibri" w:hAnsi="Calibri" w:eastAsia="Calibri" w:cs="Calibri"/>
                <w:sz w:val="20"/>
                <w:szCs w:val="20"/>
              </w:rPr>
            </w:pPr>
          </w:p>
          <w:p>
            <w:pPr>
              <w:spacing w:before="0" w:line="276" w:lineRule="auto"/>
              <w:ind w:left="450" w:firstLine="0"/>
              <w:rPr>
                <w:rFonts w:ascii="Calibri" w:hAnsi="Calibri" w:eastAsia="Calibri" w:cs="Calibri"/>
                <w:sz w:val="17"/>
                <w:szCs w:val="17"/>
              </w:rPr>
            </w:pPr>
            <w:r>
              <w:rPr>
                <w:rFonts w:ascii="Calibri" w:hAnsi="Calibri" w:eastAsia="Calibri" w:cs="Calibri"/>
                <w:sz w:val="17"/>
                <w:szCs w:val="17"/>
                <w:rtl w:val="0"/>
              </w:rPr>
              <w:t xml:space="preserve"> </w:t>
            </w: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tc>
      </w:tr>
    </w:tbl>
    <w:p>
      <w:pPr>
        <w:spacing w:before="60" w:after="60" w:line="276" w:lineRule="auto"/>
        <w:rPr>
          <w:b/>
          <w:sz w:val="20"/>
          <w:szCs w:val="20"/>
        </w:rPr>
      </w:pPr>
    </w:p>
    <w:p>
      <w:pPr>
        <w:pStyle w:val="5"/>
        <w:keepLines/>
        <w:spacing w:before="60" w:after="100" w:line="240" w:lineRule="auto"/>
        <w:rPr>
          <w:rFonts w:ascii="Arial" w:hAnsi="Arial" w:eastAsia="Arial" w:cs="Arial"/>
          <w:b w:val="0"/>
          <w:sz w:val="24"/>
          <w:szCs w:val="24"/>
        </w:rPr>
      </w:pPr>
      <w:bookmarkStart w:id="44" w:name="_heading=h.28h4qwu" w:colFirst="0" w:colLast="0"/>
      <w:bookmarkEnd w:id="44"/>
      <w:r>
        <w:br w:type="page"/>
      </w:r>
    </w:p>
    <w:p>
      <w:pPr>
        <w:pStyle w:val="5"/>
        <w:keepLines/>
        <w:spacing w:before="60" w:after="100" w:line="240" w:lineRule="auto"/>
        <w:ind w:right="30"/>
        <w:rPr>
          <w:rFonts w:ascii="Arial" w:hAnsi="Arial" w:eastAsia="Arial" w:cs="Arial"/>
          <w:b w:val="0"/>
          <w:sz w:val="20"/>
          <w:szCs w:val="20"/>
        </w:rPr>
      </w:pPr>
      <w:bookmarkStart w:id="45" w:name="_heading=h.nmf14n" w:colFirst="0" w:colLast="0"/>
      <w:bookmarkEnd w:id="45"/>
      <w:r>
        <w:rPr>
          <w:rFonts w:ascii="Arial" w:hAnsi="Arial" w:eastAsia="Arial" w:cs="Arial"/>
          <w:b w:val="0"/>
          <w:sz w:val="24"/>
          <w:szCs w:val="24"/>
          <w:rtl w:val="0"/>
        </w:rPr>
        <w:t xml:space="preserve">3.2.L Employer-Supplied Materials, Employer's Equipment and Employer’s Facilities </w:t>
      </w:r>
    </w:p>
    <w:p>
      <w:pPr>
        <w:spacing w:before="0" w:after="200" w:line="276" w:lineRule="auto"/>
        <w:rPr>
          <w:sz w:val="16"/>
          <w:szCs w:val="16"/>
        </w:rPr>
      </w:pPr>
      <w:r>
        <w:rPr>
          <w:i/>
          <w:color w:val="666666"/>
          <w:sz w:val="20"/>
          <w:szCs w:val="20"/>
          <w:rtl w:val="0"/>
        </w:rPr>
        <w:t>(Details of Facilities, Equipment, Materials and others provided by Employer in accordance with Sub-Clause 2.4 of the General Conditions)</w:t>
      </w:r>
    </w:p>
    <w:tbl>
      <w:tblPr>
        <w:tblStyle w:val="66"/>
        <w:tblW w:w="8955" w:type="dxa"/>
        <w:tblInd w:w="15"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1290"/>
        <w:gridCol w:w="540"/>
        <w:gridCol w:w="3540"/>
        <w:gridCol w:w="1440"/>
        <w:gridCol w:w="214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tcBorders>
              <w:top w:val="nil"/>
              <w:left w:val="nil"/>
              <w:bottom w:val="nil"/>
              <w:right w:val="nil"/>
            </w:tcBorders>
            <w:shd w:val="clear" w:color="auto" w:fill="000000"/>
            <w:tcMar>
              <w:top w:w="100" w:type="dxa"/>
              <w:left w:w="100" w:type="dxa"/>
              <w:bottom w:w="100" w:type="dxa"/>
              <w:right w:w="100" w:type="dxa"/>
            </w:tcMar>
            <w:vAlign w:val="top"/>
          </w:tcPr>
          <w:p>
            <w:pPr>
              <w:spacing w:before="60" w:after="60"/>
              <w:rPr>
                <w:rFonts w:ascii="Calibri" w:hAnsi="Calibri" w:eastAsia="Calibri" w:cs="Calibri"/>
                <w:color w:val="FFFFFF"/>
                <w:sz w:val="18"/>
                <w:szCs w:val="18"/>
              </w:rPr>
            </w:pPr>
          </w:p>
        </w:tc>
        <w:tc>
          <w:tcPr>
            <w:tcBorders>
              <w:top w:val="nil"/>
              <w:left w:val="nil"/>
              <w:bottom w:val="nil"/>
              <w:right w:val="single" w:color="FFFFFF" w:sz="18" w:space="0"/>
            </w:tcBorders>
            <w:shd w:val="clear" w:color="auto" w:fill="000000"/>
            <w:tcMar>
              <w:top w:w="100" w:type="dxa"/>
              <w:left w:w="100" w:type="dxa"/>
              <w:bottom w:w="100" w:type="dxa"/>
              <w:right w:w="100" w:type="dxa"/>
            </w:tcMar>
            <w:vAlign w:val="top"/>
          </w:tcPr>
          <w:p>
            <w:pPr>
              <w:spacing w:before="60" w:after="60"/>
              <w:rPr>
                <w:rFonts w:ascii="Calibri" w:hAnsi="Calibri" w:eastAsia="Calibri" w:cs="Calibri"/>
                <w:b/>
                <w:color w:val="FFFFFF"/>
                <w:sz w:val="18"/>
                <w:szCs w:val="18"/>
              </w:rPr>
            </w:pPr>
            <w:r>
              <w:rPr>
                <w:rFonts w:ascii="Calibri" w:hAnsi="Calibri" w:eastAsia="Calibri" w:cs="Calibri"/>
                <w:b/>
                <w:color w:val="FFFFFF"/>
                <w:sz w:val="18"/>
                <w:szCs w:val="18"/>
                <w:rtl w:val="0"/>
              </w:rPr>
              <w:t>No.</w:t>
            </w:r>
          </w:p>
        </w:tc>
        <w:tc>
          <w:tcPr>
            <w:tcBorders>
              <w:top w:val="nil"/>
              <w:left w:val="single" w:color="FFFFFF" w:sz="18" w:space="0"/>
              <w:bottom w:val="nil"/>
              <w:right w:val="single" w:color="FFFFFF" w:sz="18" w:space="0"/>
            </w:tcBorders>
            <w:shd w:val="clear" w:color="auto" w:fill="000000"/>
            <w:tcMar>
              <w:top w:w="100" w:type="dxa"/>
              <w:left w:w="100" w:type="dxa"/>
              <w:bottom w:w="100" w:type="dxa"/>
              <w:right w:w="100" w:type="dxa"/>
            </w:tcMar>
            <w:vAlign w:val="top"/>
          </w:tcPr>
          <w:p>
            <w:pPr>
              <w:spacing w:before="60" w:after="60"/>
              <w:rPr>
                <w:rFonts w:ascii="Calibri" w:hAnsi="Calibri" w:eastAsia="Calibri" w:cs="Calibri"/>
                <w:b/>
                <w:color w:val="FFFFFF"/>
                <w:sz w:val="18"/>
                <w:szCs w:val="18"/>
              </w:rPr>
            </w:pPr>
            <w:r>
              <w:rPr>
                <w:rFonts w:ascii="Calibri" w:hAnsi="Calibri" w:eastAsia="Calibri" w:cs="Calibri"/>
                <w:b/>
                <w:color w:val="FFFFFF"/>
                <w:sz w:val="18"/>
                <w:szCs w:val="18"/>
                <w:rtl w:val="0"/>
              </w:rPr>
              <w:t xml:space="preserve">Description of the item </w:t>
            </w:r>
          </w:p>
        </w:tc>
        <w:tc>
          <w:tcPr>
            <w:tcBorders>
              <w:top w:val="nil"/>
              <w:left w:val="single" w:color="FFFFFF" w:sz="18" w:space="0"/>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Rate</w:t>
            </w:r>
          </w:p>
        </w:tc>
        <w:tc>
          <w:tcPr>
            <w:tcBorders>
              <w:top w:val="nil"/>
              <w:left w:val="single" w:color="FFFFFF" w:sz="18" w:space="0"/>
              <w:bottom w:val="nil"/>
              <w:right w:val="nil"/>
            </w:tcBorders>
            <w:shd w:val="clear" w:color="auto" w:fill="000000"/>
            <w:tcMar>
              <w:top w:w="100" w:type="dxa"/>
              <w:left w:w="100" w:type="dxa"/>
              <w:bottom w:w="100" w:type="dxa"/>
              <w:right w:w="100" w:type="dxa"/>
            </w:tcMar>
            <w:vAlign w:val="top"/>
          </w:tcPr>
          <w:p>
            <w:pPr>
              <w:spacing w:before="0" w:after="0" w:line="276" w:lineRule="auto"/>
              <w:rPr>
                <w:rFonts w:ascii="Calibri" w:hAnsi="Calibri" w:eastAsia="Calibri" w:cs="Calibri"/>
                <w:b/>
                <w:color w:val="FFFFFF"/>
                <w:sz w:val="18"/>
                <w:szCs w:val="18"/>
              </w:rPr>
            </w:pPr>
            <w:r>
              <w:rPr>
                <w:rFonts w:ascii="Calibri" w:hAnsi="Calibri" w:eastAsia="Calibri" w:cs="Calibri"/>
                <w:b/>
                <w:color w:val="FFFFFF"/>
                <w:sz w:val="18"/>
                <w:szCs w:val="18"/>
                <w:rtl w:val="0"/>
              </w:rPr>
              <w:t>Unit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vMerge w:val="restart"/>
            <w:tcBorders>
              <w:top w:val="nil"/>
              <w:left w:val="nil"/>
              <w:bottom w:val="single" w:color="000000" w:sz="8" w:space="0"/>
              <w:right w:val="dashed" w:color="000000" w:sz="8" w:space="0"/>
            </w:tcBorders>
            <w:shd w:val="clear" w:color="auto" w:fill="F3F3F3"/>
            <w:tcMar>
              <w:top w:w="97" w:type="dxa"/>
              <w:left w:w="97" w:type="dxa"/>
              <w:bottom w:w="97" w:type="dxa"/>
              <w:right w:w="97" w:type="dxa"/>
            </w:tcMar>
            <w:vAlign w:val="center"/>
          </w:tcPr>
          <w:p>
            <w:pPr>
              <w:widowControl w:val="0"/>
              <w:spacing w:before="0" w:after="0"/>
              <w:rPr>
                <w:rFonts w:ascii="Calibri" w:hAnsi="Calibri" w:eastAsia="Calibri" w:cs="Calibri"/>
                <w:b/>
                <w:sz w:val="18"/>
                <w:szCs w:val="18"/>
              </w:rPr>
            </w:pPr>
            <w:r>
              <w:rPr>
                <w:rFonts w:ascii="Calibri" w:hAnsi="Calibri" w:eastAsia="Calibri" w:cs="Calibri"/>
                <w:b/>
                <w:sz w:val="18"/>
                <w:szCs w:val="18"/>
                <w:rtl w:val="0"/>
              </w:rPr>
              <w:t>Facilities</w:t>
            </w:r>
          </w:p>
        </w:tc>
        <w:tc>
          <w:tcPr>
            <w:tcBorders>
              <w:top w:val="nil"/>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1</w:t>
            </w:r>
          </w:p>
        </w:tc>
        <w:tc>
          <w:tcPr>
            <w:tcBorders>
              <w:top w:val="nil"/>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r>
              <w:rPr>
                <w:rFonts w:ascii="Calibri" w:hAnsi="Calibri" w:eastAsia="Calibri" w:cs="Calibri"/>
                <w:b/>
                <w:sz w:val="18"/>
                <w:szCs w:val="18"/>
                <w:rtl w:val="0"/>
              </w:rPr>
              <w:t xml:space="preserve">Will not be provided </w:t>
            </w:r>
          </w:p>
        </w:tc>
        <w:tc>
          <w:tcPr>
            <w:tcBorders>
              <w:top w:val="nil"/>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nil"/>
              <w:left w:val="dashed" w:color="000000" w:sz="8" w:space="0"/>
              <w:bottom w:val="dashed" w:color="000000" w:sz="8" w:space="0"/>
              <w:right w:val="nil"/>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vMerge w:val="continue"/>
            <w:tcBorders>
              <w:top w:val="nil"/>
              <w:left w:val="nil"/>
              <w:bottom w:val="single" w:color="000000" w:sz="8" w:space="0"/>
              <w:right w:val="dashed" w:color="000000" w:sz="8" w:space="0"/>
            </w:tcBorders>
            <w:shd w:val="clear" w:color="auto" w:fill="F3F3F3"/>
            <w:tcMar>
              <w:top w:w="97" w:type="dxa"/>
              <w:left w:w="97" w:type="dxa"/>
              <w:bottom w:w="97" w:type="dxa"/>
              <w:right w:w="97" w:type="dxa"/>
            </w:tcMar>
            <w:vAlign w:val="center"/>
          </w:tcPr>
          <w:p>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2</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vMerge w:val="continue"/>
            <w:tcBorders>
              <w:top w:val="nil"/>
              <w:left w:val="nil"/>
              <w:bottom w:val="single" w:color="000000" w:sz="8" w:space="0"/>
              <w:right w:val="dashed" w:color="000000" w:sz="8" w:space="0"/>
            </w:tcBorders>
            <w:shd w:val="clear" w:color="auto" w:fill="F3F3F3"/>
            <w:tcMar>
              <w:top w:w="97" w:type="dxa"/>
              <w:left w:w="97" w:type="dxa"/>
              <w:bottom w:w="97" w:type="dxa"/>
              <w:right w:w="97" w:type="dxa"/>
            </w:tcMar>
            <w:vAlign w:val="center"/>
          </w:tcPr>
          <w:p>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3</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vMerge w:val="continue"/>
            <w:tcBorders>
              <w:top w:val="nil"/>
              <w:left w:val="nil"/>
              <w:bottom w:val="single" w:color="000000" w:sz="8" w:space="0"/>
              <w:right w:val="dashed" w:color="000000" w:sz="8" w:space="0"/>
            </w:tcBorders>
            <w:shd w:val="clear" w:color="auto" w:fill="F3F3F3"/>
            <w:tcMar>
              <w:top w:w="97" w:type="dxa"/>
              <w:left w:w="97" w:type="dxa"/>
              <w:bottom w:w="97" w:type="dxa"/>
              <w:right w:w="97" w:type="dxa"/>
            </w:tcMar>
            <w:vAlign w:val="center"/>
          </w:tcPr>
          <w:p>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4</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vMerge w:val="continue"/>
            <w:tcBorders>
              <w:top w:val="nil"/>
              <w:left w:val="nil"/>
              <w:bottom w:val="single" w:color="000000" w:sz="8" w:space="0"/>
              <w:right w:val="dashed" w:color="000000" w:sz="8" w:space="0"/>
            </w:tcBorders>
            <w:shd w:val="clear" w:color="auto" w:fill="F3F3F3"/>
            <w:tcMar>
              <w:top w:w="97" w:type="dxa"/>
              <w:left w:w="97" w:type="dxa"/>
              <w:bottom w:w="97" w:type="dxa"/>
              <w:right w:w="97" w:type="dxa"/>
            </w:tcMar>
            <w:vAlign w:val="center"/>
          </w:tcPr>
          <w:p>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5</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vMerge w:val="restart"/>
            <w:tcBorders>
              <w:top w:val="dashed" w:color="000000" w:sz="8" w:space="0"/>
              <w:left w:val="nil"/>
              <w:bottom w:val="single" w:color="000000" w:sz="8" w:space="0"/>
              <w:right w:val="dashed" w:color="000000" w:sz="8" w:space="0"/>
            </w:tcBorders>
            <w:shd w:val="clear" w:color="auto" w:fill="F3F3F3"/>
            <w:tcMar>
              <w:top w:w="97" w:type="dxa"/>
              <w:left w:w="97" w:type="dxa"/>
              <w:bottom w:w="97" w:type="dxa"/>
              <w:right w:w="97" w:type="dxa"/>
            </w:tcMar>
            <w:vAlign w:val="center"/>
          </w:tcPr>
          <w:p>
            <w:pPr>
              <w:spacing w:before="60" w:after="60"/>
              <w:rPr>
                <w:rFonts w:ascii="Calibri" w:hAnsi="Calibri" w:eastAsia="Calibri" w:cs="Calibri"/>
                <w:b/>
                <w:sz w:val="18"/>
                <w:szCs w:val="18"/>
              </w:rPr>
            </w:pPr>
            <w:r>
              <w:rPr>
                <w:rFonts w:ascii="Calibri" w:hAnsi="Calibri" w:eastAsia="Calibri" w:cs="Calibri"/>
                <w:b/>
                <w:sz w:val="18"/>
                <w:szCs w:val="18"/>
                <w:rtl w:val="0"/>
              </w:rPr>
              <w:t>Equipment</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1</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spacing w:before="60" w:after="60"/>
              <w:rPr>
                <w:rFonts w:ascii="Calibri" w:hAnsi="Calibri" w:eastAsia="Calibri" w:cs="Calibri"/>
                <w:b/>
                <w:sz w:val="18"/>
                <w:szCs w:val="18"/>
              </w:rPr>
            </w:pPr>
            <w:r>
              <w:rPr>
                <w:rFonts w:ascii="Calibri" w:hAnsi="Calibri" w:eastAsia="Calibri" w:cs="Calibri"/>
                <w:b/>
                <w:sz w:val="18"/>
                <w:szCs w:val="18"/>
                <w:rtl w:val="0"/>
              </w:rPr>
              <w:t xml:space="preserve">Will not be provided </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vMerge w:val="continue"/>
            <w:tcBorders>
              <w:top w:val="dashed" w:color="000000" w:sz="8" w:space="0"/>
              <w:left w:val="nil"/>
              <w:bottom w:val="single" w:color="000000" w:sz="8" w:space="0"/>
              <w:right w:val="dashed" w:color="000000" w:sz="8" w:space="0"/>
            </w:tcBorders>
            <w:shd w:val="clear" w:color="auto" w:fill="F3F3F3"/>
            <w:tcMar>
              <w:top w:w="97" w:type="dxa"/>
              <w:left w:w="97" w:type="dxa"/>
              <w:bottom w:w="97" w:type="dxa"/>
              <w:right w:w="97" w:type="dxa"/>
            </w:tcMar>
            <w:vAlign w:val="center"/>
          </w:tcPr>
          <w:p>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2</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vMerge w:val="continue"/>
            <w:tcBorders>
              <w:top w:val="dashed" w:color="000000" w:sz="8" w:space="0"/>
              <w:left w:val="nil"/>
              <w:bottom w:val="single" w:color="000000" w:sz="8" w:space="0"/>
              <w:right w:val="dashed" w:color="000000" w:sz="8" w:space="0"/>
            </w:tcBorders>
            <w:shd w:val="clear" w:color="auto" w:fill="F3F3F3"/>
            <w:tcMar>
              <w:top w:w="97" w:type="dxa"/>
              <w:left w:w="97" w:type="dxa"/>
              <w:bottom w:w="97" w:type="dxa"/>
              <w:right w:w="97" w:type="dxa"/>
            </w:tcMar>
            <w:vAlign w:val="center"/>
          </w:tcPr>
          <w:p>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3</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vMerge w:val="restart"/>
            <w:tcBorders>
              <w:top w:val="dashed" w:color="000000" w:sz="8" w:space="0"/>
              <w:left w:val="nil"/>
              <w:bottom w:val="single" w:color="000000" w:sz="8" w:space="0"/>
              <w:right w:val="dashed" w:color="000000" w:sz="8" w:space="0"/>
            </w:tcBorders>
            <w:shd w:val="clear" w:color="auto" w:fill="F3F3F3"/>
            <w:tcMar>
              <w:top w:w="97" w:type="dxa"/>
              <w:left w:w="97" w:type="dxa"/>
              <w:bottom w:w="97" w:type="dxa"/>
              <w:right w:w="97" w:type="dxa"/>
            </w:tcMar>
            <w:vAlign w:val="center"/>
          </w:tcPr>
          <w:p>
            <w:pPr>
              <w:widowControl w:val="0"/>
              <w:spacing w:before="0" w:after="0"/>
              <w:rPr>
                <w:rFonts w:ascii="Calibri" w:hAnsi="Calibri" w:eastAsia="Calibri" w:cs="Calibri"/>
                <w:b/>
                <w:sz w:val="18"/>
                <w:szCs w:val="18"/>
              </w:rPr>
            </w:pPr>
            <w:r>
              <w:rPr>
                <w:rFonts w:ascii="Calibri" w:hAnsi="Calibri" w:eastAsia="Calibri" w:cs="Calibri"/>
                <w:b/>
                <w:sz w:val="18"/>
                <w:szCs w:val="18"/>
                <w:rtl w:val="0"/>
              </w:rPr>
              <w:t>Materials</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1</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r>
              <w:rPr>
                <w:rFonts w:ascii="Calibri" w:hAnsi="Calibri" w:eastAsia="Calibri" w:cs="Calibri"/>
                <w:b/>
                <w:sz w:val="18"/>
                <w:szCs w:val="18"/>
                <w:rtl w:val="0"/>
              </w:rPr>
              <w:t xml:space="preserve">Will not be provided </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vMerge w:val="continue"/>
            <w:tcBorders>
              <w:top w:val="dashed" w:color="000000" w:sz="8" w:space="0"/>
              <w:left w:val="nil"/>
              <w:bottom w:val="single" w:color="000000" w:sz="8" w:space="0"/>
              <w:right w:val="dashed" w:color="000000" w:sz="8" w:space="0"/>
            </w:tcBorders>
            <w:shd w:val="clear" w:color="auto" w:fill="F3F3F3"/>
            <w:tcMar>
              <w:top w:w="97" w:type="dxa"/>
              <w:left w:w="97" w:type="dxa"/>
              <w:bottom w:w="97" w:type="dxa"/>
              <w:right w:w="97" w:type="dxa"/>
            </w:tcMar>
            <w:vAlign w:val="center"/>
          </w:tcPr>
          <w:p>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2</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vMerge w:val="continue"/>
            <w:tcBorders>
              <w:top w:val="dashed" w:color="000000" w:sz="8" w:space="0"/>
              <w:left w:val="nil"/>
              <w:bottom w:val="single" w:color="000000" w:sz="8" w:space="0"/>
              <w:right w:val="dashed" w:color="000000" w:sz="8" w:space="0"/>
            </w:tcBorders>
            <w:shd w:val="clear" w:color="auto" w:fill="F3F3F3"/>
            <w:tcMar>
              <w:top w:w="97" w:type="dxa"/>
              <w:left w:w="97" w:type="dxa"/>
              <w:bottom w:w="97" w:type="dxa"/>
              <w:right w:w="97" w:type="dxa"/>
            </w:tcMar>
            <w:vAlign w:val="center"/>
          </w:tcPr>
          <w:p>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3</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vMerge w:val="restart"/>
            <w:tcBorders>
              <w:top w:val="dashed" w:color="000000" w:sz="8" w:space="0"/>
              <w:left w:val="nil"/>
              <w:bottom w:val="single" w:color="000000" w:sz="8" w:space="0"/>
              <w:right w:val="dashed" w:color="000000" w:sz="8" w:space="0"/>
            </w:tcBorders>
            <w:shd w:val="clear" w:color="auto" w:fill="F3F3F3"/>
            <w:tcMar>
              <w:top w:w="97" w:type="dxa"/>
              <w:left w:w="97" w:type="dxa"/>
              <w:bottom w:w="97" w:type="dxa"/>
              <w:right w:w="97" w:type="dxa"/>
            </w:tcMar>
            <w:vAlign w:val="center"/>
          </w:tcPr>
          <w:p>
            <w:pPr>
              <w:widowControl w:val="0"/>
              <w:spacing w:before="0" w:after="0"/>
              <w:rPr>
                <w:rFonts w:ascii="Calibri" w:hAnsi="Calibri" w:eastAsia="Calibri" w:cs="Calibri"/>
                <w:b/>
                <w:sz w:val="18"/>
                <w:szCs w:val="18"/>
              </w:rPr>
            </w:pPr>
            <w:r>
              <w:rPr>
                <w:rFonts w:ascii="Calibri" w:hAnsi="Calibri" w:eastAsia="Calibri" w:cs="Calibri"/>
                <w:b/>
                <w:sz w:val="18"/>
                <w:szCs w:val="18"/>
                <w:rtl w:val="0"/>
              </w:rPr>
              <w:t xml:space="preserve">Utilities </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1</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r>
              <w:rPr>
                <w:rFonts w:ascii="Calibri" w:hAnsi="Calibri" w:eastAsia="Calibri" w:cs="Calibri"/>
                <w:b/>
                <w:sz w:val="18"/>
                <w:szCs w:val="18"/>
                <w:rtl w:val="0"/>
              </w:rPr>
              <w:t xml:space="preserve">Will not be provided </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vMerge w:val="continue"/>
            <w:tcBorders>
              <w:top w:val="dashed" w:color="000000" w:sz="8" w:space="0"/>
              <w:left w:val="nil"/>
              <w:bottom w:val="single" w:color="000000" w:sz="8" w:space="0"/>
              <w:right w:val="dashed" w:color="000000" w:sz="8" w:space="0"/>
            </w:tcBorders>
            <w:shd w:val="clear" w:color="auto" w:fill="F3F3F3"/>
            <w:tcMar>
              <w:top w:w="97" w:type="dxa"/>
              <w:left w:w="97" w:type="dxa"/>
              <w:bottom w:w="97" w:type="dxa"/>
              <w:right w:w="97" w:type="dxa"/>
            </w:tcMar>
            <w:vAlign w:val="center"/>
          </w:tcPr>
          <w:p>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2</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vMerge w:val="continue"/>
            <w:tcBorders>
              <w:top w:val="dashed" w:color="000000" w:sz="8" w:space="0"/>
              <w:left w:val="nil"/>
              <w:bottom w:val="single" w:color="000000" w:sz="8" w:space="0"/>
              <w:right w:val="dashed" w:color="000000" w:sz="8" w:space="0"/>
            </w:tcBorders>
            <w:shd w:val="clear" w:color="auto" w:fill="F3F3F3"/>
            <w:tcMar>
              <w:top w:w="97" w:type="dxa"/>
              <w:left w:w="97" w:type="dxa"/>
              <w:bottom w:w="97" w:type="dxa"/>
              <w:right w:w="97" w:type="dxa"/>
            </w:tcMar>
            <w:vAlign w:val="center"/>
          </w:tcPr>
          <w:p>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3</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vMerge w:val="continue"/>
            <w:tcBorders>
              <w:top w:val="dashed" w:color="000000" w:sz="8" w:space="0"/>
              <w:left w:val="nil"/>
              <w:bottom w:val="single" w:color="000000" w:sz="8" w:space="0"/>
              <w:right w:val="dashed" w:color="000000" w:sz="8" w:space="0"/>
            </w:tcBorders>
            <w:shd w:val="clear" w:color="auto" w:fill="F3F3F3"/>
            <w:tcMar>
              <w:top w:w="97" w:type="dxa"/>
              <w:left w:w="97" w:type="dxa"/>
              <w:bottom w:w="97" w:type="dxa"/>
              <w:right w:w="97" w:type="dxa"/>
            </w:tcMar>
            <w:vAlign w:val="center"/>
          </w:tcPr>
          <w:p>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4</w:t>
            </w: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vMerge w:val="continue"/>
            <w:tcBorders>
              <w:top w:val="dashed" w:color="000000" w:sz="8" w:space="0"/>
              <w:left w:val="nil"/>
              <w:bottom w:val="single" w:color="000000" w:sz="8" w:space="0"/>
              <w:right w:val="dashed" w:color="000000" w:sz="8" w:space="0"/>
            </w:tcBorders>
            <w:shd w:val="clear" w:color="auto" w:fill="F3F3F3"/>
            <w:tcMar>
              <w:top w:w="97" w:type="dxa"/>
              <w:left w:w="97" w:type="dxa"/>
              <w:bottom w:w="97" w:type="dxa"/>
              <w:right w:w="97" w:type="dxa"/>
            </w:tcMar>
            <w:vAlign w:val="center"/>
          </w:tcPr>
          <w:p>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Calibri" w:hAnsi="Calibri" w:eastAsia="Calibri" w:cs="Calibri"/>
                <w:b/>
                <w:sz w:val="18"/>
                <w:szCs w:val="18"/>
              </w:rPr>
            </w:pPr>
          </w:p>
        </w:tc>
        <w:tc>
          <w:tcPr>
            <w:tcBorders>
              <w:top w:val="dashed" w:color="000000" w:sz="8" w:space="0"/>
              <w:left w:val="dashed" w:color="000000" w:sz="8" w:space="0"/>
              <w:bottom w:val="single" w:color="000000" w:sz="18" w:space="0"/>
              <w:right w:val="dashed" w:color="000000" w:sz="8" w:space="0"/>
            </w:tcBorders>
            <w:shd w:val="clear" w:color="auto" w:fill="auto"/>
            <w:tcMar>
              <w:top w:w="97" w:type="dxa"/>
              <w:left w:w="97" w:type="dxa"/>
              <w:bottom w:w="97" w:type="dxa"/>
              <w:right w:w="97"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5</w:t>
            </w:r>
          </w:p>
        </w:tc>
        <w:tc>
          <w:tcPr>
            <w:tcBorders>
              <w:top w:val="dashed" w:color="000000" w:sz="8" w:space="0"/>
              <w:left w:val="dashed" w:color="000000" w:sz="8" w:space="0"/>
              <w:bottom w:val="single" w:color="000000" w:sz="1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single" w:color="000000" w:sz="18" w:space="0"/>
              <w:right w:val="dashed" w:color="000000" w:sz="8" w:space="0"/>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single" w:color="000000" w:sz="18" w:space="0"/>
              <w:right w:val="nil"/>
            </w:tcBorders>
            <w:shd w:val="clear" w:color="auto" w:fill="auto"/>
            <w:tcMar>
              <w:top w:w="97" w:type="dxa"/>
              <w:left w:w="97" w:type="dxa"/>
              <w:bottom w:w="97" w:type="dxa"/>
              <w:right w:w="97" w:type="dxa"/>
            </w:tcMar>
            <w:vAlign w:val="top"/>
          </w:tcPr>
          <w:p>
            <w:pPr>
              <w:widowControl w:val="0"/>
              <w:spacing w:before="0" w:after="0"/>
              <w:rPr>
                <w:rFonts w:ascii="Calibri" w:hAnsi="Calibri" w:eastAsia="Calibri" w:cs="Calibri"/>
                <w:b/>
                <w:sz w:val="18"/>
                <w:szCs w:val="18"/>
              </w:rPr>
            </w:pPr>
          </w:p>
        </w:tc>
      </w:tr>
    </w:tbl>
    <w:p>
      <w:pPr>
        <w:spacing w:before="0" w:after="0" w:line="276" w:lineRule="auto"/>
        <w:rPr>
          <w:b/>
          <w:sz w:val="20"/>
          <w:szCs w:val="20"/>
        </w:rPr>
      </w:pPr>
    </w:p>
    <w:p>
      <w:pPr>
        <w:pStyle w:val="5"/>
        <w:keepLines/>
        <w:spacing w:before="0" w:after="200" w:line="276" w:lineRule="auto"/>
        <w:rPr>
          <w:rFonts w:ascii="Arial" w:hAnsi="Arial" w:eastAsia="Arial" w:cs="Arial"/>
          <w:b w:val="0"/>
          <w:sz w:val="24"/>
          <w:szCs w:val="24"/>
        </w:rPr>
      </w:pPr>
      <w:bookmarkStart w:id="46" w:name="_heading=h.37m2jsg" w:colFirst="0" w:colLast="0"/>
      <w:bookmarkEnd w:id="46"/>
      <w:r>
        <w:br w:type="page"/>
      </w:r>
    </w:p>
    <w:p>
      <w:pPr>
        <w:pStyle w:val="5"/>
        <w:keepLines/>
        <w:spacing w:before="0" w:after="0" w:line="276" w:lineRule="auto"/>
        <w:rPr>
          <w:rFonts w:ascii="Arial" w:hAnsi="Arial" w:eastAsia="Arial" w:cs="Arial"/>
          <w:b w:val="0"/>
          <w:sz w:val="24"/>
          <w:szCs w:val="24"/>
        </w:rPr>
      </w:pPr>
      <w:bookmarkStart w:id="47" w:name="_heading=h.1mrcu09" w:colFirst="0" w:colLast="0"/>
      <w:bookmarkEnd w:id="47"/>
      <w:r>
        <w:rPr>
          <w:rFonts w:ascii="Arial" w:hAnsi="Arial" w:eastAsia="Arial" w:cs="Arial"/>
          <w:b w:val="0"/>
          <w:sz w:val="24"/>
          <w:szCs w:val="24"/>
          <w:rtl w:val="0"/>
        </w:rPr>
        <w:t>3.2.M Training r</w:t>
      </w:r>
      <w:r>
        <w:fldChar w:fldCharType="begin"/>
      </w:r>
      <w:r>
        <w:instrText xml:space="preserve"> HYPERLINK \l "_heading=h.41mghml" \h </w:instrText>
      </w:r>
      <w:r>
        <w:fldChar w:fldCharType="separate"/>
      </w:r>
      <w:r>
        <w:rPr>
          <w:rFonts w:ascii="Arial" w:hAnsi="Arial" w:eastAsia="Arial" w:cs="Arial"/>
          <w:b w:val="0"/>
          <w:sz w:val="24"/>
          <w:szCs w:val="24"/>
          <w:rtl w:val="0"/>
        </w:rPr>
        <w:t>equirements</w:t>
      </w:r>
      <w:r>
        <w:rPr>
          <w:rFonts w:ascii="Arial" w:hAnsi="Arial" w:eastAsia="Arial" w:cs="Arial"/>
          <w:b w:val="0"/>
          <w:sz w:val="24"/>
          <w:szCs w:val="24"/>
          <w:rtl w:val="0"/>
        </w:rPr>
        <w:fldChar w:fldCharType="end"/>
      </w:r>
    </w:p>
    <w:p>
      <w:pPr>
        <w:spacing w:before="0" w:after="200" w:line="276" w:lineRule="auto"/>
        <w:rPr>
          <w:sz w:val="17"/>
          <w:szCs w:val="17"/>
        </w:rPr>
      </w:pPr>
      <w:r>
        <w:rPr>
          <w:i/>
          <w:color w:val="666666"/>
          <w:sz w:val="20"/>
          <w:szCs w:val="20"/>
          <w:rtl w:val="0"/>
        </w:rPr>
        <w:t>(Details of trainings to be provided by the Contractor in accordance with Sub-Clause 4.4 of the General Conditions)</w:t>
      </w:r>
    </w:p>
    <w:tbl>
      <w:tblPr>
        <w:tblStyle w:val="67"/>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spacing w:before="0" w:after="200" w:line="276" w:lineRule="auto"/>
              <w:ind w:right="-28"/>
              <w:jc w:val="both"/>
              <w:rPr>
                <w:rFonts w:ascii="Calibri" w:hAnsi="Calibri" w:eastAsia="Calibri" w:cs="Calibri"/>
                <w:sz w:val="20"/>
                <w:szCs w:val="20"/>
              </w:rPr>
            </w:pPr>
          </w:p>
          <w:p>
            <w:pPr>
              <w:numPr>
                <w:ilvl w:val="0"/>
                <w:numId w:val="23"/>
              </w:numPr>
              <w:spacing w:after="100"/>
              <w:ind w:left="420" w:right="0" w:hanging="420"/>
              <w:rPr>
                <w:rFonts w:ascii="Arial" w:hAnsi="Arial" w:eastAsia="Arial" w:cs="Arial"/>
                <w:sz w:val="22"/>
                <w:szCs w:val="22"/>
              </w:rPr>
            </w:pPr>
            <w:r>
              <w:rPr>
                <w:rFonts w:ascii="Arial" w:hAnsi="Arial" w:eastAsia="Arial" w:cs="Arial"/>
                <w:sz w:val="22"/>
                <w:szCs w:val="22"/>
                <w:rtl w:val="0"/>
              </w:rPr>
              <w:t>All relevant employees of the selected contractor should follow mandatory virtual (online) training courses for gender sensitization designed b</w:t>
            </w:r>
            <w:r>
              <w:rPr>
                <w:rFonts w:ascii="Arial" w:hAnsi="Arial" w:eastAsia="Arial" w:cs="Arial"/>
                <w:sz w:val="22"/>
                <w:szCs w:val="22"/>
                <w:highlight w:val="none"/>
                <w:rtl w:val="0"/>
              </w:rPr>
              <w:t xml:space="preserve">y UNOPS.  And also they should attend the training conducted by UNOPS on HSSE, as required. </w:t>
            </w:r>
          </w:p>
          <w:p>
            <w:pPr>
              <w:spacing w:after="100" w:line="276" w:lineRule="auto"/>
              <w:ind w:right="0"/>
              <w:rPr>
                <w:rFonts w:ascii="Open Sans" w:hAnsi="Open Sans" w:eastAsia="Open Sans" w:cs="Open Sans"/>
                <w:i w:val="0"/>
                <w:smallCaps w:val="0"/>
                <w:color w:val="222222"/>
                <w:sz w:val="18"/>
                <w:szCs w:val="18"/>
                <w:highlight w:val="white"/>
              </w:rPr>
            </w:pPr>
          </w:p>
          <w:p>
            <w:pPr>
              <w:numPr>
                <w:ilvl w:val="0"/>
                <w:numId w:val="23"/>
              </w:numPr>
              <w:spacing w:after="100"/>
              <w:ind w:left="420" w:right="0" w:hanging="420"/>
              <w:rPr>
                <w:rFonts w:ascii="Arial" w:hAnsi="Arial" w:eastAsia="Arial" w:cs="Arial"/>
                <w:sz w:val="22"/>
                <w:szCs w:val="22"/>
              </w:rPr>
            </w:pPr>
            <w:r>
              <w:rPr>
                <w:rFonts w:ascii="Arial" w:hAnsi="Arial" w:eastAsia="Arial" w:cs="Arial"/>
                <w:sz w:val="22"/>
                <w:szCs w:val="22"/>
                <w:rtl w:val="0"/>
              </w:rPr>
              <w:t>All internal staff as well as for external contractors must complete the I know Gender how to Series 3: Mainstreaming Gender Equality in Infrastructure. Web link to the training will be provided.</w:t>
            </w:r>
          </w:p>
          <w:p>
            <w:pPr>
              <w:spacing w:before="0" w:after="200" w:line="276" w:lineRule="auto"/>
              <w:ind w:right="-28"/>
              <w:jc w:val="both"/>
              <w:rPr>
                <w:rFonts w:ascii="Calibri" w:hAnsi="Calibri" w:eastAsia="Calibri" w:cs="Calibri"/>
                <w:sz w:val="20"/>
                <w:szCs w:val="20"/>
              </w:rPr>
            </w:pPr>
          </w:p>
        </w:tc>
      </w:tr>
    </w:tbl>
    <w:p>
      <w:pPr>
        <w:spacing w:before="200" w:after="200" w:line="276" w:lineRule="auto"/>
        <w:rPr>
          <w:sz w:val="17"/>
          <w:szCs w:val="17"/>
        </w:rPr>
      </w:pPr>
    </w:p>
    <w:p>
      <w:pPr>
        <w:spacing w:before="200" w:after="200" w:line="276" w:lineRule="auto"/>
        <w:rPr>
          <w:sz w:val="17"/>
          <w:szCs w:val="17"/>
        </w:rPr>
      </w:pPr>
    </w:p>
    <w:p>
      <w:pPr>
        <w:spacing w:before="0" w:after="0" w:line="276" w:lineRule="auto"/>
      </w:pPr>
      <w:r>
        <w:br w:type="page"/>
      </w:r>
    </w:p>
    <w:p>
      <w:pPr>
        <w:pStyle w:val="5"/>
        <w:keepLines/>
        <w:spacing w:before="200" w:after="0" w:line="276" w:lineRule="auto"/>
        <w:rPr>
          <w:rFonts w:ascii="Arial" w:hAnsi="Arial" w:eastAsia="Arial" w:cs="Arial"/>
          <w:b w:val="0"/>
          <w:sz w:val="24"/>
          <w:szCs w:val="24"/>
        </w:rPr>
      </w:pPr>
      <w:bookmarkStart w:id="48" w:name="_heading=h.46r0co2" w:colFirst="0" w:colLast="0"/>
      <w:bookmarkEnd w:id="48"/>
      <w:r>
        <w:rPr>
          <w:rFonts w:ascii="Arial" w:hAnsi="Arial" w:eastAsia="Arial" w:cs="Arial"/>
          <w:b w:val="0"/>
          <w:sz w:val="24"/>
          <w:szCs w:val="24"/>
          <w:rtl w:val="0"/>
        </w:rPr>
        <w:t>3.2.N As-built drawings, spare parts and operation and maintenance manuals</w:t>
      </w:r>
    </w:p>
    <w:p>
      <w:pPr>
        <w:spacing w:before="0" w:after="0" w:line="276" w:lineRule="auto"/>
        <w:rPr>
          <w:b/>
          <w:sz w:val="20"/>
          <w:szCs w:val="20"/>
        </w:rPr>
      </w:pPr>
      <w:r>
        <w:rPr>
          <w:i/>
          <w:color w:val="666666"/>
          <w:sz w:val="20"/>
          <w:szCs w:val="20"/>
          <w:rtl w:val="0"/>
        </w:rPr>
        <w:t>(Description of requirements and details such as formats and presentation, timelines, review and approval process of as-built drawings, spare parts and operation and maintenance manuals to be provided by the Contractor in accordance with Sub-Clause 4.1 and 10.1 of the General Conditions)</w:t>
      </w:r>
    </w:p>
    <w:p>
      <w:pPr>
        <w:spacing w:before="0" w:after="0" w:line="276" w:lineRule="auto"/>
        <w:rPr>
          <w:sz w:val="17"/>
          <w:szCs w:val="17"/>
        </w:rPr>
      </w:pPr>
    </w:p>
    <w:tbl>
      <w:tblPr>
        <w:tblStyle w:val="68"/>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spacing w:before="0" w:line="276" w:lineRule="auto"/>
              <w:ind w:left="450" w:firstLine="0"/>
              <w:rPr>
                <w:rFonts w:ascii="Calibri" w:hAnsi="Calibri" w:eastAsia="Calibri" w:cs="Calibri"/>
                <w:sz w:val="20"/>
                <w:szCs w:val="20"/>
              </w:rPr>
            </w:pPr>
          </w:p>
          <w:p>
            <w:pPr>
              <w:spacing w:before="0" w:line="276" w:lineRule="auto"/>
              <w:ind w:left="450" w:firstLine="0"/>
              <w:rPr>
                <w:rFonts w:ascii="Calibri" w:hAnsi="Calibri" w:eastAsia="Calibri" w:cs="Calibri"/>
                <w:sz w:val="20"/>
                <w:szCs w:val="20"/>
              </w:rPr>
            </w:pPr>
          </w:p>
          <w:p>
            <w:pPr>
              <w:widowControl w:val="0"/>
              <w:numPr>
                <w:ilvl w:val="0"/>
                <w:numId w:val="24"/>
              </w:numPr>
              <w:spacing w:after="0"/>
              <w:ind w:left="720" w:right="0" w:hanging="360"/>
              <w:rPr>
                <w:rFonts w:ascii="Calibri" w:hAnsi="Calibri" w:eastAsia="Calibri" w:cs="Calibri"/>
                <w:sz w:val="21"/>
                <w:szCs w:val="21"/>
              </w:rPr>
            </w:pPr>
            <w:r>
              <w:rPr>
                <w:rFonts w:ascii="Calibri" w:hAnsi="Calibri" w:eastAsia="Calibri" w:cs="Calibri"/>
                <w:sz w:val="21"/>
                <w:szCs w:val="21"/>
                <w:rtl w:val="0"/>
              </w:rPr>
              <w:t>As built drawings have to be submitted within 14 days from the substantial completion of works.</w:t>
            </w:r>
          </w:p>
          <w:p>
            <w:pPr>
              <w:widowControl w:val="0"/>
              <w:spacing w:after="0"/>
              <w:ind w:left="720" w:right="0" w:firstLine="0"/>
              <w:rPr>
                <w:rFonts w:ascii="Calibri" w:hAnsi="Calibri" w:eastAsia="Calibri" w:cs="Calibri"/>
                <w:sz w:val="21"/>
                <w:szCs w:val="21"/>
              </w:rPr>
            </w:pPr>
          </w:p>
          <w:p>
            <w:pPr>
              <w:widowControl w:val="0"/>
              <w:numPr>
                <w:ilvl w:val="0"/>
                <w:numId w:val="24"/>
              </w:numPr>
              <w:spacing w:after="0"/>
              <w:ind w:left="720" w:right="0" w:hanging="360"/>
              <w:rPr>
                <w:rFonts w:ascii="Calibri" w:hAnsi="Calibri" w:eastAsia="Calibri" w:cs="Calibri"/>
                <w:sz w:val="21"/>
                <w:szCs w:val="21"/>
              </w:rPr>
            </w:pPr>
            <w:r>
              <w:rPr>
                <w:rFonts w:ascii="Calibri" w:hAnsi="Calibri" w:eastAsia="Calibri" w:cs="Calibri"/>
                <w:sz w:val="21"/>
                <w:szCs w:val="21"/>
                <w:rtl w:val="0"/>
              </w:rPr>
              <w:t>Review and approval of as built drawings will be undertaken by the project engineer( UNOPS) and the design consultant.</w:t>
            </w:r>
          </w:p>
          <w:p>
            <w:pPr>
              <w:widowControl w:val="0"/>
              <w:spacing w:after="0"/>
              <w:ind w:left="720" w:right="0" w:firstLine="0"/>
              <w:rPr>
                <w:rFonts w:ascii="Calibri" w:hAnsi="Calibri" w:eastAsia="Calibri" w:cs="Calibri"/>
                <w:sz w:val="21"/>
                <w:szCs w:val="21"/>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tc>
      </w:tr>
    </w:tbl>
    <w:p>
      <w:pPr>
        <w:spacing w:before="0" w:after="0" w:line="276" w:lineRule="auto"/>
      </w:pPr>
    </w:p>
    <w:p>
      <w:pPr>
        <w:pStyle w:val="5"/>
        <w:keepLines/>
        <w:spacing w:before="200" w:after="0" w:line="276" w:lineRule="auto"/>
        <w:rPr>
          <w:rFonts w:ascii="Arial" w:hAnsi="Arial" w:eastAsia="Arial" w:cs="Arial"/>
          <w:b w:val="0"/>
          <w:sz w:val="24"/>
          <w:szCs w:val="24"/>
        </w:rPr>
      </w:pPr>
      <w:bookmarkStart w:id="49" w:name="_heading=h.2lwamvv" w:colFirst="0" w:colLast="0"/>
      <w:bookmarkEnd w:id="49"/>
      <w:r>
        <w:rPr>
          <w:rFonts w:ascii="Arial" w:hAnsi="Arial" w:eastAsia="Arial" w:cs="Arial"/>
          <w:b w:val="0"/>
          <w:sz w:val="24"/>
          <w:szCs w:val="24"/>
          <w:rtl w:val="0"/>
        </w:rPr>
        <w:t>3.2.O Auxiliary Works</w:t>
      </w:r>
    </w:p>
    <w:p>
      <w:pPr>
        <w:spacing w:before="0" w:after="200" w:line="276" w:lineRule="auto"/>
      </w:pPr>
      <w:r>
        <w:rPr>
          <w:i/>
          <w:color w:val="666666"/>
          <w:sz w:val="20"/>
          <w:szCs w:val="20"/>
          <w:rtl w:val="0"/>
        </w:rPr>
        <w:t xml:space="preserve"> (Description of Auxiliary Works in accordance with Sub-Clause 4.24 of the General Conditions)</w:t>
      </w:r>
    </w:p>
    <w:tbl>
      <w:tblPr>
        <w:tblStyle w:val="69"/>
        <w:tblW w:w="8872"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532"/>
        <w:gridCol w:w="3690"/>
        <w:gridCol w:w="2625"/>
        <w:gridCol w:w="202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630" w:hRule="atLeast"/>
        </w:trPr>
        <w:tc>
          <w:tcPr>
            <w:tcBorders>
              <w:top w:val="nil"/>
              <w:left w:val="nil"/>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No.</w:t>
            </w:r>
          </w:p>
        </w:tc>
        <w:tc>
          <w:tcPr>
            <w:tcBorders>
              <w:top w:val="nil"/>
              <w:left w:val="single" w:color="FFFFFF" w:sz="18" w:space="0"/>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Description of the Auxiliary Works (including nature of works and location)</w:t>
            </w:r>
          </w:p>
        </w:tc>
        <w:tc>
          <w:tcPr>
            <w:tcBorders>
              <w:top w:val="nil"/>
              <w:left w:val="single" w:color="FFFFFF" w:sz="18" w:space="0"/>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Date the Auxiliary Works are intended to be available</w:t>
            </w:r>
          </w:p>
        </w:tc>
        <w:tc>
          <w:tcPr>
            <w:tcBorders>
              <w:top w:val="nil"/>
              <w:left w:val="single" w:color="FFFFFF" w:sz="18" w:space="0"/>
              <w:bottom w:val="nil"/>
              <w:right w:val="nil"/>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Works it should be connected with</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nil"/>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color w:val="222222"/>
                <w:sz w:val="18"/>
                <w:szCs w:val="18"/>
              </w:rPr>
            </w:pPr>
            <w:r>
              <w:rPr>
                <w:rFonts w:ascii="Calibri" w:hAnsi="Calibri" w:eastAsia="Calibri" w:cs="Calibri"/>
                <w:b/>
                <w:color w:val="222222"/>
                <w:sz w:val="18"/>
                <w:szCs w:val="18"/>
                <w:rtl w:val="0"/>
              </w:rPr>
              <w:t>1</w:t>
            </w:r>
          </w:p>
        </w:tc>
        <w:tc>
          <w:tcPr>
            <w:gridSpan w:val="3"/>
            <w:tcBorders>
              <w:top w:val="nil"/>
              <w:left w:val="nil"/>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color w:val="222222"/>
                <w:sz w:val="18"/>
                <w:szCs w:val="18"/>
                <w:highlight w:val="white"/>
              </w:rPr>
            </w:pPr>
            <w:r>
              <w:rPr>
                <w:rFonts w:ascii="Calibri" w:hAnsi="Calibri" w:eastAsia="Calibri" w:cs="Calibri"/>
                <w:b/>
                <w:color w:val="222222"/>
                <w:sz w:val="18"/>
                <w:szCs w:val="18"/>
                <w:highlight w:val="white"/>
                <w:rtl w:val="0"/>
              </w:rPr>
              <w:t>Please refer to the Sub-Clause 4.24 of the General Conditions</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color w:val="222222"/>
                <w:sz w:val="18"/>
                <w:szCs w:val="18"/>
              </w:rPr>
            </w:pPr>
            <w:r>
              <w:rPr>
                <w:rFonts w:ascii="Calibri" w:hAnsi="Calibri" w:eastAsia="Calibri" w:cs="Calibri"/>
                <w:b/>
                <w:color w:val="222222"/>
                <w:sz w:val="18"/>
                <w:szCs w:val="18"/>
                <w:rtl w:val="0"/>
              </w:rPr>
              <w:t>2</w:t>
            </w:r>
          </w:p>
        </w:tc>
        <w:tc>
          <w:tcPr>
            <w:tcBorders>
              <w:top w:val="dashed" w:color="000000" w:sz="8" w:space="0"/>
              <w:left w:val="nil"/>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color w:val="222222"/>
                <w:sz w:val="18"/>
                <w:szCs w:val="18"/>
                <w:highlight w:val="white"/>
              </w:rPr>
            </w:pP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color w:val="222222"/>
                <w:sz w:val="18"/>
                <w:szCs w:val="18"/>
                <w:highlight w:val="white"/>
              </w:rPr>
            </w:pP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color w:val="222222"/>
                <w:sz w:val="18"/>
                <w:szCs w:val="18"/>
                <w:highlight w:val="white"/>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color w:val="222222"/>
                <w:sz w:val="18"/>
                <w:szCs w:val="18"/>
              </w:rPr>
            </w:pPr>
            <w:r>
              <w:rPr>
                <w:rFonts w:ascii="Calibri" w:hAnsi="Calibri" w:eastAsia="Calibri" w:cs="Calibri"/>
                <w:b/>
                <w:color w:val="222222"/>
                <w:sz w:val="18"/>
                <w:szCs w:val="18"/>
                <w:rtl w:val="0"/>
              </w:rPr>
              <w:t>3</w:t>
            </w:r>
          </w:p>
        </w:tc>
        <w:tc>
          <w:tcPr>
            <w:tcBorders>
              <w:top w:val="dashed" w:color="000000" w:sz="8" w:space="0"/>
              <w:left w:val="nil"/>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color w:val="222222"/>
                <w:sz w:val="18"/>
                <w:szCs w:val="18"/>
                <w:highlight w:val="white"/>
              </w:rPr>
            </w:pP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color w:val="222222"/>
                <w:sz w:val="18"/>
                <w:szCs w:val="18"/>
                <w:highlight w:val="white"/>
              </w:rPr>
            </w:pP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color w:val="222222"/>
                <w:sz w:val="18"/>
                <w:szCs w:val="18"/>
                <w:highlight w:val="white"/>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color w:val="222222"/>
                <w:sz w:val="18"/>
                <w:szCs w:val="18"/>
              </w:rPr>
            </w:pPr>
            <w:r>
              <w:rPr>
                <w:rFonts w:ascii="Calibri" w:hAnsi="Calibri" w:eastAsia="Calibri" w:cs="Calibri"/>
                <w:b/>
                <w:color w:val="222222"/>
                <w:sz w:val="18"/>
                <w:szCs w:val="18"/>
                <w:rtl w:val="0"/>
              </w:rPr>
              <w:t>4</w:t>
            </w:r>
          </w:p>
        </w:tc>
        <w:tc>
          <w:tcPr>
            <w:tcBorders>
              <w:top w:val="dashed" w:color="000000" w:sz="8" w:space="0"/>
              <w:left w:val="nil"/>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color w:val="222222"/>
                <w:sz w:val="18"/>
                <w:szCs w:val="18"/>
                <w:highlight w:val="white"/>
              </w:rPr>
            </w:pP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color w:val="222222"/>
                <w:sz w:val="18"/>
                <w:szCs w:val="18"/>
                <w:highlight w:val="white"/>
              </w:rPr>
            </w:pP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color w:val="222222"/>
                <w:sz w:val="18"/>
                <w:szCs w:val="18"/>
                <w:highlight w:val="white"/>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single" w:color="000000" w:sz="1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color w:val="222222"/>
                <w:sz w:val="18"/>
                <w:szCs w:val="18"/>
              </w:rPr>
            </w:pPr>
            <w:r>
              <w:rPr>
                <w:rFonts w:ascii="Calibri" w:hAnsi="Calibri" w:eastAsia="Calibri" w:cs="Calibri"/>
                <w:b/>
                <w:color w:val="222222"/>
                <w:sz w:val="18"/>
                <w:szCs w:val="18"/>
                <w:rtl w:val="0"/>
              </w:rPr>
              <w:t>5</w:t>
            </w:r>
          </w:p>
        </w:tc>
        <w:tc>
          <w:tcPr>
            <w:tcBorders>
              <w:top w:val="dashed" w:color="000000" w:sz="8" w:space="0"/>
              <w:left w:val="nil"/>
              <w:bottom w:val="single" w:color="000000" w:sz="1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color w:val="222222"/>
                <w:sz w:val="18"/>
                <w:szCs w:val="18"/>
                <w:highlight w:val="white"/>
              </w:rPr>
            </w:pPr>
          </w:p>
        </w:tc>
        <w:tc>
          <w:tcPr>
            <w:tcBorders>
              <w:top w:val="dashed" w:color="000000" w:sz="8" w:space="0"/>
              <w:left w:val="dashed" w:color="000000" w:sz="8" w:space="0"/>
              <w:bottom w:val="single" w:color="000000" w:sz="1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color w:val="222222"/>
                <w:sz w:val="18"/>
                <w:szCs w:val="18"/>
                <w:highlight w:val="white"/>
              </w:rPr>
            </w:pPr>
          </w:p>
        </w:tc>
        <w:tc>
          <w:tcPr>
            <w:tcBorders>
              <w:top w:val="dashed" w:color="000000" w:sz="8" w:space="0"/>
              <w:left w:val="dashed" w:color="000000" w:sz="8" w:space="0"/>
              <w:bottom w:val="single" w:color="000000" w:sz="1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color w:val="222222"/>
                <w:sz w:val="18"/>
                <w:szCs w:val="18"/>
                <w:highlight w:val="white"/>
              </w:rPr>
            </w:pPr>
          </w:p>
        </w:tc>
      </w:tr>
    </w:tbl>
    <w:p>
      <w:pPr>
        <w:spacing w:before="240" w:after="240" w:line="360" w:lineRule="auto"/>
        <w:rPr>
          <w:sz w:val="18"/>
          <w:szCs w:val="18"/>
        </w:rPr>
      </w:pPr>
    </w:p>
    <w:p>
      <w:pPr>
        <w:pStyle w:val="4"/>
        <w:keepLines/>
        <w:spacing w:before="60" w:after="0" w:line="360" w:lineRule="auto"/>
        <w:jc w:val="both"/>
        <w:rPr>
          <w:rFonts w:ascii="Arial" w:hAnsi="Arial" w:eastAsia="Arial" w:cs="Arial"/>
          <w:sz w:val="28"/>
          <w:szCs w:val="28"/>
        </w:rPr>
      </w:pPr>
      <w:bookmarkStart w:id="50" w:name="_heading=h.111kx3o" w:colFirst="0" w:colLast="0"/>
      <w:bookmarkEnd w:id="50"/>
      <w:r>
        <w:br w:type="page"/>
      </w:r>
    </w:p>
    <w:p>
      <w:pPr>
        <w:pStyle w:val="4"/>
        <w:keepLines/>
        <w:spacing w:before="60" w:after="0" w:line="360" w:lineRule="auto"/>
        <w:jc w:val="both"/>
        <w:rPr>
          <w:rFonts w:ascii="Arial" w:hAnsi="Arial" w:eastAsia="Arial" w:cs="Arial"/>
          <w:sz w:val="28"/>
          <w:szCs w:val="28"/>
        </w:rPr>
      </w:pPr>
      <w:bookmarkStart w:id="51" w:name="_heading=h.3l18frh" w:colFirst="0" w:colLast="0"/>
      <w:bookmarkEnd w:id="51"/>
      <w:r>
        <w:rPr>
          <w:rFonts w:ascii="Arial" w:hAnsi="Arial" w:eastAsia="Arial" w:cs="Arial"/>
          <w:sz w:val="28"/>
          <w:szCs w:val="28"/>
          <w:rtl w:val="0"/>
        </w:rPr>
        <w:t>3.3 Drawings</w:t>
      </w:r>
    </w:p>
    <w:p>
      <w:pPr>
        <w:spacing w:before="0" w:after="200" w:line="276" w:lineRule="auto"/>
        <w:rPr>
          <w:i/>
          <w:sz w:val="17"/>
          <w:szCs w:val="17"/>
        </w:rPr>
      </w:pPr>
      <w:r>
        <w:rPr>
          <w:i/>
          <w:color w:val="666666"/>
          <w:sz w:val="20"/>
          <w:szCs w:val="20"/>
          <w:rtl w:val="0"/>
        </w:rPr>
        <w:t>(List of Drawings and the link to the Drawings)</w:t>
      </w:r>
    </w:p>
    <w:tbl>
      <w:tblPr>
        <w:tblStyle w:val="70"/>
        <w:tblW w:w="9027"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spacing w:before="0" w:line="276" w:lineRule="auto"/>
              <w:ind w:left="450" w:firstLine="0"/>
              <w:rPr>
                <w:rFonts w:ascii="Calibri" w:hAnsi="Calibri" w:eastAsia="Calibri" w:cs="Calibri"/>
                <w:sz w:val="20"/>
                <w:szCs w:val="20"/>
              </w:rPr>
            </w:pPr>
          </w:p>
          <w:p>
            <w:pPr>
              <w:spacing w:after="100"/>
              <w:ind w:right="0"/>
              <w:rPr>
                <w:rFonts w:ascii="Calibri" w:hAnsi="Calibri" w:eastAsia="Calibri" w:cs="Calibri"/>
                <w:sz w:val="21"/>
                <w:szCs w:val="21"/>
              </w:rPr>
            </w:pPr>
            <w:r>
              <w:rPr>
                <w:rFonts w:ascii="Calibri" w:hAnsi="Calibri" w:eastAsia="Calibri" w:cs="Calibri"/>
                <w:sz w:val="21"/>
                <w:szCs w:val="21"/>
                <w:rtl w:val="0"/>
              </w:rPr>
              <w:t>Please refer the attached file for the drawings</w:t>
            </w:r>
          </w:p>
          <w:p>
            <w:pPr>
              <w:spacing w:before="0" w:line="276" w:lineRule="auto"/>
              <w:ind w:left="450" w:firstLine="0"/>
              <w:rPr>
                <w:rFonts w:ascii="Calibri" w:hAnsi="Calibri" w:eastAsia="Calibri" w:cs="Calibri"/>
                <w:sz w:val="20"/>
                <w:szCs w:val="20"/>
              </w:rPr>
            </w:pPr>
          </w:p>
          <w:p>
            <w:pPr>
              <w:spacing w:before="0" w:line="276" w:lineRule="auto"/>
              <w:ind w:left="450" w:firstLine="0"/>
              <w:rPr>
                <w:rFonts w:ascii="Calibri" w:hAnsi="Calibri" w:eastAsia="Calibri" w:cs="Calibri"/>
                <w:sz w:val="20"/>
                <w:szCs w:val="20"/>
              </w:rPr>
            </w:pPr>
          </w:p>
          <w:p>
            <w:pPr>
              <w:spacing w:before="0" w:line="276" w:lineRule="auto"/>
              <w:ind w:left="450" w:firstLine="0"/>
              <w:rPr>
                <w:rFonts w:ascii="Calibri" w:hAnsi="Calibri" w:eastAsia="Calibri" w:cs="Calibri"/>
                <w:sz w:val="20"/>
                <w:szCs w:val="20"/>
              </w:rPr>
            </w:pPr>
          </w:p>
          <w:p>
            <w:pPr>
              <w:spacing w:before="0" w:line="276" w:lineRule="auto"/>
              <w:ind w:left="450" w:firstLine="0"/>
              <w:rPr>
                <w:rFonts w:ascii="Calibri" w:hAnsi="Calibri" w:eastAsia="Calibri" w:cs="Calibri"/>
                <w:sz w:val="17"/>
                <w:szCs w:val="17"/>
              </w:rPr>
            </w:pPr>
            <w:r>
              <w:rPr>
                <w:rFonts w:ascii="Calibri" w:hAnsi="Calibri" w:eastAsia="Calibri" w:cs="Calibri"/>
                <w:sz w:val="17"/>
                <w:szCs w:val="17"/>
                <w:rtl w:val="0"/>
              </w:rPr>
              <w:t xml:space="preserve"> </w:t>
            </w: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p>
            <w:pPr>
              <w:spacing w:before="0" w:line="276" w:lineRule="auto"/>
              <w:ind w:left="450" w:firstLine="0"/>
              <w:rPr>
                <w:rFonts w:ascii="Calibri" w:hAnsi="Calibri" w:eastAsia="Calibri" w:cs="Calibri"/>
                <w:sz w:val="17"/>
                <w:szCs w:val="17"/>
              </w:rPr>
            </w:pPr>
          </w:p>
        </w:tc>
      </w:tr>
    </w:tbl>
    <w:p>
      <w:pPr>
        <w:pStyle w:val="4"/>
        <w:keepLines/>
        <w:spacing w:before="60" w:after="0" w:line="360" w:lineRule="auto"/>
        <w:jc w:val="both"/>
        <w:rPr>
          <w:rFonts w:ascii="Arial" w:hAnsi="Arial" w:eastAsia="Arial" w:cs="Arial"/>
          <w:sz w:val="28"/>
          <w:szCs w:val="28"/>
        </w:rPr>
      </w:pPr>
      <w:bookmarkStart w:id="52" w:name="_heading=h.206ipza" w:colFirst="0" w:colLast="0"/>
      <w:bookmarkEnd w:id="52"/>
      <w:r>
        <w:br w:type="page"/>
      </w:r>
    </w:p>
    <w:p>
      <w:pPr>
        <w:pStyle w:val="4"/>
        <w:keepLines/>
        <w:spacing w:before="60" w:after="0" w:line="360" w:lineRule="auto"/>
        <w:jc w:val="both"/>
      </w:pPr>
      <w:bookmarkStart w:id="53" w:name="_heading=h.4k668n3" w:colFirst="0" w:colLast="0"/>
      <w:bookmarkEnd w:id="53"/>
      <w:r>
        <w:rPr>
          <w:rFonts w:ascii="Arial" w:hAnsi="Arial" w:eastAsia="Arial" w:cs="Arial"/>
          <w:sz w:val="28"/>
          <w:szCs w:val="28"/>
          <w:rtl w:val="0"/>
        </w:rPr>
        <w:t>3.4 Valuation and Payment</w:t>
      </w:r>
    </w:p>
    <w:p>
      <w:pPr>
        <w:spacing w:after="100" w:line="288" w:lineRule="auto"/>
        <w:ind w:right="0"/>
      </w:pPr>
      <w:r>
        <w:rPr>
          <w:shd w:val="clear" w:fill="CCCCCC"/>
          <w:rtl w:val="0"/>
        </w:rPr>
        <w:t xml:space="preserve">[To select an option, put an </w:t>
      </w:r>
      <w:r>
        <w:rPr>
          <w:b/>
          <w:shd w:val="clear" w:fill="CCCCCC"/>
          <w:rtl w:val="0"/>
        </w:rPr>
        <w:t>X</w:t>
      </w:r>
      <w:r>
        <w:rPr>
          <w:shd w:val="clear" w:fill="CCCCCC"/>
          <w:rtl w:val="0"/>
        </w:rPr>
        <w:t xml:space="preserve"> over the relevant blank box]</w:t>
      </w:r>
    </w:p>
    <w:tbl>
      <w:tblPr>
        <w:tblStyle w:val="71"/>
        <w:tblW w:w="8985"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1605"/>
        <w:gridCol w:w="2730"/>
        <w:gridCol w:w="4650"/>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390" w:hRule="atLeast"/>
        </w:trPr>
        <w:tc>
          <w:tcPr>
            <w:tcBorders>
              <w:top w:val="nil"/>
              <w:left w:val="nil"/>
              <w:bottom w:val="nil"/>
              <w:right w:val="single" w:color="FFFFFF" w:sz="18" w:space="0"/>
            </w:tcBorders>
            <w:shd w:val="clear" w:color="auto" w:fill="000000"/>
            <w:tcMar>
              <w:top w:w="100" w:type="dxa"/>
              <w:left w:w="100" w:type="dxa"/>
              <w:bottom w:w="100" w:type="dxa"/>
              <w:right w:w="100" w:type="dxa"/>
            </w:tcMar>
            <w:vAlign w:val="top"/>
          </w:tcPr>
          <w:p>
            <w:pPr>
              <w:tabs>
                <w:tab w:val="right" w:pos="1134"/>
              </w:tabs>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Sub-Clause No.</w:t>
            </w:r>
          </w:p>
        </w:tc>
        <w:tc>
          <w:tcPr>
            <w:tcBorders>
              <w:top w:val="nil"/>
              <w:left w:val="single" w:color="FFFFFF" w:sz="18" w:space="0"/>
              <w:bottom w:val="nil"/>
              <w:right w:val="single" w:color="FFFFFF" w:sz="18" w:space="0"/>
            </w:tcBorders>
            <w:shd w:val="clear" w:color="auto" w:fill="000000"/>
            <w:tcMar>
              <w:top w:w="100" w:type="dxa"/>
              <w:left w:w="100" w:type="dxa"/>
              <w:bottom w:w="100" w:type="dxa"/>
              <w:right w:w="100" w:type="dxa"/>
            </w:tcMar>
            <w:vAlign w:val="top"/>
          </w:tcPr>
          <w:p>
            <w:pPr>
              <w:spacing w:before="0" w:after="0" w:line="276" w:lineRule="auto"/>
              <w:rPr>
                <w:rFonts w:ascii="Calibri" w:hAnsi="Calibri" w:eastAsia="Calibri" w:cs="Calibri"/>
                <w:b/>
                <w:color w:val="FFFFFF"/>
                <w:sz w:val="18"/>
                <w:szCs w:val="18"/>
              </w:rPr>
            </w:pPr>
            <w:r>
              <w:rPr>
                <w:rFonts w:ascii="Calibri" w:hAnsi="Calibri" w:eastAsia="Calibri" w:cs="Calibri"/>
                <w:b/>
                <w:color w:val="FFFFFF"/>
                <w:sz w:val="18"/>
                <w:szCs w:val="18"/>
                <w:rtl w:val="0"/>
              </w:rPr>
              <w:t>Description</w:t>
            </w:r>
          </w:p>
        </w:tc>
        <w:tc>
          <w:tcPr>
            <w:tcBorders>
              <w:top w:val="nil"/>
              <w:left w:val="single" w:color="FFFFFF" w:sz="18" w:space="0"/>
              <w:bottom w:val="nil"/>
              <w:right w:val="nil"/>
            </w:tcBorders>
            <w:shd w:val="clear" w:color="auto" w:fill="000000"/>
            <w:tcMar>
              <w:top w:w="100" w:type="dxa"/>
              <w:left w:w="100" w:type="dxa"/>
              <w:bottom w:w="100" w:type="dxa"/>
              <w:right w:w="100" w:type="dxa"/>
            </w:tcMar>
            <w:vAlign w:val="top"/>
          </w:tcPr>
          <w:p>
            <w:pPr>
              <w:widowControl w:val="0"/>
              <w:spacing w:before="0" w:after="0" w:line="276" w:lineRule="auto"/>
              <w:rPr>
                <w:rFonts w:ascii="Calibri" w:hAnsi="Calibri" w:eastAsia="Calibri" w:cs="Calibri"/>
                <w:b/>
                <w:color w:val="FFFFFF"/>
                <w:sz w:val="18"/>
                <w:szCs w:val="18"/>
              </w:rPr>
            </w:pPr>
            <w:r>
              <w:rPr>
                <w:rFonts w:ascii="Calibri" w:hAnsi="Calibri" w:eastAsia="Calibri" w:cs="Calibri"/>
                <w:b/>
                <w:color w:val="FFFFFF"/>
                <w:sz w:val="18"/>
                <w:szCs w:val="18"/>
                <w:rtl w:val="0"/>
              </w:rPr>
              <w:t>Details</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525" w:hRule="atLeast"/>
        </w:trPr>
        <w:tc>
          <w:tcPr>
            <w:tcBorders>
              <w:top w:val="nil"/>
              <w:left w:val="nil"/>
              <w:bottom w:val="dashed" w:color="000000" w:sz="8" w:space="0"/>
              <w:right w:val="dashed" w:color="000000" w:sz="8" w:space="0"/>
            </w:tcBorders>
            <w:shd w:val="clear" w:color="auto" w:fill="F3F3F3"/>
            <w:tcMar>
              <w:top w:w="86" w:type="dxa"/>
              <w:left w:w="86" w:type="dxa"/>
              <w:bottom w:w="86" w:type="dxa"/>
              <w:right w:w="86" w:type="dxa"/>
            </w:tcMar>
            <w:vAlign w:val="top"/>
          </w:tcPr>
          <w:p>
            <w:pPr>
              <w:tabs>
                <w:tab w:val="left" w:pos="1020"/>
              </w:tabs>
              <w:spacing w:before="60" w:after="60" w:line="276" w:lineRule="auto"/>
              <w:rPr>
                <w:rFonts w:ascii="Calibri" w:hAnsi="Calibri" w:eastAsia="Calibri" w:cs="Calibri"/>
                <w:b/>
                <w:sz w:val="18"/>
                <w:szCs w:val="18"/>
              </w:rPr>
            </w:pPr>
            <w:r>
              <w:rPr>
                <w:rFonts w:ascii="Calibri" w:hAnsi="Calibri" w:eastAsia="Calibri" w:cs="Calibri"/>
                <w:b/>
                <w:sz w:val="18"/>
                <w:szCs w:val="18"/>
                <w:rtl w:val="0"/>
              </w:rPr>
              <w:t>1.1</w:t>
            </w:r>
          </w:p>
        </w:tc>
        <w:tc>
          <w:tcPr>
            <w:tcBorders>
              <w:top w:val="nil"/>
              <w:left w:val="dashed" w:color="000000" w:sz="8" w:space="0"/>
              <w:bottom w:val="dashed" w:color="000000" w:sz="8" w:space="0"/>
              <w:right w:val="dashed" w:color="000000" w:sz="8" w:space="0"/>
            </w:tcBorders>
            <w:tcMar>
              <w:top w:w="86" w:type="dxa"/>
              <w:left w:w="86" w:type="dxa"/>
              <w:bottom w:w="86" w:type="dxa"/>
              <w:right w:w="86" w:type="dxa"/>
            </w:tcMar>
            <w:vAlign w:val="top"/>
          </w:tcPr>
          <w:p>
            <w:pPr>
              <w:tabs>
                <w:tab w:val="right" w:pos="1134"/>
              </w:tabs>
              <w:spacing w:before="0" w:after="0" w:line="276" w:lineRule="auto"/>
              <w:rPr>
                <w:rFonts w:ascii="Calibri" w:hAnsi="Calibri" w:eastAsia="Calibri" w:cs="Calibri"/>
                <w:sz w:val="18"/>
                <w:szCs w:val="18"/>
              </w:rPr>
            </w:pPr>
            <w:r>
              <w:rPr>
                <w:rFonts w:ascii="Calibri" w:hAnsi="Calibri" w:eastAsia="Calibri" w:cs="Calibri"/>
                <w:sz w:val="18"/>
                <w:szCs w:val="18"/>
                <w:rtl w:val="0"/>
              </w:rPr>
              <w:t>Applicable profit percentage for Cost Plus Profit</w:t>
            </w:r>
          </w:p>
        </w:tc>
        <w:tc>
          <w:tcPr>
            <w:tcBorders>
              <w:top w:val="nil"/>
              <w:left w:val="dashed" w:color="000000" w:sz="8" w:space="0"/>
              <w:bottom w:val="dashed" w:color="000000" w:sz="8" w:space="0"/>
              <w:right w:val="nil"/>
            </w:tcBorders>
            <w:tcMar>
              <w:top w:w="86" w:type="dxa"/>
              <w:left w:w="86" w:type="dxa"/>
              <w:bottom w:w="86" w:type="dxa"/>
              <w:right w:w="86" w:type="dxa"/>
            </w:tcMar>
            <w:vAlign w:val="top"/>
          </w:tcPr>
          <w:p>
            <w:pPr>
              <w:spacing w:before="0" w:after="0" w:line="276" w:lineRule="auto"/>
              <w:rPr>
                <w:rFonts w:ascii="Calibri" w:hAnsi="Calibri" w:eastAsia="Calibri" w:cs="Calibri"/>
                <w:sz w:val="18"/>
                <w:szCs w:val="18"/>
              </w:rPr>
            </w:pPr>
            <w:r>
              <w:rPr>
                <w:rFonts w:ascii="Calibri" w:hAnsi="Calibri" w:eastAsia="Calibri" w:cs="Calibri"/>
                <w:sz w:val="18"/>
                <w:szCs w:val="18"/>
                <w:rtl w:val="0"/>
              </w:rPr>
              <w:t xml:space="preserve">Bidder to decide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525" w:hRule="atLeast"/>
        </w:trPr>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b/>
                <w:sz w:val="18"/>
                <w:szCs w:val="18"/>
              </w:rPr>
            </w:pPr>
            <w:r>
              <w:rPr>
                <w:rFonts w:ascii="Calibri" w:hAnsi="Calibri" w:eastAsia="Calibri" w:cs="Calibri"/>
                <w:b/>
                <w:sz w:val="18"/>
                <w:szCs w:val="18"/>
                <w:rtl w:val="0"/>
              </w:rPr>
              <w:t>12.2</w:t>
            </w:r>
          </w:p>
        </w:tc>
        <w:tc>
          <w:tcPr>
            <w:tcBorders>
              <w:top w:val="dashed" w:color="000000" w:sz="8" w:space="0"/>
              <w:left w:val="dashed" w:color="000000" w:sz="8" w:space="0"/>
              <w:bottom w:val="dashed" w:color="000000" w:sz="8" w:space="0"/>
              <w:right w:val="dashed" w:color="000000" w:sz="8" w:space="0"/>
            </w:tcBorders>
            <w:tcMar>
              <w:top w:w="100" w:type="dxa"/>
              <w:left w:w="100" w:type="dxa"/>
              <w:bottom w:w="100" w:type="dxa"/>
              <w:right w:w="100" w:type="dxa"/>
            </w:tcMar>
            <w:vAlign w:val="top"/>
          </w:tcPr>
          <w:p>
            <w:pPr>
              <w:widowControl w:val="0"/>
              <w:spacing w:before="0" w:after="0" w:line="276" w:lineRule="auto"/>
              <w:rPr>
                <w:rFonts w:ascii="Calibri" w:hAnsi="Calibri" w:eastAsia="Calibri" w:cs="Calibri"/>
                <w:color w:val="FF00FF"/>
                <w:sz w:val="18"/>
                <w:szCs w:val="18"/>
              </w:rPr>
            </w:pPr>
            <w:r>
              <w:rPr>
                <w:rFonts w:ascii="Calibri" w:hAnsi="Calibri" w:eastAsia="Calibri" w:cs="Calibri"/>
                <w:sz w:val="18"/>
                <w:szCs w:val="18"/>
                <w:rtl w:val="0"/>
              </w:rPr>
              <w:t>Method of valuation</w:t>
            </w:r>
          </w:p>
          <w:p>
            <w:pPr>
              <w:widowControl w:val="0"/>
              <w:spacing w:before="0" w:after="0" w:line="276" w:lineRule="auto"/>
              <w:rPr>
                <w:rFonts w:ascii="Calibri" w:hAnsi="Calibri" w:eastAsia="Calibri" w:cs="Calibri"/>
                <w:sz w:val="18"/>
                <w:szCs w:val="18"/>
                <w:u w:val="single"/>
              </w:rPr>
            </w:pPr>
          </w:p>
          <w:p>
            <w:pPr>
              <w:widowControl w:val="0"/>
              <w:spacing w:before="0" w:after="0" w:line="276" w:lineRule="auto"/>
              <w:rPr>
                <w:rFonts w:ascii="Calibri" w:hAnsi="Calibri" w:eastAsia="Calibri" w:cs="Calibri"/>
                <w:sz w:val="18"/>
                <w:szCs w:val="18"/>
                <w:u w:val="single"/>
              </w:rPr>
            </w:pPr>
          </w:p>
        </w:tc>
        <w:tc>
          <w:tcPr>
            <w:tcBorders>
              <w:top w:val="dashed" w:color="000000" w:sz="8" w:space="0"/>
              <w:left w:val="dashed" w:color="000000" w:sz="8" w:space="0"/>
              <w:bottom w:val="dashed" w:color="000000" w:sz="8" w:space="0"/>
              <w:right w:val="nil"/>
            </w:tcBorders>
            <w:tcMar>
              <w:top w:w="100" w:type="dxa"/>
              <w:left w:w="100" w:type="dxa"/>
              <w:bottom w:w="100" w:type="dxa"/>
              <w:right w:w="100" w:type="dxa"/>
            </w:tcMar>
            <w:vAlign w:val="top"/>
          </w:tcPr>
          <w:p>
            <w:pPr>
              <w:spacing w:before="0" w:after="0" w:line="276" w:lineRule="auto"/>
              <w:ind w:left="0" w:firstLine="0"/>
              <w:rPr>
                <w:rFonts w:ascii="Calibri" w:hAnsi="Calibri" w:eastAsia="Calibri" w:cs="Calibri"/>
                <w:sz w:val="18"/>
                <w:szCs w:val="18"/>
                <w:highlight w:val="none"/>
              </w:rPr>
            </w:pPr>
            <w:r>
              <w:rPr>
                <w:rFonts w:ascii="Calibri" w:hAnsi="Calibri" w:eastAsia="Calibri" w:cs="Calibri"/>
                <w:sz w:val="22"/>
                <w:szCs w:val="22"/>
                <w:highlight w:val="none"/>
                <w:rtl w:val="0"/>
              </w:rPr>
              <w:t xml:space="preserve">☐ </w:t>
            </w:r>
            <w:r>
              <w:rPr>
                <w:rFonts w:ascii="Calibri" w:hAnsi="Calibri" w:eastAsia="Calibri" w:cs="Calibri"/>
                <w:sz w:val="18"/>
                <w:szCs w:val="18"/>
                <w:highlight w:val="none"/>
                <w:rtl w:val="0"/>
              </w:rPr>
              <w:t>Lump sum only</w:t>
            </w:r>
          </w:p>
          <w:p>
            <w:pPr>
              <w:ind w:right="0"/>
              <w:rPr>
                <w:rFonts w:ascii="Calibri" w:hAnsi="Calibri" w:eastAsia="Calibri" w:cs="Calibri"/>
                <w:b/>
                <w:highlight w:val="none"/>
              </w:rPr>
            </w:pPr>
            <w:r>
              <w:rPr>
                <w:rFonts w:ascii="Calibri" w:hAnsi="Calibri" w:eastAsia="Calibri" w:cs="Calibri"/>
                <w:b/>
                <w:highlight w:val="none"/>
                <w:rtl w:val="0"/>
              </w:rPr>
              <w:t>X Measure &amp; pay only</w:t>
            </w:r>
          </w:p>
          <w:p>
            <w:pPr>
              <w:spacing w:before="0" w:after="0" w:line="276" w:lineRule="auto"/>
              <w:ind w:left="0" w:firstLine="0"/>
              <w:rPr>
                <w:rFonts w:ascii="Calibri" w:hAnsi="Calibri" w:eastAsia="Calibri" w:cs="Calibri"/>
                <w:sz w:val="18"/>
                <w:szCs w:val="18"/>
                <w:highlight w:val="none"/>
              </w:rPr>
            </w:pPr>
            <w:r>
              <w:rPr>
                <w:rFonts w:ascii="Calibri" w:hAnsi="Calibri" w:eastAsia="Calibri" w:cs="Calibri"/>
                <w:sz w:val="22"/>
                <w:szCs w:val="22"/>
                <w:highlight w:val="none"/>
                <w:rtl w:val="0"/>
              </w:rPr>
              <w:t xml:space="preserve">☐ </w:t>
            </w:r>
            <w:r>
              <w:rPr>
                <w:rFonts w:ascii="Calibri" w:hAnsi="Calibri" w:eastAsia="Calibri" w:cs="Calibri"/>
                <w:sz w:val="18"/>
                <w:szCs w:val="18"/>
                <w:highlight w:val="none"/>
                <w:rtl w:val="0"/>
              </w:rPr>
              <w:t>Combination of measure &amp; pay and lump sum</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585" w:hRule="atLeast"/>
        </w:trPr>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spacing w:before="0" w:after="0" w:line="276" w:lineRule="auto"/>
              <w:rPr>
                <w:rFonts w:ascii="Calibri" w:hAnsi="Calibri" w:eastAsia="Calibri" w:cs="Calibri"/>
                <w:b/>
                <w:sz w:val="18"/>
                <w:szCs w:val="18"/>
              </w:rPr>
            </w:pPr>
            <w:r>
              <w:rPr>
                <w:rFonts w:ascii="Calibri" w:hAnsi="Calibri" w:eastAsia="Calibri" w:cs="Calibri"/>
                <w:b/>
                <w:sz w:val="18"/>
                <w:szCs w:val="18"/>
                <w:rtl w:val="0"/>
              </w:rPr>
              <w:t>14.3</w:t>
            </w:r>
          </w:p>
        </w:tc>
        <w:tc>
          <w:tcPr>
            <w:tcBorders>
              <w:top w:val="dashed" w:color="000000" w:sz="8" w:space="0"/>
              <w:left w:val="dashed" w:color="000000" w:sz="8" w:space="0"/>
              <w:bottom w:val="dashed" w:color="000000" w:sz="8" w:space="0"/>
              <w:right w:val="dashed" w:color="000000" w:sz="8" w:space="0"/>
            </w:tcBorders>
            <w:tcMar>
              <w:top w:w="100" w:type="dxa"/>
              <w:left w:w="100" w:type="dxa"/>
              <w:bottom w:w="100" w:type="dxa"/>
              <w:right w:w="100" w:type="dxa"/>
            </w:tcMar>
            <w:vAlign w:val="top"/>
          </w:tcPr>
          <w:p>
            <w:pPr>
              <w:tabs>
                <w:tab w:val="right" w:pos="1134"/>
              </w:tabs>
              <w:spacing w:before="0" w:after="0" w:line="276" w:lineRule="auto"/>
              <w:rPr>
                <w:rFonts w:ascii="Calibri" w:hAnsi="Calibri" w:eastAsia="Calibri" w:cs="Calibri"/>
                <w:sz w:val="18"/>
                <w:szCs w:val="18"/>
              </w:rPr>
            </w:pPr>
            <w:r>
              <w:rPr>
                <w:rFonts w:ascii="Calibri" w:hAnsi="Calibri" w:eastAsia="Calibri" w:cs="Calibri"/>
                <w:sz w:val="18"/>
                <w:szCs w:val="18"/>
                <w:rtl w:val="0"/>
              </w:rPr>
              <w:t>Timing for application of Interim Payment Certificate</w:t>
            </w:r>
          </w:p>
        </w:tc>
        <w:tc>
          <w:tcPr>
            <w:tcBorders>
              <w:top w:val="dashed" w:color="000000" w:sz="8" w:space="0"/>
              <w:left w:val="dashed" w:color="000000" w:sz="8" w:space="0"/>
              <w:bottom w:val="dashed" w:color="000000" w:sz="8" w:space="0"/>
              <w:right w:val="nil"/>
            </w:tcBorders>
            <w:tcMar>
              <w:top w:w="100" w:type="dxa"/>
              <w:left w:w="100" w:type="dxa"/>
              <w:bottom w:w="100" w:type="dxa"/>
              <w:right w:w="100" w:type="dxa"/>
            </w:tcMar>
            <w:vAlign w:val="top"/>
          </w:tcPr>
          <w:p>
            <w:pPr>
              <w:widowControl w:val="0"/>
              <w:spacing w:before="0" w:after="0" w:line="276" w:lineRule="auto"/>
              <w:rPr>
                <w:rFonts w:ascii="Calibri" w:hAnsi="Calibri" w:eastAsia="Calibri" w:cs="Calibri"/>
                <w:sz w:val="18"/>
                <w:szCs w:val="18"/>
                <w:highlight w:val="none"/>
              </w:rPr>
            </w:pPr>
            <w:r>
              <w:rPr>
                <w:rFonts w:ascii="Calibri" w:hAnsi="Calibri" w:eastAsia="Calibri" w:cs="Calibri"/>
                <w:sz w:val="18"/>
                <w:szCs w:val="18"/>
                <w:highlight w:val="none"/>
                <w:rtl w:val="0"/>
              </w:rPr>
              <w:t xml:space="preserve">__Monthly_________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540" w:hRule="atLeast"/>
        </w:trPr>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b/>
                <w:sz w:val="18"/>
                <w:szCs w:val="18"/>
              </w:rPr>
            </w:pPr>
            <w:r>
              <w:rPr>
                <w:rFonts w:ascii="Calibri" w:hAnsi="Calibri" w:eastAsia="Calibri" w:cs="Calibri"/>
                <w:b/>
                <w:sz w:val="18"/>
                <w:szCs w:val="18"/>
                <w:rtl w:val="0"/>
              </w:rPr>
              <w:t>14.6</w:t>
            </w:r>
          </w:p>
        </w:tc>
        <w:tc>
          <w:tcPr>
            <w:tcBorders>
              <w:top w:val="dashed" w:color="000000" w:sz="8" w:space="0"/>
              <w:left w:val="dashed" w:color="000000" w:sz="8" w:space="0"/>
              <w:bottom w:val="dashed" w:color="000000" w:sz="8" w:space="0"/>
              <w:right w:val="dashed" w:color="000000" w:sz="8" w:space="0"/>
            </w:tcBorders>
            <w:tcMar>
              <w:top w:w="100" w:type="dxa"/>
              <w:left w:w="100" w:type="dxa"/>
              <w:bottom w:w="100" w:type="dxa"/>
              <w:right w:w="100" w:type="dxa"/>
            </w:tcMar>
            <w:vAlign w:val="top"/>
          </w:tcPr>
          <w:p>
            <w:pPr>
              <w:widowControl w:val="0"/>
              <w:spacing w:before="0" w:after="0" w:line="276" w:lineRule="auto"/>
              <w:rPr>
                <w:rFonts w:ascii="Calibri" w:hAnsi="Calibri" w:eastAsia="Calibri" w:cs="Calibri"/>
                <w:sz w:val="18"/>
                <w:szCs w:val="18"/>
              </w:rPr>
            </w:pPr>
            <w:r>
              <w:rPr>
                <w:rFonts w:ascii="Calibri" w:hAnsi="Calibri" w:eastAsia="Calibri" w:cs="Calibri"/>
                <w:sz w:val="18"/>
                <w:szCs w:val="18"/>
                <w:rtl w:val="0"/>
              </w:rPr>
              <w:t xml:space="preserve">Minimum amount of Interim Payment Certificate </w:t>
            </w:r>
          </w:p>
        </w:tc>
        <w:tc>
          <w:tcPr>
            <w:tcBorders>
              <w:top w:val="dashed" w:color="000000" w:sz="8" w:space="0"/>
              <w:left w:val="dashed" w:color="000000" w:sz="8" w:space="0"/>
              <w:bottom w:val="dashed" w:color="000000" w:sz="8" w:space="0"/>
              <w:right w:val="nil"/>
            </w:tcBorders>
            <w:tcMar>
              <w:top w:w="86" w:type="dxa"/>
              <w:left w:w="86" w:type="dxa"/>
              <w:bottom w:w="86" w:type="dxa"/>
              <w:right w:w="86" w:type="dxa"/>
            </w:tcMar>
            <w:vAlign w:val="top"/>
          </w:tcPr>
          <w:p>
            <w:pPr>
              <w:widowControl w:val="0"/>
              <w:spacing w:before="0" w:after="0" w:line="276" w:lineRule="auto"/>
              <w:rPr>
                <w:rFonts w:ascii="Calibri" w:hAnsi="Calibri" w:eastAsia="Calibri" w:cs="Calibri"/>
                <w:sz w:val="18"/>
                <w:szCs w:val="18"/>
                <w:highlight w:val="none"/>
              </w:rPr>
            </w:pPr>
            <w:r>
              <w:rPr>
                <w:rFonts w:ascii="Calibri" w:hAnsi="Calibri" w:eastAsia="Calibri" w:cs="Calibri"/>
                <w:sz w:val="18"/>
                <w:szCs w:val="18"/>
                <w:highlight w:val="none"/>
                <w:rtl w:val="0"/>
              </w:rPr>
              <w:t>Local currency: _</w:t>
            </w:r>
            <w:r>
              <w:rPr>
                <w:rFonts w:ascii="Calibri" w:hAnsi="Calibri" w:eastAsia="Calibri" w:cs="Calibri"/>
                <w:highlight w:val="none"/>
                <w:rtl w:val="0"/>
              </w:rPr>
              <w:t xml:space="preserve">1 % of the agreed contract sum </w:t>
            </w:r>
            <w:r>
              <w:rPr>
                <w:rFonts w:ascii="Calibri" w:hAnsi="Calibri" w:eastAsia="Calibri" w:cs="Calibri"/>
                <w:sz w:val="18"/>
                <w:szCs w:val="18"/>
                <w:highlight w:val="none"/>
                <w:rtl w:val="0"/>
              </w:rPr>
              <w:t xml:space="preserve"> </w:t>
            </w:r>
          </w:p>
          <w:p>
            <w:pPr>
              <w:widowControl w:val="0"/>
              <w:spacing w:before="0" w:after="0" w:line="276" w:lineRule="auto"/>
              <w:rPr>
                <w:rFonts w:ascii="Calibri" w:hAnsi="Calibri" w:eastAsia="Calibri" w:cs="Calibri"/>
                <w:sz w:val="18"/>
                <w:szCs w:val="18"/>
                <w:highlight w:val="none"/>
                <w:shd w:val="clear" w:fill="CCCCCC"/>
              </w:rPr>
            </w:pPr>
            <w:r>
              <w:rPr>
                <w:rFonts w:ascii="Calibri" w:hAnsi="Calibri" w:eastAsia="Calibri" w:cs="Calibri"/>
                <w:sz w:val="18"/>
                <w:szCs w:val="18"/>
                <w:highlight w:val="none"/>
                <w:rtl w:val="0"/>
              </w:rPr>
              <w:t xml:space="preserve">Foreign currency: </w:t>
            </w:r>
            <w:r>
              <w:rPr>
                <w:rFonts w:ascii="Calibri" w:hAnsi="Calibri" w:eastAsia="Calibri" w:cs="Calibri"/>
                <w:sz w:val="18"/>
                <w:szCs w:val="18"/>
                <w:highlight w:val="none"/>
                <w:shd w:val="clear" w:fill="CCCCCC"/>
                <w:rtl w:val="0"/>
              </w:rPr>
              <w:t>______________</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1710" w:hRule="atLeast"/>
        </w:trPr>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b/>
                <w:sz w:val="18"/>
                <w:szCs w:val="18"/>
              </w:rPr>
            </w:pPr>
            <w:r>
              <w:rPr>
                <w:rFonts w:ascii="Calibri" w:hAnsi="Calibri" w:eastAsia="Calibri" w:cs="Calibri"/>
                <w:b/>
                <w:sz w:val="18"/>
                <w:szCs w:val="18"/>
                <w:rtl w:val="0"/>
              </w:rPr>
              <w:t>14.1</w:t>
            </w:r>
          </w:p>
        </w:tc>
        <w:tc>
          <w:tcPr>
            <w:tcBorders>
              <w:top w:val="dashed" w:color="000000" w:sz="8" w:space="0"/>
              <w:left w:val="dashed" w:color="000000" w:sz="8" w:space="0"/>
              <w:bottom w:val="dashed" w:color="000000" w:sz="8" w:space="0"/>
              <w:right w:val="dashed" w:color="000000" w:sz="8" w:space="0"/>
            </w:tcBorders>
            <w:tcMar>
              <w:top w:w="100" w:type="dxa"/>
              <w:left w:w="100" w:type="dxa"/>
              <w:bottom w:w="100" w:type="dxa"/>
              <w:right w:w="100" w:type="dxa"/>
            </w:tcMar>
            <w:vAlign w:val="top"/>
          </w:tcPr>
          <w:p>
            <w:pPr>
              <w:widowControl w:val="0"/>
              <w:spacing w:before="0" w:after="0" w:line="276" w:lineRule="auto"/>
              <w:rPr>
                <w:rFonts w:ascii="Calibri" w:hAnsi="Calibri" w:eastAsia="Calibri" w:cs="Calibri"/>
                <w:sz w:val="18"/>
                <w:szCs w:val="18"/>
              </w:rPr>
            </w:pPr>
            <w:r>
              <w:rPr>
                <w:rFonts w:ascii="Calibri" w:hAnsi="Calibri" w:eastAsia="Calibri" w:cs="Calibri"/>
                <w:sz w:val="18"/>
                <w:szCs w:val="18"/>
                <w:rtl w:val="0"/>
              </w:rPr>
              <w:t>Installments or schedule of payments (in the case of lump sum payments)</w:t>
            </w:r>
          </w:p>
        </w:tc>
        <w:tc>
          <w:tcPr>
            <w:tcBorders>
              <w:top w:val="dashed" w:color="000000" w:sz="8" w:space="0"/>
              <w:left w:val="dashed" w:color="000000" w:sz="8" w:space="0"/>
              <w:bottom w:val="dashed" w:color="000000" w:sz="8" w:space="0"/>
              <w:right w:val="nil"/>
            </w:tcBorders>
            <w:tcMar>
              <w:top w:w="100" w:type="dxa"/>
              <w:left w:w="100" w:type="dxa"/>
              <w:bottom w:w="100" w:type="dxa"/>
              <w:right w:w="100" w:type="dxa"/>
            </w:tcMar>
            <w:vAlign w:val="top"/>
          </w:tcPr>
          <w:p>
            <w:pPr>
              <w:widowControl w:val="0"/>
              <w:spacing w:before="0" w:after="0" w:line="276" w:lineRule="auto"/>
              <w:rPr>
                <w:rFonts w:ascii="Calibri" w:hAnsi="Calibri" w:eastAsia="Calibri" w:cs="Calibri"/>
                <w:sz w:val="18"/>
                <w:szCs w:val="18"/>
              </w:rPr>
            </w:pPr>
            <w:r>
              <w:rPr>
                <w:rFonts w:ascii="Calibri" w:hAnsi="Calibri" w:eastAsia="Calibri" w:cs="Calibri"/>
                <w:b/>
                <w:sz w:val="18"/>
                <w:szCs w:val="18"/>
                <w:rtl w:val="0"/>
              </w:rPr>
              <w:t xml:space="preserve">1. </w:t>
            </w:r>
            <w:r>
              <w:rPr>
                <w:rFonts w:ascii="Calibri" w:hAnsi="Calibri" w:eastAsia="Calibri" w:cs="Calibri"/>
                <w:sz w:val="18"/>
                <w:szCs w:val="18"/>
                <w:shd w:val="clear" w:fill="CCCCCC"/>
                <w:rtl w:val="0"/>
              </w:rPr>
              <w:t>___</w:t>
            </w:r>
            <w:r>
              <w:rPr>
                <w:rFonts w:ascii="Calibri" w:hAnsi="Calibri" w:eastAsia="Calibri" w:cs="Calibri"/>
                <w:b/>
                <w:sz w:val="18"/>
                <w:szCs w:val="18"/>
                <w:shd w:val="clear" w:fill="CCCCCC"/>
                <w:rtl w:val="0"/>
              </w:rPr>
              <w:t>N/A</w:t>
            </w:r>
            <w:r>
              <w:rPr>
                <w:rFonts w:ascii="Calibri" w:hAnsi="Calibri" w:eastAsia="Calibri" w:cs="Calibri"/>
                <w:sz w:val="18"/>
                <w:szCs w:val="18"/>
                <w:shd w:val="clear" w:fill="CCCCCC"/>
                <w:rtl w:val="0"/>
              </w:rPr>
              <w:t>_________________________</w:t>
            </w:r>
            <w:r>
              <w:rPr>
                <w:rFonts w:ascii="Calibri" w:hAnsi="Calibri" w:eastAsia="Calibri" w:cs="Calibri"/>
                <w:sz w:val="18"/>
                <w:szCs w:val="18"/>
                <w:rtl w:val="0"/>
              </w:rPr>
              <w:t>:</w:t>
            </w:r>
            <w:r>
              <w:rPr>
                <w:rFonts w:ascii="Calibri" w:hAnsi="Calibri" w:eastAsia="Calibri" w:cs="Calibri"/>
                <w:b/>
                <w:sz w:val="18"/>
                <w:szCs w:val="18"/>
                <w:rtl w:val="0"/>
              </w:rPr>
              <w:t xml:space="preserve"> </w:t>
            </w:r>
            <w:r>
              <w:rPr>
                <w:rFonts w:ascii="Calibri" w:hAnsi="Calibri" w:eastAsia="Calibri" w:cs="Calibri"/>
                <w:sz w:val="18"/>
                <w:szCs w:val="18"/>
                <w:shd w:val="clear" w:fill="CCCCCC"/>
                <w:rtl w:val="0"/>
              </w:rPr>
              <w:t>___</w:t>
            </w:r>
            <w:r>
              <w:rPr>
                <w:rFonts w:ascii="Calibri" w:hAnsi="Calibri" w:eastAsia="Calibri" w:cs="Calibri"/>
                <w:sz w:val="18"/>
                <w:szCs w:val="18"/>
                <w:rtl w:val="0"/>
              </w:rPr>
              <w:t xml:space="preserve"> % </w:t>
            </w:r>
          </w:p>
          <w:p>
            <w:pPr>
              <w:keepNext w:val="0"/>
              <w:keepLines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200" w:line="276" w:lineRule="auto"/>
              <w:ind w:left="180" w:right="-28" w:firstLine="0"/>
              <w:jc w:val="left"/>
              <w:rPr>
                <w:rFonts w:ascii="Calibri" w:hAnsi="Calibri" w:eastAsia="Calibri" w:cs="Calibri"/>
                <w:sz w:val="18"/>
                <w:szCs w:val="18"/>
              </w:rPr>
            </w:pPr>
            <w:r>
              <w:rPr>
                <w:rFonts w:ascii="Calibri" w:hAnsi="Calibri" w:eastAsia="Calibri" w:cs="Calibri"/>
                <w:sz w:val="18"/>
                <w:szCs w:val="18"/>
                <w:rtl w:val="0"/>
              </w:rPr>
              <w:t>of Accepted</w:t>
            </w:r>
            <w:r>
              <w:rPr>
                <w:rFonts w:ascii="Calibri" w:hAnsi="Calibri" w:eastAsia="Calibri" w:cs="Calibri"/>
                <w:rtl w:val="0"/>
              </w:rPr>
              <w:t xml:space="preserve"> </w:t>
            </w:r>
            <w:r>
              <w:rPr>
                <w:rFonts w:ascii="Calibri" w:hAnsi="Calibri" w:eastAsia="Calibri" w:cs="Calibri"/>
                <w:sz w:val="18"/>
                <w:szCs w:val="18"/>
                <w:rtl w:val="0"/>
              </w:rPr>
              <w:t>Contract Amount</w:t>
            </w:r>
          </w:p>
          <w:p>
            <w:pPr>
              <w:widowControl w:val="0"/>
              <w:spacing w:before="0" w:after="0" w:line="276" w:lineRule="auto"/>
              <w:rPr>
                <w:rFonts w:ascii="Calibri" w:hAnsi="Calibri" w:eastAsia="Calibri" w:cs="Calibri"/>
                <w:sz w:val="18"/>
                <w:szCs w:val="18"/>
              </w:rPr>
            </w:pPr>
            <w:r>
              <w:rPr>
                <w:rFonts w:ascii="Calibri" w:hAnsi="Calibri" w:eastAsia="Calibri" w:cs="Calibri"/>
                <w:b/>
                <w:sz w:val="18"/>
                <w:szCs w:val="18"/>
                <w:rtl w:val="0"/>
              </w:rPr>
              <w:t>2.</w:t>
            </w:r>
            <w:r>
              <w:rPr>
                <w:rFonts w:ascii="Calibri" w:hAnsi="Calibri" w:eastAsia="Calibri" w:cs="Calibri"/>
                <w:sz w:val="18"/>
                <w:szCs w:val="18"/>
                <w:rtl w:val="0"/>
              </w:rPr>
              <w:t xml:space="preserve"> </w:t>
            </w:r>
            <w:r>
              <w:rPr>
                <w:rFonts w:ascii="Calibri" w:hAnsi="Calibri" w:eastAsia="Calibri" w:cs="Calibri"/>
                <w:sz w:val="18"/>
                <w:szCs w:val="18"/>
                <w:shd w:val="clear" w:fill="CCCCCC"/>
                <w:rtl w:val="0"/>
              </w:rPr>
              <w:t>____________________________</w:t>
            </w:r>
            <w:r>
              <w:rPr>
                <w:rFonts w:ascii="Calibri" w:hAnsi="Calibri" w:eastAsia="Calibri" w:cs="Calibri"/>
                <w:sz w:val="18"/>
                <w:szCs w:val="18"/>
                <w:rtl w:val="0"/>
              </w:rPr>
              <w:t xml:space="preserve">: </w:t>
            </w:r>
            <w:r>
              <w:rPr>
                <w:rFonts w:ascii="Calibri" w:hAnsi="Calibri" w:eastAsia="Calibri" w:cs="Calibri"/>
                <w:sz w:val="18"/>
                <w:szCs w:val="18"/>
                <w:shd w:val="clear" w:fill="CCCCCC"/>
                <w:rtl w:val="0"/>
              </w:rPr>
              <w:t>___</w:t>
            </w:r>
            <w:r>
              <w:rPr>
                <w:rFonts w:ascii="Calibri" w:hAnsi="Calibri" w:eastAsia="Calibri" w:cs="Calibri"/>
                <w:sz w:val="18"/>
                <w:szCs w:val="18"/>
                <w:rtl w:val="0"/>
              </w:rPr>
              <w:t xml:space="preserve"> % </w:t>
            </w:r>
          </w:p>
          <w:p>
            <w:pPr>
              <w:widowControl w:val="0"/>
              <w:spacing w:before="0" w:after="200" w:line="276" w:lineRule="auto"/>
              <w:ind w:left="180" w:firstLine="0"/>
              <w:rPr>
                <w:rFonts w:ascii="Calibri" w:hAnsi="Calibri" w:eastAsia="Calibri" w:cs="Calibri"/>
                <w:sz w:val="18"/>
                <w:szCs w:val="18"/>
              </w:rPr>
            </w:pPr>
            <w:r>
              <w:rPr>
                <w:rFonts w:ascii="Calibri" w:hAnsi="Calibri" w:eastAsia="Calibri" w:cs="Calibri"/>
                <w:sz w:val="18"/>
                <w:szCs w:val="18"/>
                <w:rtl w:val="0"/>
              </w:rPr>
              <w:t>of Accepted Contract Amount</w:t>
            </w:r>
          </w:p>
          <w:p>
            <w:pPr>
              <w:widowControl w:val="0"/>
              <w:spacing w:before="0" w:after="0" w:line="276" w:lineRule="auto"/>
              <w:rPr>
                <w:rFonts w:ascii="Calibri" w:hAnsi="Calibri" w:eastAsia="Calibri" w:cs="Calibri"/>
                <w:sz w:val="18"/>
                <w:szCs w:val="18"/>
              </w:rPr>
            </w:pPr>
            <w:r>
              <w:rPr>
                <w:rFonts w:ascii="Calibri" w:hAnsi="Calibri" w:eastAsia="Calibri" w:cs="Calibri"/>
                <w:b/>
                <w:sz w:val="18"/>
                <w:szCs w:val="18"/>
                <w:rtl w:val="0"/>
              </w:rPr>
              <w:t xml:space="preserve">3. </w:t>
            </w:r>
            <w:r>
              <w:rPr>
                <w:rFonts w:ascii="Calibri" w:hAnsi="Calibri" w:eastAsia="Calibri" w:cs="Calibri"/>
                <w:sz w:val="18"/>
                <w:szCs w:val="18"/>
                <w:shd w:val="clear" w:fill="CCCCCC"/>
                <w:rtl w:val="0"/>
              </w:rPr>
              <w:t>____________________________</w:t>
            </w:r>
            <w:r>
              <w:rPr>
                <w:rFonts w:ascii="Calibri" w:hAnsi="Calibri" w:eastAsia="Calibri" w:cs="Calibri"/>
                <w:sz w:val="18"/>
                <w:szCs w:val="18"/>
                <w:rtl w:val="0"/>
              </w:rPr>
              <w:t xml:space="preserve">: </w:t>
            </w:r>
            <w:r>
              <w:rPr>
                <w:rFonts w:ascii="Calibri" w:hAnsi="Calibri" w:eastAsia="Calibri" w:cs="Calibri"/>
                <w:sz w:val="18"/>
                <w:szCs w:val="18"/>
                <w:shd w:val="clear" w:fill="CCCCCC"/>
                <w:rtl w:val="0"/>
              </w:rPr>
              <w:t>___</w:t>
            </w:r>
            <w:r>
              <w:rPr>
                <w:rFonts w:ascii="Calibri" w:hAnsi="Calibri" w:eastAsia="Calibri" w:cs="Calibri"/>
                <w:sz w:val="18"/>
                <w:szCs w:val="18"/>
                <w:rtl w:val="0"/>
              </w:rPr>
              <w:t xml:space="preserve"> % </w:t>
            </w:r>
          </w:p>
          <w:p>
            <w:pPr>
              <w:keepNext w:val="0"/>
              <w:keepLines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180" w:right="-28" w:firstLine="0"/>
              <w:jc w:val="left"/>
              <w:rPr>
                <w:rFonts w:ascii="Calibri" w:hAnsi="Calibri" w:eastAsia="Calibri" w:cs="Calibri"/>
                <w:sz w:val="18"/>
                <w:szCs w:val="18"/>
              </w:rPr>
            </w:pPr>
            <w:r>
              <w:rPr>
                <w:rFonts w:ascii="Calibri" w:hAnsi="Calibri" w:eastAsia="Calibri" w:cs="Calibri"/>
                <w:sz w:val="18"/>
                <w:szCs w:val="18"/>
                <w:rtl w:val="0"/>
              </w:rPr>
              <w:t xml:space="preserve">of </w:t>
            </w:r>
            <w:r>
              <w:rPr>
                <w:rFonts w:ascii="Calibri" w:hAnsi="Calibri" w:eastAsia="Calibri" w:cs="Calibri"/>
                <w:rtl w:val="0"/>
              </w:rPr>
              <w:t>Accepted</w:t>
            </w:r>
            <w:r>
              <w:rPr>
                <w:rFonts w:ascii="Calibri" w:hAnsi="Calibri" w:eastAsia="Calibri" w:cs="Calibri"/>
                <w:sz w:val="18"/>
                <w:szCs w:val="18"/>
                <w:rtl w:val="0"/>
              </w:rPr>
              <w:t xml:space="preserve"> Contract Amount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945" w:hRule="atLeast"/>
        </w:trPr>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b/>
                <w:sz w:val="18"/>
                <w:szCs w:val="18"/>
              </w:rPr>
            </w:pPr>
            <w:r>
              <w:rPr>
                <w:rFonts w:ascii="Calibri" w:hAnsi="Calibri" w:eastAsia="Calibri" w:cs="Calibri"/>
                <w:b/>
                <w:sz w:val="18"/>
                <w:szCs w:val="18"/>
                <w:rtl w:val="0"/>
              </w:rPr>
              <w:t>13.4</w:t>
            </w:r>
          </w:p>
        </w:tc>
        <w:tc>
          <w:tcPr>
            <w:tcBorders>
              <w:top w:val="dashed" w:color="000000" w:sz="8" w:space="0"/>
              <w:left w:val="dashed" w:color="000000" w:sz="8" w:space="0"/>
              <w:bottom w:val="dashed" w:color="000000" w:sz="8" w:space="0"/>
              <w:right w:val="dashed" w:color="000000" w:sz="8" w:space="0"/>
            </w:tcBorders>
            <w:tcMar>
              <w:top w:w="100" w:type="dxa"/>
              <w:left w:w="100" w:type="dxa"/>
              <w:bottom w:w="100" w:type="dxa"/>
              <w:right w:w="100" w:type="dxa"/>
            </w:tcMar>
            <w:vAlign w:val="top"/>
          </w:tcPr>
          <w:p>
            <w:pPr>
              <w:widowControl w:val="0"/>
              <w:spacing w:before="0" w:after="0" w:line="276" w:lineRule="auto"/>
              <w:rPr>
                <w:rFonts w:ascii="Calibri" w:hAnsi="Calibri" w:eastAsia="Calibri" w:cs="Calibri"/>
                <w:sz w:val="18"/>
                <w:szCs w:val="18"/>
              </w:rPr>
            </w:pPr>
            <w:r>
              <w:rPr>
                <w:rFonts w:ascii="Calibri" w:hAnsi="Calibri" w:eastAsia="Calibri" w:cs="Calibri"/>
                <w:sz w:val="18"/>
                <w:szCs w:val="18"/>
                <w:rtl w:val="0"/>
              </w:rPr>
              <w:t>Provisional Sum Items</w:t>
            </w:r>
          </w:p>
          <w:p>
            <w:pPr>
              <w:widowControl w:val="0"/>
              <w:spacing w:before="0" w:after="0" w:line="276" w:lineRule="auto"/>
              <w:rPr>
                <w:rFonts w:ascii="Calibri" w:hAnsi="Calibri" w:eastAsia="Calibri" w:cs="Calibri"/>
                <w:sz w:val="18"/>
                <w:szCs w:val="18"/>
              </w:rPr>
            </w:pPr>
          </w:p>
        </w:tc>
        <w:tc>
          <w:tcPr>
            <w:tcBorders>
              <w:top w:val="dashed" w:color="000000" w:sz="8" w:space="0"/>
              <w:left w:val="dashed" w:color="000000" w:sz="8" w:space="0"/>
              <w:bottom w:val="dashed" w:color="000000" w:sz="8" w:space="0"/>
              <w:right w:val="nil"/>
            </w:tcBorders>
            <w:tcMar>
              <w:top w:w="100" w:type="dxa"/>
              <w:left w:w="100" w:type="dxa"/>
              <w:bottom w:w="100" w:type="dxa"/>
              <w:right w:w="100" w:type="dxa"/>
            </w:tcMar>
            <w:vAlign w:val="top"/>
          </w:tcPr>
          <w:p>
            <w:pPr>
              <w:widowControl w:val="0"/>
              <w:spacing w:before="0" w:after="0" w:line="276" w:lineRule="auto"/>
              <w:rPr>
                <w:rFonts w:ascii="Calibri" w:hAnsi="Calibri" w:eastAsia="Calibri" w:cs="Calibri"/>
                <w:highlight w:val="none"/>
              </w:rPr>
            </w:pPr>
            <w:r>
              <w:rPr>
                <w:rFonts w:ascii="Calibri" w:hAnsi="Calibri" w:eastAsia="Calibri" w:cs="Calibri"/>
                <w:highlight w:val="none"/>
                <w:rtl w:val="0"/>
              </w:rPr>
              <w:t>As given in the BoQ.</w:t>
            </w:r>
          </w:p>
          <w:p>
            <w:pPr>
              <w:widowControl w:val="0"/>
              <w:spacing w:before="0" w:after="0" w:line="276" w:lineRule="auto"/>
              <w:rPr>
                <w:rFonts w:ascii="Calibri" w:hAnsi="Calibri" w:eastAsia="Calibri" w:cs="Calibri"/>
                <w:highlight w:val="none"/>
              </w:rPr>
            </w:pPr>
            <w:r>
              <w:rPr>
                <w:rFonts w:ascii="Calibri" w:hAnsi="Calibri" w:eastAsia="Calibri" w:cs="Calibri"/>
                <w:highlight w:val="none"/>
                <w:rtl w:val="0"/>
              </w:rPr>
              <w:t>15% of Profit &amp; Overhead will be added to the actual value (invoice value) at any event of calculating payment under the Provisional Sum</w:t>
            </w:r>
          </w:p>
          <w:p>
            <w:pPr>
              <w:widowControl w:val="0"/>
              <w:spacing w:before="0" w:after="0" w:line="276" w:lineRule="auto"/>
              <w:rPr>
                <w:rFonts w:ascii="Calibri" w:hAnsi="Calibri" w:eastAsia="Calibri" w:cs="Calibri"/>
                <w:b/>
                <w:highlight w:val="none"/>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770" w:hRule="atLeast"/>
        </w:trPr>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b/>
                <w:sz w:val="18"/>
                <w:szCs w:val="18"/>
              </w:rPr>
            </w:pPr>
            <w:r>
              <w:rPr>
                <w:rFonts w:ascii="Calibri" w:hAnsi="Calibri" w:eastAsia="Calibri" w:cs="Calibri"/>
                <w:b/>
                <w:sz w:val="18"/>
                <w:szCs w:val="18"/>
                <w:rtl w:val="0"/>
              </w:rPr>
              <w:t>13.7</w:t>
            </w:r>
          </w:p>
        </w:tc>
        <w:tc>
          <w:tcPr>
            <w:tcBorders>
              <w:top w:val="dashed" w:color="000000" w:sz="8" w:space="0"/>
              <w:left w:val="dashed" w:color="000000" w:sz="8" w:space="0"/>
              <w:bottom w:val="dashed" w:color="000000" w:sz="8" w:space="0"/>
              <w:right w:val="dashed" w:color="000000" w:sz="8" w:space="0"/>
            </w:tcBorders>
            <w:tcMar>
              <w:top w:w="100" w:type="dxa"/>
              <w:left w:w="100" w:type="dxa"/>
              <w:bottom w:w="100" w:type="dxa"/>
              <w:right w:w="100" w:type="dxa"/>
            </w:tcMar>
            <w:vAlign w:val="top"/>
          </w:tcPr>
          <w:p>
            <w:pPr>
              <w:widowControl w:val="0"/>
              <w:spacing w:before="0" w:after="0" w:line="276" w:lineRule="auto"/>
              <w:rPr>
                <w:rFonts w:ascii="Calibri" w:hAnsi="Calibri" w:eastAsia="Calibri" w:cs="Calibri"/>
                <w:sz w:val="18"/>
                <w:szCs w:val="18"/>
              </w:rPr>
            </w:pPr>
            <w:r>
              <w:rPr>
                <w:rFonts w:ascii="Calibri" w:hAnsi="Calibri" w:eastAsia="Calibri" w:cs="Calibri"/>
                <w:sz w:val="18"/>
                <w:szCs w:val="18"/>
                <w:rtl w:val="0"/>
              </w:rPr>
              <w:t>Adjustment for rises or falls in the cost of labour, Goods and other inputs to the Works</w:t>
            </w:r>
          </w:p>
        </w:tc>
        <w:tc>
          <w:tcPr>
            <w:tcBorders>
              <w:top w:val="dashed" w:color="000000" w:sz="8" w:space="0"/>
              <w:left w:val="dashed" w:color="000000" w:sz="8" w:space="0"/>
              <w:bottom w:val="dashed" w:color="000000" w:sz="8" w:space="0"/>
              <w:right w:val="nil"/>
            </w:tcBorders>
            <w:tcMar>
              <w:top w:w="100" w:type="dxa"/>
              <w:left w:w="100" w:type="dxa"/>
              <w:bottom w:w="100" w:type="dxa"/>
              <w:right w:w="100" w:type="dxa"/>
            </w:tcMar>
            <w:vAlign w:val="top"/>
          </w:tcPr>
          <w:p>
            <w:pPr>
              <w:spacing w:before="0" w:after="0" w:line="276" w:lineRule="auto"/>
              <w:ind w:left="0" w:firstLine="0"/>
              <w:rPr>
                <w:rFonts w:ascii="Calibri" w:hAnsi="Calibri" w:eastAsia="Calibri" w:cs="Calibri"/>
                <w:sz w:val="18"/>
                <w:szCs w:val="18"/>
                <w:highlight w:val="none"/>
              </w:rPr>
            </w:pPr>
            <w:r>
              <w:rPr>
                <w:rFonts w:ascii="Calibri" w:hAnsi="Calibri" w:eastAsia="Calibri" w:cs="Calibri"/>
                <w:sz w:val="22"/>
                <w:szCs w:val="22"/>
                <w:highlight w:val="none"/>
                <w:rtl w:val="0"/>
              </w:rPr>
              <w:t xml:space="preserve">☐ </w:t>
            </w:r>
            <w:r>
              <w:rPr>
                <w:rFonts w:ascii="Calibri" w:hAnsi="Calibri" w:eastAsia="Calibri" w:cs="Calibri"/>
                <w:sz w:val="18"/>
                <w:szCs w:val="18"/>
                <w:highlight w:val="none"/>
                <w:rtl w:val="0"/>
              </w:rPr>
              <w:t>Applicable (if applicable, refer Particular Conditions)</w:t>
            </w:r>
          </w:p>
          <w:p>
            <w:pPr>
              <w:spacing w:before="0" w:after="0" w:line="276" w:lineRule="auto"/>
              <w:ind w:left="0" w:firstLine="0"/>
              <w:rPr>
                <w:rFonts w:ascii="Calibri" w:hAnsi="Calibri" w:eastAsia="Calibri" w:cs="Calibri"/>
                <w:sz w:val="18"/>
                <w:szCs w:val="18"/>
                <w:highlight w:val="none"/>
              </w:rPr>
            </w:pPr>
            <w:r>
              <w:rPr>
                <w:rFonts w:ascii="Calibri" w:hAnsi="Calibri" w:eastAsia="Calibri" w:cs="Calibri"/>
                <w:b/>
                <w:sz w:val="18"/>
                <w:szCs w:val="18"/>
                <w:highlight w:val="none"/>
                <w:rtl w:val="0"/>
              </w:rPr>
              <w:t>X Not Applicable</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500" w:hRule="atLeast"/>
        </w:trPr>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b/>
                <w:sz w:val="18"/>
                <w:szCs w:val="18"/>
              </w:rPr>
            </w:pPr>
            <w:r>
              <w:rPr>
                <w:rFonts w:ascii="Calibri" w:hAnsi="Calibri" w:eastAsia="Calibri" w:cs="Calibri"/>
                <w:b/>
                <w:sz w:val="18"/>
                <w:szCs w:val="18"/>
                <w:rtl w:val="0"/>
              </w:rPr>
              <w:t>14.5</w:t>
            </w:r>
          </w:p>
        </w:tc>
        <w:tc>
          <w:tcPr>
            <w:tcBorders>
              <w:top w:val="dashed" w:color="000000" w:sz="8" w:space="0"/>
              <w:left w:val="dashed" w:color="000000" w:sz="8" w:space="0"/>
              <w:bottom w:val="dashed" w:color="000000" w:sz="8" w:space="0"/>
              <w:right w:val="dashed" w:color="000000" w:sz="8" w:space="0"/>
            </w:tcBorders>
            <w:tcMar>
              <w:top w:w="40" w:type="dxa"/>
              <w:left w:w="100" w:type="dxa"/>
              <w:bottom w:w="40" w:type="dxa"/>
              <w:right w:w="100" w:type="dxa"/>
            </w:tcMar>
            <w:vAlign w:val="top"/>
          </w:tcPr>
          <w:p>
            <w:pPr>
              <w:widowControl w:val="0"/>
              <w:spacing w:before="0" w:after="0" w:line="276" w:lineRule="auto"/>
              <w:rPr>
                <w:rFonts w:ascii="Calibri" w:hAnsi="Calibri" w:eastAsia="Calibri" w:cs="Calibri"/>
                <w:sz w:val="18"/>
                <w:szCs w:val="18"/>
              </w:rPr>
            </w:pPr>
            <w:r>
              <w:rPr>
                <w:rFonts w:ascii="Calibri" w:hAnsi="Calibri" w:eastAsia="Calibri" w:cs="Calibri"/>
                <w:sz w:val="18"/>
                <w:szCs w:val="18"/>
                <w:rtl w:val="0"/>
              </w:rPr>
              <w:t xml:space="preserve">Plant and Materials listed for payment when delivered to Site </w:t>
            </w:r>
          </w:p>
        </w:tc>
        <w:tc>
          <w:tcPr>
            <w:tcBorders>
              <w:top w:val="dashed" w:color="000000" w:sz="8" w:space="0"/>
              <w:left w:val="dashed" w:color="000000" w:sz="8" w:space="0"/>
              <w:bottom w:val="dashed" w:color="000000" w:sz="8" w:space="0"/>
              <w:right w:val="nil"/>
            </w:tcBorders>
            <w:tcMar>
              <w:top w:w="100" w:type="dxa"/>
              <w:left w:w="100" w:type="dxa"/>
              <w:bottom w:w="100" w:type="dxa"/>
              <w:right w:w="100" w:type="dxa"/>
            </w:tcMar>
            <w:vAlign w:val="top"/>
          </w:tcPr>
          <w:p>
            <w:pPr>
              <w:widowControl w:val="0"/>
              <w:spacing w:before="0" w:after="0" w:line="276" w:lineRule="auto"/>
              <w:rPr>
                <w:rFonts w:ascii="Calibri" w:hAnsi="Calibri" w:eastAsia="Calibri" w:cs="Calibri"/>
                <w:sz w:val="18"/>
                <w:szCs w:val="18"/>
                <w:highlight w:val="none"/>
                <w:shd w:val="clear" w:fill="CCCCCC"/>
              </w:rPr>
            </w:pPr>
            <w:r>
              <w:rPr>
                <w:rFonts w:ascii="Arial" w:hAnsi="Arial" w:eastAsia="Arial" w:cs="Arial"/>
                <w:highlight w:val="none"/>
                <w:rtl w:val="0"/>
              </w:rPr>
              <w:t xml:space="preserve">On the certification of UNOPS Site Engineer 75% of the invoice value of construction materials, delivered to the site, for permanent works, can be paid to the contractor. </w:t>
            </w:r>
            <w:r>
              <w:rPr>
                <w:rFonts w:ascii="Arial" w:hAnsi="Arial" w:eastAsia="Arial" w:cs="Arial"/>
                <w:sz w:val="18"/>
                <w:szCs w:val="18"/>
                <w:highlight w:val="none"/>
                <w:rtl w:val="0"/>
              </w:rPr>
              <w:t xml:space="preserve">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1050" w:hRule="atLeast"/>
        </w:trPr>
        <w:tc>
          <w:tcPr>
            <w:tcBorders>
              <w:top w:val="dashed" w:color="000000" w:sz="8" w:space="0"/>
              <w:left w:val="nil"/>
              <w:bottom w:val="single" w:color="000000" w:sz="1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b/>
                <w:sz w:val="18"/>
                <w:szCs w:val="18"/>
              </w:rPr>
            </w:pPr>
            <w:r>
              <w:rPr>
                <w:rFonts w:ascii="Calibri" w:hAnsi="Calibri" w:eastAsia="Calibri" w:cs="Calibri"/>
                <w:b/>
                <w:sz w:val="18"/>
                <w:szCs w:val="18"/>
                <w:rtl w:val="0"/>
              </w:rPr>
              <w:t>14.5</w:t>
            </w:r>
          </w:p>
        </w:tc>
        <w:tc>
          <w:tcPr>
            <w:tcBorders>
              <w:top w:val="dashed" w:color="000000" w:sz="8" w:space="0"/>
              <w:left w:val="dashed" w:color="000000" w:sz="8" w:space="0"/>
              <w:bottom w:val="single" w:color="000000" w:sz="18" w:space="0"/>
              <w:right w:val="dashed" w:color="000000" w:sz="8" w:space="0"/>
            </w:tcBorders>
            <w:tcMar>
              <w:top w:w="40" w:type="dxa"/>
              <w:left w:w="100" w:type="dxa"/>
              <w:bottom w:w="40" w:type="dxa"/>
              <w:right w:w="100" w:type="dxa"/>
            </w:tcMar>
            <w:vAlign w:val="top"/>
          </w:tcPr>
          <w:p>
            <w:pPr>
              <w:widowControl w:val="0"/>
              <w:spacing w:before="0" w:after="0" w:line="276" w:lineRule="auto"/>
              <w:rPr>
                <w:rFonts w:ascii="Calibri" w:hAnsi="Calibri" w:eastAsia="Calibri" w:cs="Calibri"/>
                <w:sz w:val="18"/>
                <w:szCs w:val="18"/>
              </w:rPr>
            </w:pPr>
            <w:r>
              <w:rPr>
                <w:rFonts w:ascii="Calibri" w:hAnsi="Calibri" w:eastAsia="Calibri" w:cs="Calibri"/>
                <w:sz w:val="18"/>
                <w:szCs w:val="18"/>
                <w:rtl w:val="0"/>
              </w:rPr>
              <w:t xml:space="preserve">Plant and Materials listed for payment when shipped to the Country </w:t>
            </w:r>
          </w:p>
        </w:tc>
        <w:tc>
          <w:tcPr>
            <w:tcBorders>
              <w:top w:val="dashed" w:color="000000" w:sz="8" w:space="0"/>
              <w:left w:val="dashed" w:color="000000" w:sz="8" w:space="0"/>
              <w:bottom w:val="single" w:color="000000" w:sz="18" w:space="0"/>
              <w:right w:val="nil"/>
            </w:tcBorders>
            <w:tcMar>
              <w:top w:w="100" w:type="dxa"/>
              <w:left w:w="100" w:type="dxa"/>
              <w:bottom w:w="100" w:type="dxa"/>
              <w:right w:w="100" w:type="dxa"/>
            </w:tcMar>
            <w:vAlign w:val="top"/>
          </w:tcPr>
          <w:p>
            <w:pPr>
              <w:widowControl w:val="0"/>
              <w:spacing w:before="0" w:after="0" w:line="276" w:lineRule="auto"/>
              <w:rPr>
                <w:rFonts w:ascii="Calibri" w:hAnsi="Calibri" w:eastAsia="Calibri" w:cs="Calibri"/>
                <w:sz w:val="18"/>
                <w:szCs w:val="18"/>
                <w:shd w:val="clear" w:fill="CCCCCC"/>
              </w:rPr>
            </w:pPr>
            <w:r>
              <w:rPr>
                <w:rFonts w:ascii="Calibri" w:hAnsi="Calibri" w:eastAsia="Calibri" w:cs="Calibri"/>
                <w:b/>
                <w:sz w:val="18"/>
                <w:szCs w:val="18"/>
                <w:rtl w:val="0"/>
              </w:rPr>
              <w:t xml:space="preserve">1. </w:t>
            </w:r>
            <w:r>
              <w:rPr>
                <w:rFonts w:ascii="Calibri" w:hAnsi="Calibri" w:eastAsia="Calibri" w:cs="Calibri"/>
                <w:sz w:val="18"/>
                <w:szCs w:val="18"/>
                <w:shd w:val="clear" w:fill="CCCCCC"/>
                <w:rtl w:val="0"/>
              </w:rPr>
              <w:t>___</w:t>
            </w:r>
            <w:r>
              <w:rPr>
                <w:rFonts w:ascii="Calibri" w:hAnsi="Calibri" w:eastAsia="Calibri" w:cs="Calibri"/>
                <w:b/>
                <w:sz w:val="18"/>
                <w:szCs w:val="18"/>
                <w:shd w:val="clear" w:fill="CCCCCC"/>
                <w:rtl w:val="0"/>
              </w:rPr>
              <w:t>N/A</w:t>
            </w:r>
            <w:r>
              <w:rPr>
                <w:rFonts w:ascii="Calibri" w:hAnsi="Calibri" w:eastAsia="Calibri" w:cs="Calibri"/>
                <w:sz w:val="18"/>
                <w:szCs w:val="18"/>
                <w:shd w:val="clear" w:fill="CCCCCC"/>
                <w:rtl w:val="0"/>
              </w:rPr>
              <w:t xml:space="preserve">________ </w:t>
            </w:r>
          </w:p>
          <w:p>
            <w:pPr>
              <w:widowControl w:val="0"/>
              <w:spacing w:before="0" w:after="0" w:line="276" w:lineRule="auto"/>
              <w:rPr>
                <w:rFonts w:ascii="Calibri" w:hAnsi="Calibri" w:eastAsia="Calibri" w:cs="Calibri"/>
                <w:sz w:val="18"/>
                <w:szCs w:val="18"/>
                <w:shd w:val="clear" w:fill="CCCCCC"/>
              </w:rPr>
            </w:pPr>
            <w:r>
              <w:rPr>
                <w:rFonts w:ascii="Calibri" w:hAnsi="Calibri" w:eastAsia="Calibri" w:cs="Calibri"/>
                <w:b/>
                <w:sz w:val="18"/>
                <w:szCs w:val="18"/>
                <w:rtl w:val="0"/>
              </w:rPr>
              <w:t xml:space="preserve">2. </w:t>
            </w:r>
            <w:r>
              <w:rPr>
                <w:rFonts w:ascii="Calibri" w:hAnsi="Calibri" w:eastAsia="Calibri" w:cs="Calibri"/>
                <w:sz w:val="18"/>
                <w:szCs w:val="18"/>
                <w:shd w:val="clear" w:fill="CCCCCC"/>
                <w:rtl w:val="0"/>
              </w:rPr>
              <w:t xml:space="preserve">______________ </w:t>
            </w:r>
          </w:p>
          <w:p>
            <w:pPr>
              <w:widowControl w:val="0"/>
              <w:spacing w:before="0" w:after="0" w:line="276" w:lineRule="auto"/>
              <w:rPr>
                <w:rFonts w:ascii="Calibri" w:hAnsi="Calibri" w:eastAsia="Calibri" w:cs="Calibri"/>
                <w:sz w:val="18"/>
                <w:szCs w:val="18"/>
                <w:shd w:val="clear" w:fill="CCCCCC"/>
              </w:rPr>
            </w:pPr>
            <w:r>
              <w:rPr>
                <w:rFonts w:ascii="Calibri" w:hAnsi="Calibri" w:eastAsia="Calibri" w:cs="Calibri"/>
                <w:b/>
                <w:sz w:val="18"/>
                <w:szCs w:val="18"/>
                <w:rtl w:val="0"/>
              </w:rPr>
              <w:t xml:space="preserve">3. </w:t>
            </w:r>
            <w:r>
              <w:rPr>
                <w:rFonts w:ascii="Calibri" w:hAnsi="Calibri" w:eastAsia="Calibri" w:cs="Calibri"/>
                <w:sz w:val="18"/>
                <w:szCs w:val="18"/>
                <w:shd w:val="clear" w:fill="CCCCCC"/>
                <w:rtl w:val="0"/>
              </w:rPr>
              <w:t xml:space="preserve">______________ </w:t>
            </w:r>
          </w:p>
        </w:tc>
      </w:tr>
    </w:tbl>
    <w:p>
      <w:pPr>
        <w:pStyle w:val="4"/>
        <w:keepLines/>
        <w:spacing w:before="60" w:after="0" w:line="360" w:lineRule="auto"/>
        <w:jc w:val="both"/>
        <w:rPr>
          <w:rFonts w:ascii="Arial" w:hAnsi="Arial" w:eastAsia="Arial" w:cs="Arial"/>
          <w:sz w:val="28"/>
          <w:szCs w:val="28"/>
        </w:rPr>
      </w:pPr>
      <w:bookmarkStart w:id="54" w:name="_heading=h.2zbgiuw" w:colFirst="0" w:colLast="0"/>
      <w:bookmarkEnd w:id="54"/>
      <w:r>
        <w:br w:type="page"/>
      </w:r>
    </w:p>
    <w:p>
      <w:pPr>
        <w:pStyle w:val="4"/>
        <w:keepLines/>
        <w:spacing w:before="60" w:after="0" w:line="360" w:lineRule="auto"/>
        <w:jc w:val="both"/>
        <w:rPr>
          <w:rFonts w:ascii="Arial" w:hAnsi="Arial" w:eastAsia="Arial" w:cs="Arial"/>
          <w:sz w:val="28"/>
          <w:szCs w:val="28"/>
        </w:rPr>
      </w:pPr>
      <w:bookmarkStart w:id="55" w:name="_heading=h.1egqt2p" w:colFirst="0" w:colLast="0"/>
      <w:bookmarkEnd w:id="55"/>
      <w:r>
        <w:rPr>
          <w:rFonts w:ascii="Arial" w:hAnsi="Arial" w:eastAsia="Arial" w:cs="Arial"/>
          <w:sz w:val="28"/>
          <w:szCs w:val="28"/>
          <w:rtl w:val="0"/>
        </w:rPr>
        <w:t>3.5 Programme Requirements</w:t>
      </w:r>
    </w:p>
    <w:p>
      <w:pPr>
        <w:spacing w:before="0" w:after="200" w:line="276" w:lineRule="auto"/>
        <w:rPr>
          <w:i/>
          <w:sz w:val="17"/>
          <w:szCs w:val="17"/>
        </w:rPr>
      </w:pPr>
      <w:r>
        <w:rPr>
          <w:i/>
          <w:color w:val="666666"/>
          <w:sz w:val="20"/>
          <w:szCs w:val="20"/>
          <w:rtl w:val="0"/>
        </w:rPr>
        <w:t>(Description of the requirements associated with the Programme in accordance with Sub-Clause 8.3 of the General Conditions)</w:t>
      </w:r>
    </w:p>
    <w:tbl>
      <w:tblPr>
        <w:tblStyle w:val="72"/>
        <w:tblW w:w="9000"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00"/>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20"/>
                <w:szCs w:val="20"/>
              </w:rPr>
            </w:pPr>
            <w:r>
              <w:rPr>
                <w:rFonts w:ascii="Calibri" w:hAnsi="Calibri" w:eastAsia="Calibri" w:cs="Calibri"/>
                <w:sz w:val="20"/>
                <w:szCs w:val="20"/>
                <w:rtl w:val="0"/>
              </w:rPr>
              <w:t>Not later than fourteen days (14) days after the Commencement Date, the Contractor shall submit to the Employer’s Representative a fully detailed Realistic Programme for the Works in accordance with the Contract detailing how and when the Contractor proposes to carry out each stage of the Works, in accordance with Schedule 3.5</w:t>
            </w: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p>
            <w:pPr>
              <w:widowControl w:val="0"/>
              <w:spacing w:before="0" w:after="0" w:line="276" w:lineRule="auto"/>
              <w:rPr>
                <w:rFonts w:ascii="Calibri" w:hAnsi="Calibri" w:eastAsia="Calibri" w:cs="Calibri"/>
                <w:sz w:val="17"/>
                <w:szCs w:val="17"/>
              </w:rPr>
            </w:pPr>
          </w:p>
        </w:tc>
      </w:tr>
    </w:tbl>
    <w:p>
      <w:pPr>
        <w:spacing w:before="0" w:after="0" w:line="360" w:lineRule="auto"/>
        <w:rPr>
          <w:i/>
          <w:sz w:val="17"/>
          <w:szCs w:val="17"/>
        </w:rPr>
      </w:pPr>
    </w:p>
    <w:p>
      <w:pPr>
        <w:pStyle w:val="4"/>
        <w:keepLines/>
        <w:spacing w:before="60" w:after="0" w:line="360" w:lineRule="auto"/>
        <w:jc w:val="both"/>
        <w:rPr>
          <w:rFonts w:ascii="Arial" w:hAnsi="Arial" w:eastAsia="Arial" w:cs="Arial"/>
          <w:sz w:val="28"/>
          <w:szCs w:val="28"/>
        </w:rPr>
      </w:pPr>
      <w:bookmarkStart w:id="56" w:name="_heading=h.3ygebqi" w:colFirst="0" w:colLast="0"/>
      <w:bookmarkEnd w:id="56"/>
      <w:r>
        <w:rPr>
          <w:rFonts w:ascii="Arial" w:hAnsi="Arial" w:eastAsia="Arial" w:cs="Arial"/>
          <w:sz w:val="28"/>
          <w:szCs w:val="28"/>
          <w:rtl w:val="0"/>
        </w:rPr>
        <w:t>3.6 Nominated Subcontractors</w:t>
      </w:r>
    </w:p>
    <w:p>
      <w:pPr>
        <w:spacing w:before="0" w:after="200" w:line="276" w:lineRule="auto"/>
      </w:pPr>
      <w:r>
        <w:rPr>
          <w:i/>
          <w:color w:val="666666"/>
          <w:sz w:val="20"/>
          <w:szCs w:val="20"/>
          <w:rtl w:val="0"/>
        </w:rPr>
        <w:t>(Details of Nominated Subcontractors in accordance with Sub-Clause 5.2 of the General Conditions)</w:t>
      </w:r>
    </w:p>
    <w:tbl>
      <w:tblPr>
        <w:tblStyle w:val="73"/>
        <w:tblW w:w="8985"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540"/>
        <w:gridCol w:w="4935"/>
        <w:gridCol w:w="3510"/>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31" w:hRule="atLeast"/>
        </w:trPr>
        <w:tc>
          <w:tcPr>
            <w:tcBorders>
              <w:top w:val="nil"/>
              <w:left w:val="nil"/>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No.</w:t>
            </w:r>
          </w:p>
        </w:tc>
        <w:tc>
          <w:tcPr>
            <w:tcBorders>
              <w:top w:val="nil"/>
              <w:left w:val="single" w:color="FFFFFF" w:sz="18" w:space="0"/>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Description of Works or Services to be Subcontracted</w:t>
            </w:r>
          </w:p>
        </w:tc>
        <w:tc>
          <w:tcPr>
            <w:tcBorders>
              <w:top w:val="nil"/>
              <w:left w:val="single" w:color="FFFFFF" w:sz="18" w:space="0"/>
              <w:bottom w:val="nil"/>
              <w:right w:val="nil"/>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Name of Nominated Subcontractor</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nil"/>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1</w:t>
            </w:r>
          </w:p>
        </w:tc>
        <w:tc>
          <w:tcPr>
            <w:tcBorders>
              <w:top w:val="nil"/>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r>
              <w:rPr>
                <w:rFonts w:ascii="Calibri" w:hAnsi="Calibri" w:eastAsia="Calibri" w:cs="Calibri"/>
                <w:b/>
                <w:sz w:val="18"/>
                <w:szCs w:val="18"/>
                <w:rtl w:val="0"/>
              </w:rPr>
              <w:t>No any nominated subcontractors</w:t>
            </w:r>
          </w:p>
        </w:tc>
        <w:tc>
          <w:tcPr>
            <w:tcBorders>
              <w:top w:val="nil"/>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2</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3</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4</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single" w:color="000000" w:sz="1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5</w:t>
            </w:r>
          </w:p>
        </w:tc>
        <w:tc>
          <w:tcPr>
            <w:tcBorders>
              <w:top w:val="dashed" w:color="000000" w:sz="8" w:space="0"/>
              <w:left w:val="dashed" w:color="000000" w:sz="8" w:space="0"/>
              <w:bottom w:val="single" w:color="000000" w:sz="1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c>
          <w:tcPr>
            <w:tcBorders>
              <w:top w:val="dashed" w:color="000000" w:sz="8" w:space="0"/>
              <w:left w:val="dashed" w:color="000000" w:sz="8" w:space="0"/>
              <w:bottom w:val="single" w:color="000000" w:sz="1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bl>
    <w:p>
      <w:pPr>
        <w:spacing w:before="0" w:after="0" w:line="276" w:lineRule="auto"/>
        <w:rPr>
          <w:b/>
          <w:sz w:val="20"/>
          <w:szCs w:val="20"/>
        </w:rPr>
      </w:pPr>
    </w:p>
    <w:p>
      <w:pPr>
        <w:pStyle w:val="4"/>
        <w:keepLines/>
        <w:spacing w:before="60" w:after="0" w:line="360" w:lineRule="auto"/>
        <w:jc w:val="both"/>
        <w:rPr>
          <w:rFonts w:ascii="Arial" w:hAnsi="Arial" w:eastAsia="Arial" w:cs="Arial"/>
          <w:sz w:val="28"/>
          <w:szCs w:val="28"/>
        </w:rPr>
      </w:pPr>
      <w:bookmarkStart w:id="57" w:name="_heading=h.2dlolyb" w:colFirst="0" w:colLast="0"/>
      <w:bookmarkEnd w:id="57"/>
    </w:p>
    <w:p>
      <w:pPr>
        <w:pStyle w:val="4"/>
        <w:keepLines/>
        <w:spacing w:before="60" w:after="0" w:line="360" w:lineRule="auto"/>
        <w:jc w:val="both"/>
        <w:rPr>
          <w:rFonts w:ascii="Arial" w:hAnsi="Arial" w:eastAsia="Arial" w:cs="Arial"/>
          <w:sz w:val="28"/>
          <w:szCs w:val="28"/>
        </w:rPr>
      </w:pPr>
      <w:bookmarkStart w:id="58" w:name="_heading=h.sqyw64" w:colFirst="0" w:colLast="0"/>
      <w:bookmarkEnd w:id="58"/>
      <w:r>
        <w:rPr>
          <w:rFonts w:ascii="Arial" w:hAnsi="Arial" w:eastAsia="Arial" w:cs="Arial"/>
          <w:sz w:val="28"/>
          <w:szCs w:val="28"/>
          <w:rtl w:val="0"/>
        </w:rPr>
        <w:t>3.7 Limits to Engineer’s Duties and Authority</w:t>
      </w:r>
    </w:p>
    <w:p>
      <w:pPr>
        <w:spacing w:before="0" w:after="200" w:line="276" w:lineRule="auto"/>
        <w:rPr>
          <w:i/>
          <w:color w:val="666666"/>
          <w:sz w:val="20"/>
          <w:szCs w:val="20"/>
          <w:rtl w:val="0"/>
        </w:rPr>
      </w:pPr>
    </w:p>
    <w:p>
      <w:pPr>
        <w:spacing w:before="0" w:after="200" w:line="276" w:lineRule="auto"/>
        <w:rPr>
          <w:sz w:val="17"/>
          <w:szCs w:val="17"/>
        </w:rPr>
      </w:pPr>
      <w:r>
        <w:rPr>
          <w:i/>
          <w:color w:val="666666"/>
          <w:sz w:val="20"/>
          <w:szCs w:val="20"/>
          <w:rtl w:val="0"/>
        </w:rPr>
        <w:t>(Details of additional limitations other than those listed in Sub-Clause 3.1 of the General Conditions)</w:t>
      </w:r>
    </w:p>
    <w:tbl>
      <w:tblPr>
        <w:tblStyle w:val="74"/>
        <w:tblW w:w="9015"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901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dashed" w:color="000000" w:sz="8" w:space="0"/>
              <w:left w:val="dashed" w:color="000000" w:sz="8" w:space="0"/>
              <w:bottom w:val="dashed" w:color="000000" w:sz="8" w:space="0"/>
              <w:right w:val="dashed" w:color="000000" w:sz="8" w:space="0"/>
            </w:tcBorders>
            <w:shd w:val="clear" w:color="auto" w:fill="F3F3F3"/>
            <w:tcMar>
              <w:top w:w="100" w:type="dxa"/>
              <w:left w:w="100" w:type="dxa"/>
              <w:bottom w:w="100" w:type="dxa"/>
              <w:right w:w="100" w:type="dxa"/>
            </w:tcMar>
            <w:vAlign w:val="top"/>
          </w:tcPr>
          <w:p>
            <w:pPr>
              <w:spacing w:before="0" w:line="276" w:lineRule="auto"/>
              <w:rPr>
                <w:rFonts w:ascii="Calibri" w:hAnsi="Calibri" w:eastAsia="Calibri" w:cs="Calibri"/>
                <w:sz w:val="20"/>
                <w:szCs w:val="20"/>
              </w:rPr>
            </w:pPr>
          </w:p>
          <w:p>
            <w:pPr>
              <w:spacing w:before="0" w:line="276" w:lineRule="auto"/>
              <w:rPr>
                <w:rFonts w:ascii="Calibri" w:hAnsi="Calibri" w:eastAsia="Calibri" w:cs="Calibri"/>
                <w:sz w:val="17"/>
                <w:szCs w:val="17"/>
              </w:rPr>
            </w:pPr>
            <w:r>
              <w:rPr>
                <w:rFonts w:ascii="Calibri" w:hAnsi="Calibri" w:eastAsia="Calibri" w:cs="Calibri"/>
                <w:sz w:val="20"/>
                <w:szCs w:val="20"/>
                <w:rtl w:val="0"/>
              </w:rPr>
              <w:t>Please refer</w:t>
            </w:r>
            <w:r>
              <w:rPr>
                <w:rFonts w:ascii="Arial" w:hAnsi="Arial" w:eastAsia="Arial" w:cs="Arial"/>
                <w:sz w:val="20"/>
                <w:szCs w:val="20"/>
                <w:rtl w:val="0"/>
              </w:rPr>
              <w:t xml:space="preserve"> 3.1 Engineer’s Duties and Authority of the General Conditions</w:t>
            </w:r>
            <w:r>
              <w:rPr>
                <w:rFonts w:ascii="Calibri" w:hAnsi="Calibri" w:eastAsia="Calibri" w:cs="Calibri"/>
                <w:sz w:val="17"/>
                <w:szCs w:val="17"/>
                <w:rtl w:val="0"/>
              </w:rPr>
              <w:t xml:space="preserve"> </w:t>
            </w:r>
          </w:p>
          <w:p>
            <w:pPr>
              <w:spacing w:before="0" w:line="276" w:lineRule="auto"/>
              <w:ind w:left="450" w:firstLine="0"/>
              <w:rPr>
                <w:rFonts w:ascii="Calibri" w:hAnsi="Calibri" w:eastAsia="Calibri" w:cs="Calibri"/>
                <w:sz w:val="17"/>
                <w:szCs w:val="17"/>
              </w:rPr>
            </w:pPr>
          </w:p>
        </w:tc>
      </w:tr>
    </w:tbl>
    <w:p>
      <w:pPr>
        <w:pStyle w:val="4"/>
        <w:keepLines/>
        <w:spacing w:before="300" w:after="0" w:line="360" w:lineRule="auto"/>
        <w:jc w:val="both"/>
        <w:rPr>
          <w:rFonts w:ascii="Arial" w:hAnsi="Arial" w:eastAsia="Arial" w:cs="Arial"/>
          <w:sz w:val="28"/>
          <w:szCs w:val="28"/>
        </w:rPr>
      </w:pPr>
      <w:bookmarkStart w:id="59" w:name="_heading=h.3cqmetx" w:colFirst="0" w:colLast="0"/>
      <w:bookmarkEnd w:id="59"/>
      <w:r>
        <w:rPr>
          <w:rFonts w:ascii="Arial" w:hAnsi="Arial" w:eastAsia="Arial" w:cs="Arial"/>
          <w:sz w:val="28"/>
          <w:szCs w:val="28"/>
          <w:rtl w:val="0"/>
        </w:rPr>
        <w:t>3.8 Key Personnel Requirements</w:t>
      </w:r>
    </w:p>
    <w:p>
      <w:pPr>
        <w:spacing w:before="0" w:after="200" w:line="276" w:lineRule="auto"/>
        <w:rPr>
          <w:b/>
          <w:color w:val="4A86E8"/>
          <w:sz w:val="20"/>
          <w:szCs w:val="20"/>
        </w:rPr>
      </w:pPr>
      <w:r>
        <w:rPr>
          <w:i/>
          <w:color w:val="666666"/>
          <w:sz w:val="20"/>
          <w:szCs w:val="20"/>
          <w:rtl w:val="0"/>
        </w:rPr>
        <w:t>(Details of Key Personnel requirements in accordance with Sub-Clause 6.9 of the General Conditions)</w:t>
      </w:r>
    </w:p>
    <w:tbl>
      <w:tblPr>
        <w:tblStyle w:val="75"/>
        <w:tblW w:w="9030"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540"/>
        <w:gridCol w:w="2265"/>
        <w:gridCol w:w="1950"/>
        <w:gridCol w:w="2100"/>
        <w:gridCol w:w="217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nil"/>
              <w:left w:val="nil"/>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No.</w:t>
            </w:r>
          </w:p>
        </w:tc>
        <w:tc>
          <w:tcPr>
            <w:tcBorders>
              <w:top w:val="nil"/>
              <w:left w:val="single" w:color="FFFFFF" w:sz="18" w:space="0"/>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Position description/Title</w:t>
            </w:r>
          </w:p>
        </w:tc>
        <w:tc>
          <w:tcPr>
            <w:tcBorders>
              <w:top w:val="nil"/>
              <w:left w:val="single" w:color="FFFFFF" w:sz="18" w:space="0"/>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Required qualification</w:t>
            </w:r>
          </w:p>
        </w:tc>
        <w:tc>
          <w:tcPr>
            <w:tcBorders>
              <w:top w:val="nil"/>
              <w:left w:val="single" w:color="FFFFFF" w:sz="18" w:space="0"/>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Area of experience required</w:t>
            </w:r>
          </w:p>
        </w:tc>
        <w:tc>
          <w:tcPr>
            <w:tcBorders>
              <w:top w:val="nil"/>
              <w:left w:val="single" w:color="FFFFFF" w:sz="18" w:space="0"/>
              <w:bottom w:val="nil"/>
              <w:right w:val="nil"/>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Years of relevant experience required</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nil"/>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1</w:t>
            </w:r>
          </w:p>
        </w:tc>
        <w:tc>
          <w:tcPr>
            <w:tcBorders>
              <w:top w:val="nil"/>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center"/>
          </w:tcPr>
          <w:p>
            <w:pPr>
              <w:spacing w:after="0"/>
              <w:ind w:right="-28"/>
              <w:rPr>
                <w:rFonts w:ascii="Arial" w:hAnsi="Arial" w:eastAsia="Arial" w:cs="Arial"/>
                <w:sz w:val="16"/>
                <w:szCs w:val="16"/>
              </w:rPr>
            </w:pPr>
            <w:r>
              <w:rPr>
                <w:rFonts w:ascii="Arial" w:hAnsi="Arial" w:eastAsia="Arial" w:cs="Arial"/>
                <w:sz w:val="21"/>
                <w:szCs w:val="21"/>
                <w:rtl w:val="0"/>
              </w:rPr>
              <w:t>Project Manager</w:t>
            </w:r>
          </w:p>
        </w:tc>
        <w:tc>
          <w:tcPr>
            <w:tcBorders>
              <w:top w:val="nil"/>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ind w:right="-28"/>
              <w:rPr>
                <w:rFonts w:ascii="Arial" w:hAnsi="Arial" w:eastAsia="Arial" w:cs="Arial"/>
                <w:b/>
                <w:color w:val="4A86E8"/>
                <w:sz w:val="18"/>
                <w:szCs w:val="18"/>
              </w:rPr>
            </w:pPr>
            <w:r>
              <w:rPr>
                <w:rFonts w:ascii="Calibri" w:hAnsi="Calibri" w:eastAsia="Calibri" w:cs="Calibri"/>
                <w:rtl w:val="0"/>
              </w:rPr>
              <w:t>Bachelors in Engineering (Civil)</w:t>
            </w:r>
          </w:p>
        </w:tc>
        <w:tc>
          <w:tcPr>
            <w:tcBorders>
              <w:top w:val="nil"/>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ind w:right="-28"/>
              <w:rPr>
                <w:rFonts w:ascii="Arial" w:hAnsi="Arial" w:eastAsia="Arial" w:cs="Arial"/>
                <w:b/>
                <w:color w:val="4A86E8"/>
                <w:sz w:val="18"/>
                <w:szCs w:val="18"/>
              </w:rPr>
            </w:pPr>
            <w:r>
              <w:rPr>
                <w:rFonts w:ascii="Calibri" w:hAnsi="Calibri" w:eastAsia="Calibri" w:cs="Calibri"/>
                <w:rtl w:val="0"/>
              </w:rPr>
              <w:t>building construction industry</w:t>
            </w:r>
          </w:p>
        </w:tc>
        <w:tc>
          <w:tcPr>
            <w:tcBorders>
              <w:top w:val="nil"/>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ind w:right="-28"/>
              <w:rPr>
                <w:rFonts w:ascii="Arial" w:hAnsi="Arial" w:eastAsia="Arial" w:cs="Arial"/>
                <w:b/>
                <w:color w:val="4A86E8"/>
                <w:sz w:val="18"/>
                <w:szCs w:val="18"/>
              </w:rPr>
            </w:pPr>
            <w:r>
              <w:rPr>
                <w:rFonts w:ascii="Calibri" w:hAnsi="Calibri" w:eastAsia="Calibri" w:cs="Calibri"/>
                <w:b/>
                <w:color w:val="4A86E8"/>
                <w:sz w:val="18"/>
                <w:szCs w:val="18"/>
                <w:rtl w:val="0"/>
              </w:rPr>
              <w:t xml:space="preserve">08 years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2</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center"/>
          </w:tcPr>
          <w:p>
            <w:pPr>
              <w:spacing w:after="0"/>
              <w:ind w:right="-28"/>
              <w:rPr>
                <w:rFonts w:ascii="Arial" w:hAnsi="Arial" w:eastAsia="Arial" w:cs="Arial"/>
                <w:sz w:val="16"/>
                <w:szCs w:val="16"/>
              </w:rPr>
            </w:pPr>
            <w:r>
              <w:rPr>
                <w:rFonts w:ascii="Calibri" w:hAnsi="Calibri" w:eastAsia="Calibri" w:cs="Calibri"/>
                <w:sz w:val="22"/>
                <w:szCs w:val="22"/>
                <w:rtl w:val="0"/>
              </w:rPr>
              <w:t>Site Engineer</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ind w:right="-28"/>
              <w:rPr>
                <w:rFonts w:ascii="Arial" w:hAnsi="Arial" w:eastAsia="Arial" w:cs="Arial"/>
                <w:b/>
                <w:color w:val="4A86E8"/>
                <w:sz w:val="18"/>
                <w:szCs w:val="18"/>
              </w:rPr>
            </w:pPr>
            <w:r>
              <w:rPr>
                <w:rFonts w:ascii="Calibri" w:hAnsi="Calibri" w:eastAsia="Calibri" w:cs="Calibri"/>
                <w:rtl w:val="0"/>
              </w:rPr>
              <w:t>Bachelors degree or equivalent in Civil Engineering or Construction Management or equivalent</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ind w:right="-28"/>
              <w:rPr>
                <w:rFonts w:ascii="Arial" w:hAnsi="Arial" w:eastAsia="Arial" w:cs="Arial"/>
                <w:b/>
                <w:color w:val="4A86E8"/>
                <w:sz w:val="18"/>
                <w:szCs w:val="18"/>
              </w:rPr>
            </w:pPr>
            <w:r>
              <w:rPr>
                <w:rFonts w:ascii="Calibri" w:hAnsi="Calibri" w:eastAsia="Calibri" w:cs="Calibri"/>
                <w:rtl w:val="0"/>
              </w:rPr>
              <w:t>building construction industry</w:t>
            </w: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ind w:right="-28"/>
              <w:rPr>
                <w:rFonts w:ascii="Arial" w:hAnsi="Arial" w:eastAsia="Arial" w:cs="Arial"/>
                <w:b/>
                <w:color w:val="4A86E8"/>
                <w:sz w:val="18"/>
                <w:szCs w:val="18"/>
              </w:rPr>
            </w:pPr>
            <w:r>
              <w:rPr>
                <w:rFonts w:ascii="Calibri" w:hAnsi="Calibri" w:eastAsia="Calibri" w:cs="Calibri"/>
                <w:b/>
                <w:color w:val="4A86E8"/>
                <w:sz w:val="18"/>
                <w:szCs w:val="18"/>
                <w:rtl w:val="0"/>
              </w:rPr>
              <w:t xml:space="preserve">03 years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3</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center"/>
          </w:tcPr>
          <w:p>
            <w:pPr>
              <w:spacing w:after="0"/>
              <w:ind w:right="-28"/>
              <w:rPr>
                <w:rFonts w:ascii="Arial" w:hAnsi="Arial" w:eastAsia="Arial" w:cs="Arial"/>
                <w:b/>
                <w:color w:val="4A86E8"/>
                <w:sz w:val="16"/>
                <w:szCs w:val="16"/>
              </w:rPr>
            </w:pPr>
            <w:r>
              <w:rPr>
                <w:rFonts w:ascii="Calibri" w:hAnsi="Calibri" w:eastAsia="Calibri" w:cs="Calibri"/>
                <w:sz w:val="22"/>
                <w:szCs w:val="22"/>
                <w:rtl w:val="0"/>
              </w:rPr>
              <w:t xml:space="preserve">Technical Officer </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ind w:right="-28"/>
              <w:rPr>
                <w:rFonts w:ascii="Arial" w:hAnsi="Arial" w:eastAsia="Arial" w:cs="Arial"/>
                <w:b/>
                <w:color w:val="4A86E8"/>
                <w:sz w:val="18"/>
                <w:szCs w:val="18"/>
              </w:rPr>
            </w:pPr>
            <w:r>
              <w:rPr>
                <w:rFonts w:ascii="Calibri" w:hAnsi="Calibri" w:eastAsia="Calibri" w:cs="Calibri"/>
                <w:rtl w:val="0"/>
              </w:rPr>
              <w:t>Diploma in Civil Engineering or  Construction or  Quantity Surveying</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ind w:right="-28"/>
              <w:rPr>
                <w:rFonts w:ascii="Arial" w:hAnsi="Arial" w:eastAsia="Arial" w:cs="Arial"/>
                <w:b/>
                <w:color w:val="4A86E8"/>
                <w:sz w:val="18"/>
                <w:szCs w:val="18"/>
              </w:rPr>
            </w:pPr>
            <w:r>
              <w:rPr>
                <w:rFonts w:ascii="Calibri" w:hAnsi="Calibri" w:eastAsia="Calibri" w:cs="Calibri"/>
                <w:rtl w:val="0"/>
              </w:rPr>
              <w:t>building construction industry</w:t>
            </w: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ind w:right="-28"/>
              <w:rPr>
                <w:rFonts w:ascii="Arial" w:hAnsi="Arial" w:eastAsia="Arial" w:cs="Arial"/>
                <w:b/>
                <w:color w:val="4A86E8"/>
                <w:sz w:val="18"/>
                <w:szCs w:val="18"/>
              </w:rPr>
            </w:pPr>
            <w:r>
              <w:rPr>
                <w:rFonts w:ascii="Calibri" w:hAnsi="Calibri" w:eastAsia="Calibri" w:cs="Calibri"/>
                <w:b/>
                <w:color w:val="4A86E8"/>
                <w:sz w:val="18"/>
                <w:szCs w:val="18"/>
                <w:rtl w:val="0"/>
              </w:rPr>
              <w:t xml:space="preserve">03 years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4</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center"/>
          </w:tcPr>
          <w:p>
            <w:pPr>
              <w:spacing w:after="0"/>
              <w:ind w:right="-28"/>
              <w:rPr>
                <w:rFonts w:ascii="Arial" w:hAnsi="Arial" w:eastAsia="Arial" w:cs="Arial"/>
                <w:b/>
                <w:color w:val="4A86E8"/>
                <w:sz w:val="16"/>
                <w:szCs w:val="16"/>
              </w:rPr>
            </w:pPr>
            <w:r>
              <w:rPr>
                <w:rFonts w:ascii="Calibri" w:hAnsi="Calibri" w:eastAsia="Calibri" w:cs="Calibri"/>
                <w:sz w:val="22"/>
                <w:szCs w:val="22"/>
                <w:rtl w:val="0"/>
              </w:rPr>
              <w:t>Logistic &amp; Supply Officer</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ind w:right="-28"/>
              <w:rPr>
                <w:rFonts w:ascii="Arial" w:hAnsi="Arial" w:eastAsia="Arial" w:cs="Arial"/>
                <w:b/>
                <w:color w:val="4A86E8"/>
                <w:sz w:val="18"/>
                <w:szCs w:val="18"/>
              </w:rPr>
            </w:pPr>
            <w:r>
              <w:rPr>
                <w:rFonts w:ascii="Calibri" w:hAnsi="Calibri" w:eastAsia="Calibri" w:cs="Calibri"/>
                <w:rtl w:val="0"/>
              </w:rPr>
              <w:t>Applicable qualifications</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ind w:right="-28"/>
              <w:rPr>
                <w:rFonts w:ascii="Arial" w:hAnsi="Arial" w:eastAsia="Arial" w:cs="Arial"/>
                <w:b/>
                <w:color w:val="4A86E8"/>
                <w:sz w:val="18"/>
                <w:szCs w:val="18"/>
              </w:rPr>
            </w:pPr>
            <w:r>
              <w:rPr>
                <w:rFonts w:ascii="Calibri" w:hAnsi="Calibri" w:eastAsia="Calibri" w:cs="Calibri"/>
                <w:rtl w:val="0"/>
              </w:rPr>
              <w:t>building construction industry</w:t>
            </w: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ind w:right="-28"/>
              <w:rPr>
                <w:rFonts w:ascii="Arial" w:hAnsi="Arial" w:eastAsia="Arial" w:cs="Arial"/>
                <w:b/>
                <w:color w:val="4A86E8"/>
                <w:sz w:val="18"/>
                <w:szCs w:val="18"/>
              </w:rPr>
            </w:pPr>
            <w:r>
              <w:rPr>
                <w:rFonts w:ascii="Calibri" w:hAnsi="Calibri" w:eastAsia="Calibri" w:cs="Calibri"/>
                <w:b/>
                <w:color w:val="4A86E8"/>
                <w:sz w:val="18"/>
                <w:szCs w:val="18"/>
                <w:rtl w:val="0"/>
              </w:rPr>
              <w:t xml:space="preserve">03 years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90" w:hRule="atLeast"/>
        </w:trPr>
        <w:tc>
          <w:tcPr>
            <w:tcBorders>
              <w:top w:val="dashed" w:color="000000" w:sz="8" w:space="0"/>
              <w:left w:val="nil"/>
              <w:bottom w:val="single" w:color="000000" w:sz="1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p>
        </w:tc>
        <w:tc>
          <w:tcPr>
            <w:tcBorders>
              <w:top w:val="dashed" w:color="000000" w:sz="8" w:space="0"/>
              <w:left w:val="dashed" w:color="000000" w:sz="8" w:space="0"/>
              <w:bottom w:val="single" w:color="000000" w:sz="18" w:space="0"/>
              <w:right w:val="dashed" w:color="000000" w:sz="8" w:space="0"/>
            </w:tcBorders>
            <w:shd w:val="clear" w:color="auto" w:fill="auto"/>
            <w:tcMar>
              <w:top w:w="100" w:type="dxa"/>
              <w:left w:w="100" w:type="dxa"/>
              <w:bottom w:w="100" w:type="dxa"/>
              <w:right w:w="100" w:type="dxa"/>
            </w:tcMar>
            <w:vAlign w:val="center"/>
          </w:tcPr>
          <w:p>
            <w:pPr>
              <w:rPr>
                <w:rFonts w:ascii="Arial" w:hAnsi="Arial" w:eastAsia="Arial" w:cs="Arial"/>
                <w:b/>
                <w:color w:val="4A86E8"/>
                <w:sz w:val="16"/>
                <w:szCs w:val="16"/>
              </w:rPr>
            </w:pPr>
          </w:p>
        </w:tc>
        <w:tc>
          <w:tcPr>
            <w:tcBorders>
              <w:top w:val="dashed" w:color="000000" w:sz="8" w:space="0"/>
              <w:left w:val="dashed" w:color="000000" w:sz="8" w:space="0"/>
              <w:bottom w:val="single" w:color="000000" w:sz="18" w:space="0"/>
              <w:right w:val="dashed" w:color="000000" w:sz="8" w:space="0"/>
            </w:tcBorders>
            <w:shd w:val="clear" w:color="auto" w:fill="auto"/>
            <w:tcMar>
              <w:top w:w="100" w:type="dxa"/>
              <w:left w:w="100" w:type="dxa"/>
              <w:bottom w:w="100" w:type="dxa"/>
              <w:right w:w="100" w:type="dxa"/>
            </w:tcMar>
            <w:vAlign w:val="top"/>
          </w:tcPr>
          <w:p>
            <w:pPr>
              <w:widowControl w:val="0"/>
              <w:rPr>
                <w:rFonts w:ascii="Arial" w:hAnsi="Arial" w:eastAsia="Arial" w:cs="Arial"/>
                <w:b/>
                <w:color w:val="4A86E8"/>
                <w:sz w:val="18"/>
                <w:szCs w:val="18"/>
              </w:rPr>
            </w:pPr>
          </w:p>
        </w:tc>
        <w:tc>
          <w:tcPr>
            <w:tcBorders>
              <w:top w:val="dashed" w:color="000000" w:sz="8" w:space="0"/>
              <w:left w:val="dashed" w:color="000000" w:sz="8" w:space="0"/>
              <w:bottom w:val="single" w:color="000000" w:sz="18" w:space="0"/>
              <w:right w:val="dashed" w:color="000000" w:sz="8" w:space="0"/>
            </w:tcBorders>
            <w:shd w:val="clear" w:color="auto" w:fill="auto"/>
            <w:tcMar>
              <w:top w:w="100" w:type="dxa"/>
              <w:left w:w="100" w:type="dxa"/>
              <w:bottom w:w="100" w:type="dxa"/>
              <w:right w:w="100" w:type="dxa"/>
            </w:tcMar>
            <w:vAlign w:val="top"/>
          </w:tcPr>
          <w:p>
            <w:pPr>
              <w:widowControl w:val="0"/>
              <w:spacing w:before="0" w:after="0"/>
              <w:ind w:right="-28"/>
              <w:rPr>
                <w:rFonts w:ascii="Arial" w:hAnsi="Arial" w:eastAsia="Arial" w:cs="Arial"/>
                <w:b/>
                <w:color w:val="4A86E8"/>
                <w:sz w:val="18"/>
                <w:szCs w:val="18"/>
              </w:rPr>
            </w:pPr>
          </w:p>
        </w:tc>
        <w:tc>
          <w:tcPr>
            <w:tcBorders>
              <w:top w:val="dashed" w:color="000000" w:sz="8" w:space="0"/>
              <w:left w:val="dashed" w:color="000000" w:sz="8" w:space="0"/>
              <w:bottom w:val="single" w:color="000000" w:sz="18" w:space="0"/>
              <w:right w:val="nil"/>
            </w:tcBorders>
            <w:shd w:val="clear" w:color="auto" w:fill="auto"/>
            <w:tcMar>
              <w:top w:w="100" w:type="dxa"/>
              <w:left w:w="100" w:type="dxa"/>
              <w:bottom w:w="100" w:type="dxa"/>
              <w:right w:w="100" w:type="dxa"/>
            </w:tcMar>
            <w:vAlign w:val="top"/>
          </w:tcPr>
          <w:p>
            <w:pPr>
              <w:widowControl w:val="0"/>
              <w:spacing w:before="0" w:after="0"/>
              <w:ind w:right="-28"/>
              <w:rPr>
                <w:rFonts w:ascii="Arial" w:hAnsi="Arial" w:eastAsia="Arial" w:cs="Arial"/>
                <w:b/>
                <w:color w:val="4A86E8"/>
                <w:sz w:val="18"/>
                <w:szCs w:val="18"/>
              </w:rPr>
            </w:pPr>
          </w:p>
        </w:tc>
      </w:tr>
    </w:tbl>
    <w:p>
      <w:pPr>
        <w:pStyle w:val="4"/>
        <w:keepLines/>
        <w:spacing w:before="300" w:after="0" w:line="360" w:lineRule="auto"/>
        <w:jc w:val="both"/>
        <w:rPr>
          <w:rFonts w:ascii="Arial" w:hAnsi="Arial" w:eastAsia="Arial" w:cs="Arial"/>
          <w:sz w:val="28"/>
          <w:szCs w:val="28"/>
        </w:rPr>
      </w:pPr>
      <w:bookmarkStart w:id="60" w:name="_heading=h.1rvwp1q" w:colFirst="0" w:colLast="0"/>
      <w:bookmarkEnd w:id="60"/>
      <w:r>
        <w:rPr>
          <w:rFonts w:ascii="Arial" w:hAnsi="Arial" w:eastAsia="Arial" w:cs="Arial"/>
          <w:sz w:val="28"/>
          <w:szCs w:val="28"/>
          <w:rtl w:val="0"/>
        </w:rPr>
        <w:t>3.9 Equipment and Machinery Requirements</w:t>
      </w:r>
    </w:p>
    <w:p>
      <w:pPr>
        <w:spacing w:before="0" w:after="200" w:line="276" w:lineRule="auto"/>
        <w:rPr>
          <w:b/>
          <w:sz w:val="20"/>
          <w:szCs w:val="20"/>
        </w:rPr>
      </w:pPr>
      <w:r>
        <w:rPr>
          <w:i/>
          <w:color w:val="666666"/>
          <w:sz w:val="20"/>
          <w:szCs w:val="20"/>
          <w:rtl w:val="0"/>
        </w:rPr>
        <w:t>(Details of Equipment and Machinery to be provided by the Contractor in accordance with Sub-Clause 4.16 of the General Conditions)</w:t>
      </w:r>
    </w:p>
    <w:tbl>
      <w:tblPr>
        <w:tblStyle w:val="76"/>
        <w:tblW w:w="9030"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540"/>
        <w:gridCol w:w="4725"/>
        <w:gridCol w:w="1560"/>
        <w:gridCol w:w="220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540" w:hRule="atLeast"/>
        </w:trPr>
        <w:tc>
          <w:tcPr>
            <w:tcBorders>
              <w:top w:val="nil"/>
              <w:left w:val="nil"/>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No.</w:t>
            </w:r>
          </w:p>
        </w:tc>
        <w:tc>
          <w:tcPr>
            <w:tcBorders>
              <w:top w:val="nil"/>
              <w:left w:val="single" w:color="FFFFFF" w:sz="18" w:space="0"/>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Description of item (Equipment or Machinery)</w:t>
            </w:r>
          </w:p>
        </w:tc>
        <w:tc>
          <w:tcPr>
            <w:tcBorders>
              <w:top w:val="nil"/>
              <w:left w:val="single" w:color="FFFFFF" w:sz="18" w:space="0"/>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Units</w:t>
            </w:r>
          </w:p>
        </w:tc>
        <w:tc>
          <w:tcPr>
            <w:tcBorders>
              <w:top w:val="nil"/>
              <w:left w:val="single" w:color="FFFFFF" w:sz="18" w:space="0"/>
              <w:bottom w:val="nil"/>
              <w:right w:val="nil"/>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Remarks</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nil"/>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1</w:t>
            </w:r>
          </w:p>
        </w:tc>
        <w:tc>
          <w:tcPr>
            <w:tcW w:w="4725" w:type="dxa"/>
            <w:tcBorders>
              <w:top w:val="nil"/>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rPr>
                <w:rFonts w:ascii="Calibri" w:hAnsi="Calibri" w:eastAsia="Calibri" w:cs="Calibri"/>
                <w:b/>
                <w:sz w:val="18"/>
                <w:szCs w:val="18"/>
              </w:rPr>
            </w:pPr>
            <w:r>
              <w:rPr>
                <w:rFonts w:ascii="Arial" w:hAnsi="Arial" w:eastAsia="Calibri" w:cs="Arial"/>
                <w:i w:val="0"/>
                <w:iCs w:val="0"/>
                <w:color w:val="000000"/>
                <w:sz w:val="22"/>
                <w:szCs w:val="22"/>
                <w:u w:val="none"/>
                <w:vertAlign w:val="baseline"/>
              </w:rPr>
              <w:t>Concrete mixer (350 liters capacity)</w:t>
            </w:r>
          </w:p>
        </w:tc>
        <w:tc>
          <w:tcPr>
            <w:tcW w:w="1560" w:type="dxa"/>
            <w:tcBorders>
              <w:top w:val="nil"/>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jc w:val="center"/>
              <w:rPr>
                <w:rFonts w:ascii="Calibri" w:hAnsi="Calibri" w:eastAsia="Calibri" w:cs="Calibri"/>
                <w:b/>
                <w:sz w:val="18"/>
                <w:szCs w:val="18"/>
              </w:rPr>
            </w:pPr>
            <w:r>
              <w:rPr>
                <w:rFonts w:ascii="Arial" w:hAnsi="Arial" w:eastAsia="Calibri" w:cs="Arial"/>
                <w:i w:val="0"/>
                <w:iCs w:val="0"/>
                <w:color w:val="000000"/>
                <w:sz w:val="22"/>
                <w:szCs w:val="22"/>
                <w:u w:val="none"/>
                <w:vertAlign w:val="baseline"/>
              </w:rPr>
              <w:t>2 Nos</w:t>
            </w:r>
          </w:p>
        </w:tc>
        <w:tc>
          <w:tcPr>
            <w:tcBorders>
              <w:top w:val="nil"/>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2</w:t>
            </w:r>
          </w:p>
        </w:tc>
        <w:tc>
          <w:tcPr>
            <w:tcW w:w="4725" w:type="dxa"/>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rPr>
                <w:rFonts w:ascii="Calibri" w:hAnsi="Calibri" w:eastAsia="Calibri" w:cs="Calibri"/>
                <w:b/>
                <w:sz w:val="18"/>
                <w:szCs w:val="18"/>
              </w:rPr>
            </w:pPr>
            <w:r>
              <w:rPr>
                <w:rFonts w:hint="default" w:ascii="Arial" w:hAnsi="Arial" w:eastAsia="Calibri" w:cs="Arial"/>
                <w:i w:val="0"/>
                <w:iCs w:val="0"/>
                <w:color w:val="000000"/>
                <w:sz w:val="22"/>
                <w:szCs w:val="22"/>
                <w:u w:val="none"/>
                <w:vertAlign w:val="baseline"/>
              </w:rPr>
              <w:t>Dump truck - minimum 2 cube capacity</w:t>
            </w:r>
          </w:p>
        </w:tc>
        <w:tc>
          <w:tcPr>
            <w:tcW w:w="1560" w:type="dxa"/>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jc w:val="center"/>
              <w:rPr>
                <w:rFonts w:ascii="Calibri" w:hAnsi="Calibri" w:eastAsia="Calibri" w:cs="Calibri"/>
                <w:b/>
                <w:sz w:val="18"/>
                <w:szCs w:val="18"/>
              </w:rPr>
            </w:pPr>
            <w:r>
              <w:rPr>
                <w:rFonts w:hint="default" w:ascii="Arial" w:hAnsi="Arial" w:eastAsia="Calibri" w:cs="Arial"/>
                <w:i w:val="0"/>
                <w:iCs w:val="0"/>
                <w:color w:val="000000"/>
                <w:sz w:val="22"/>
                <w:szCs w:val="22"/>
                <w:u w:val="none"/>
                <w:vertAlign w:val="baseline"/>
              </w:rPr>
              <w:t>1 No</w:t>
            </w: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sz w:val="18"/>
                <w:szCs w:val="18"/>
                <w:rtl w:val="0"/>
              </w:rPr>
              <w:t>3</w:t>
            </w:r>
          </w:p>
        </w:tc>
        <w:tc>
          <w:tcPr>
            <w:tcW w:w="4725" w:type="dxa"/>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rPr>
                <w:rFonts w:ascii="Calibri" w:hAnsi="Calibri" w:eastAsia="Calibri" w:cs="Calibri"/>
                <w:b/>
                <w:sz w:val="18"/>
                <w:szCs w:val="18"/>
              </w:rPr>
            </w:pPr>
            <w:r>
              <w:rPr>
                <w:rFonts w:hint="default" w:ascii="Arial" w:hAnsi="Arial" w:eastAsia="Calibri" w:cs="Arial"/>
                <w:i w:val="0"/>
                <w:iCs w:val="0"/>
                <w:color w:val="000000"/>
                <w:sz w:val="22"/>
                <w:szCs w:val="22"/>
                <w:u w:val="none"/>
                <w:vertAlign w:val="baseline"/>
              </w:rPr>
              <w:t>Crew cab</w:t>
            </w:r>
          </w:p>
        </w:tc>
        <w:tc>
          <w:tcPr>
            <w:tcW w:w="1560" w:type="dxa"/>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jc w:val="center"/>
              <w:rPr>
                <w:rFonts w:ascii="Calibri" w:hAnsi="Calibri" w:eastAsia="Calibri" w:cs="Calibri"/>
                <w:b/>
                <w:sz w:val="18"/>
                <w:szCs w:val="18"/>
              </w:rPr>
            </w:pPr>
            <w:r>
              <w:rPr>
                <w:rFonts w:hint="default" w:ascii="Arial" w:hAnsi="Arial" w:eastAsia="Calibri" w:cs="Arial"/>
                <w:i w:val="0"/>
                <w:iCs w:val="0"/>
                <w:color w:val="000000"/>
                <w:sz w:val="22"/>
                <w:szCs w:val="22"/>
                <w:u w:val="none"/>
                <w:vertAlign w:val="baseline"/>
              </w:rPr>
              <w:t>1 No</w:t>
            </w: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ascii="Calibri" w:hAnsi="Calibri" w:eastAsia="Calibri" w:cs="Calibri"/>
                <w:b/>
                <w:sz w:val="18"/>
                <w:szCs w:val="18"/>
              </w:rPr>
            </w:pPr>
            <w:r>
              <w:rPr>
                <w:rFonts w:ascii="Calibri" w:hAnsi="Calibri" w:eastAsia="Calibri" w:cs="Calibri"/>
                <w:b/>
                <w:rtl w:val="0"/>
              </w:rPr>
              <w:t>4</w:t>
            </w:r>
          </w:p>
        </w:tc>
        <w:tc>
          <w:tcPr>
            <w:tcW w:w="4725" w:type="dxa"/>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rPr>
                <w:rFonts w:ascii="Calibri" w:hAnsi="Calibri" w:eastAsia="Calibri" w:cs="Calibri"/>
                <w:b/>
                <w:sz w:val="18"/>
                <w:szCs w:val="18"/>
              </w:rPr>
            </w:pPr>
            <w:r>
              <w:rPr>
                <w:rFonts w:hint="default" w:ascii="Arial" w:hAnsi="Arial" w:eastAsia="Calibri" w:cs="Arial"/>
                <w:i w:val="0"/>
                <w:iCs w:val="0"/>
                <w:color w:val="000000"/>
                <w:sz w:val="22"/>
                <w:szCs w:val="22"/>
                <w:u w:val="none"/>
                <w:vertAlign w:val="baseline"/>
              </w:rPr>
              <w:t>Poker vibrator</w:t>
            </w:r>
          </w:p>
        </w:tc>
        <w:tc>
          <w:tcPr>
            <w:tcW w:w="1560" w:type="dxa"/>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jc w:val="center"/>
              <w:rPr>
                <w:rFonts w:ascii="Calibri" w:hAnsi="Calibri" w:eastAsia="Calibri" w:cs="Calibri"/>
                <w:b/>
                <w:sz w:val="18"/>
                <w:szCs w:val="18"/>
              </w:rPr>
            </w:pPr>
            <w:r>
              <w:rPr>
                <w:rFonts w:hint="default" w:ascii="Arial" w:hAnsi="Arial" w:eastAsia="Calibri" w:cs="Arial"/>
                <w:i w:val="0"/>
                <w:iCs w:val="0"/>
                <w:color w:val="000000"/>
                <w:sz w:val="22"/>
                <w:szCs w:val="22"/>
                <w:u w:val="none"/>
                <w:vertAlign w:val="baseline"/>
              </w:rPr>
              <w:t>3 Nos</w:t>
            </w: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hint="default" w:ascii="Calibri" w:hAnsi="Calibri" w:eastAsia="Calibri" w:cs="Calibri"/>
                <w:b/>
                <w:rtl w:val="0"/>
                <w:lang w:val="en-US"/>
              </w:rPr>
            </w:pPr>
            <w:r>
              <w:rPr>
                <w:rFonts w:hint="default" w:ascii="Calibri" w:hAnsi="Calibri" w:eastAsia="Calibri" w:cs="Calibri"/>
                <w:b/>
                <w:rtl w:val="0"/>
                <w:lang w:val="en-US"/>
              </w:rPr>
              <w:t>5</w:t>
            </w:r>
          </w:p>
        </w:tc>
        <w:tc>
          <w:tcPr>
            <w:tcW w:w="4725" w:type="dxa"/>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rPr>
                <w:rFonts w:ascii="Calibri" w:hAnsi="Calibri" w:eastAsia="Calibri" w:cs="Calibri"/>
                <w:b/>
                <w:sz w:val="18"/>
                <w:szCs w:val="18"/>
              </w:rPr>
            </w:pPr>
            <w:r>
              <w:rPr>
                <w:rFonts w:hint="default" w:ascii="Arial" w:hAnsi="Arial" w:eastAsia="Calibri" w:cs="Arial"/>
                <w:i w:val="0"/>
                <w:iCs w:val="0"/>
                <w:color w:val="000000"/>
                <w:sz w:val="22"/>
                <w:szCs w:val="22"/>
                <w:u w:val="none"/>
                <w:vertAlign w:val="baseline"/>
              </w:rPr>
              <w:t>Level instrument</w:t>
            </w:r>
          </w:p>
        </w:tc>
        <w:tc>
          <w:tcPr>
            <w:tcW w:w="1560" w:type="dxa"/>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jc w:val="center"/>
              <w:rPr>
                <w:rFonts w:ascii="Calibri" w:hAnsi="Calibri" w:eastAsia="Calibri" w:cs="Calibri"/>
                <w:b/>
                <w:sz w:val="18"/>
                <w:szCs w:val="18"/>
              </w:rPr>
            </w:pPr>
            <w:r>
              <w:rPr>
                <w:rFonts w:hint="default" w:ascii="Arial" w:hAnsi="Arial" w:eastAsia="Calibri" w:cs="Arial"/>
                <w:i w:val="0"/>
                <w:iCs w:val="0"/>
                <w:color w:val="000000"/>
                <w:sz w:val="22"/>
                <w:szCs w:val="22"/>
                <w:u w:val="none"/>
                <w:vertAlign w:val="baseline"/>
              </w:rPr>
              <w:t>1 No</w:t>
            </w: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hint="default" w:ascii="Calibri" w:hAnsi="Calibri" w:eastAsia="Calibri" w:cs="Calibri"/>
                <w:b/>
                <w:rtl w:val="0"/>
                <w:lang w:val="en-US"/>
              </w:rPr>
            </w:pPr>
            <w:r>
              <w:rPr>
                <w:rFonts w:hint="default" w:ascii="Calibri" w:hAnsi="Calibri" w:eastAsia="Calibri" w:cs="Calibri"/>
                <w:b/>
                <w:rtl w:val="0"/>
                <w:lang w:val="en-US"/>
              </w:rPr>
              <w:t>6</w:t>
            </w:r>
          </w:p>
        </w:tc>
        <w:tc>
          <w:tcPr>
            <w:tcW w:w="4725" w:type="dxa"/>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rPr>
                <w:rFonts w:ascii="Calibri" w:hAnsi="Calibri" w:eastAsia="Calibri" w:cs="Calibri"/>
                <w:b/>
                <w:sz w:val="18"/>
                <w:szCs w:val="18"/>
              </w:rPr>
            </w:pPr>
            <w:r>
              <w:rPr>
                <w:rFonts w:ascii="Arial" w:hAnsi="Arial" w:eastAsia="Calibri" w:cs="Arial"/>
                <w:i w:val="0"/>
                <w:iCs w:val="0"/>
                <w:color w:val="000000"/>
                <w:sz w:val="22"/>
                <w:szCs w:val="22"/>
                <w:u w:val="none"/>
                <w:vertAlign w:val="baseline"/>
              </w:rPr>
              <w:t>Hoist</w:t>
            </w:r>
          </w:p>
        </w:tc>
        <w:tc>
          <w:tcPr>
            <w:tcW w:w="1560" w:type="dxa"/>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jc w:val="center"/>
              <w:rPr>
                <w:rFonts w:ascii="Calibri" w:hAnsi="Calibri" w:eastAsia="Calibri" w:cs="Calibri"/>
                <w:b/>
                <w:sz w:val="18"/>
                <w:szCs w:val="18"/>
              </w:rPr>
            </w:pPr>
            <w:r>
              <w:rPr>
                <w:rFonts w:hint="default" w:ascii="Arial" w:hAnsi="Arial" w:eastAsia="Calibri" w:cs="Arial"/>
                <w:i w:val="0"/>
                <w:iCs w:val="0"/>
                <w:color w:val="000000"/>
                <w:sz w:val="22"/>
                <w:szCs w:val="22"/>
                <w:u w:val="none"/>
                <w:vertAlign w:val="baseline"/>
              </w:rPr>
              <w:t>1 No</w:t>
            </w: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hint="default" w:ascii="Calibri" w:hAnsi="Calibri" w:eastAsia="Calibri" w:cs="Calibri"/>
                <w:b/>
                <w:rtl w:val="0"/>
                <w:lang w:val="en-US"/>
              </w:rPr>
            </w:pPr>
            <w:r>
              <w:rPr>
                <w:rFonts w:hint="default" w:ascii="Calibri" w:hAnsi="Calibri" w:eastAsia="Calibri" w:cs="Calibri"/>
                <w:b/>
                <w:rtl w:val="0"/>
                <w:lang w:val="en-US"/>
              </w:rPr>
              <w:t>7</w:t>
            </w:r>
          </w:p>
        </w:tc>
        <w:tc>
          <w:tcPr>
            <w:tcW w:w="4725" w:type="dxa"/>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rPr>
                <w:rFonts w:ascii="Calibri" w:hAnsi="Calibri" w:eastAsia="Calibri" w:cs="Calibri"/>
                <w:b/>
                <w:sz w:val="18"/>
                <w:szCs w:val="18"/>
              </w:rPr>
            </w:pPr>
            <w:r>
              <w:rPr>
                <w:rFonts w:hint="default" w:ascii="Arial" w:hAnsi="Arial" w:eastAsia="Calibri" w:cs="Arial"/>
                <w:i w:val="0"/>
                <w:iCs w:val="0"/>
                <w:color w:val="000000"/>
                <w:sz w:val="22"/>
                <w:szCs w:val="22"/>
                <w:u w:val="none"/>
                <w:vertAlign w:val="baseline"/>
              </w:rPr>
              <w:t>Water Pump- minimum 1” dia</w:t>
            </w:r>
          </w:p>
        </w:tc>
        <w:tc>
          <w:tcPr>
            <w:tcW w:w="1560" w:type="dxa"/>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jc w:val="center"/>
              <w:rPr>
                <w:rFonts w:ascii="Calibri" w:hAnsi="Calibri" w:eastAsia="Calibri" w:cs="Calibri"/>
                <w:b/>
                <w:sz w:val="18"/>
                <w:szCs w:val="18"/>
              </w:rPr>
            </w:pPr>
            <w:r>
              <w:rPr>
                <w:rFonts w:hint="default" w:ascii="Arial" w:hAnsi="Arial" w:eastAsia="Calibri" w:cs="Arial"/>
                <w:i w:val="0"/>
                <w:iCs w:val="0"/>
                <w:color w:val="000000"/>
                <w:sz w:val="22"/>
                <w:szCs w:val="22"/>
                <w:u w:val="none"/>
                <w:vertAlign w:val="baseline"/>
              </w:rPr>
              <w:t>2 Nos</w:t>
            </w: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hint="default" w:ascii="Calibri" w:hAnsi="Calibri" w:eastAsia="Calibri" w:cs="Calibri"/>
                <w:b/>
                <w:rtl w:val="0"/>
                <w:lang w:val="en-US"/>
              </w:rPr>
            </w:pPr>
            <w:r>
              <w:rPr>
                <w:rFonts w:hint="default" w:ascii="Calibri" w:hAnsi="Calibri" w:eastAsia="Calibri" w:cs="Calibri"/>
                <w:b/>
                <w:rtl w:val="0"/>
                <w:lang w:val="en-US"/>
              </w:rPr>
              <w:t>8</w:t>
            </w:r>
          </w:p>
        </w:tc>
        <w:tc>
          <w:tcPr>
            <w:tcW w:w="4725" w:type="dxa"/>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rPr>
                <w:rFonts w:ascii="Calibri" w:hAnsi="Calibri" w:eastAsia="Calibri" w:cs="Calibri"/>
                <w:b/>
                <w:sz w:val="18"/>
                <w:szCs w:val="18"/>
              </w:rPr>
            </w:pPr>
            <w:r>
              <w:rPr>
                <w:rFonts w:hint="default" w:ascii="Arial" w:hAnsi="Arial" w:eastAsia="Calibri" w:cs="Arial"/>
                <w:i w:val="0"/>
                <w:iCs w:val="0"/>
                <w:color w:val="000000"/>
                <w:sz w:val="22"/>
                <w:szCs w:val="22"/>
                <w:u w:val="none"/>
                <w:vertAlign w:val="baseline"/>
              </w:rPr>
              <w:t>Earth compactor</w:t>
            </w:r>
          </w:p>
        </w:tc>
        <w:tc>
          <w:tcPr>
            <w:tcW w:w="1560" w:type="dxa"/>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jc w:val="center"/>
              <w:rPr>
                <w:rFonts w:ascii="Calibri" w:hAnsi="Calibri" w:eastAsia="Calibri" w:cs="Calibri"/>
                <w:b/>
                <w:sz w:val="18"/>
                <w:szCs w:val="18"/>
              </w:rPr>
            </w:pPr>
            <w:r>
              <w:rPr>
                <w:rFonts w:hint="default" w:ascii="Arial" w:hAnsi="Arial" w:eastAsia="Calibri" w:cs="Arial"/>
                <w:i w:val="0"/>
                <w:iCs w:val="0"/>
                <w:color w:val="000000"/>
                <w:sz w:val="22"/>
                <w:szCs w:val="22"/>
                <w:u w:val="none"/>
                <w:vertAlign w:val="baseline"/>
              </w:rPr>
              <w:t>2 Nos</w:t>
            </w: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tcBorders>
              <w:top w:val="dashed" w:color="000000" w:sz="8" w:space="0"/>
              <w:left w:val="nil"/>
              <w:bottom w:val="single" w:color="000000" w:sz="18" w:space="0"/>
              <w:right w:val="dashed" w:color="000000" w:sz="8" w:space="0"/>
            </w:tcBorders>
            <w:shd w:val="clear" w:color="auto" w:fill="F3F3F3"/>
            <w:tcMar>
              <w:top w:w="100" w:type="dxa"/>
              <w:left w:w="100" w:type="dxa"/>
              <w:bottom w:w="100" w:type="dxa"/>
              <w:right w:w="100" w:type="dxa"/>
            </w:tcMar>
            <w:vAlign w:val="top"/>
          </w:tcPr>
          <w:p>
            <w:pPr>
              <w:widowControl w:val="0"/>
              <w:spacing w:before="0" w:after="0"/>
              <w:jc w:val="center"/>
              <w:rPr>
                <w:rFonts w:hint="default" w:ascii="Calibri" w:hAnsi="Calibri" w:eastAsia="Calibri" w:cs="Calibri"/>
                <w:b/>
                <w:rtl w:val="0"/>
                <w:lang w:val="en-US"/>
              </w:rPr>
            </w:pPr>
            <w:r>
              <w:rPr>
                <w:rFonts w:hint="default" w:ascii="Calibri" w:hAnsi="Calibri" w:eastAsia="Calibri" w:cs="Calibri"/>
                <w:b/>
                <w:rtl w:val="0"/>
                <w:lang w:val="en-US"/>
              </w:rPr>
              <w:t>9</w:t>
            </w:r>
          </w:p>
        </w:tc>
        <w:tc>
          <w:tcPr>
            <w:tcW w:w="4725" w:type="dxa"/>
            <w:tcBorders>
              <w:top w:val="dashed" w:color="000000" w:sz="8" w:space="0"/>
              <w:left w:val="dashed" w:color="000000" w:sz="8" w:space="0"/>
              <w:bottom w:val="single" w:color="000000" w:sz="1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rPr>
                <w:rFonts w:hint="default" w:ascii="Arial" w:hAnsi="Arial" w:eastAsia="Calibri" w:cs="Arial"/>
                <w:i w:val="0"/>
                <w:iCs w:val="0"/>
                <w:color w:val="000000"/>
                <w:sz w:val="22"/>
                <w:szCs w:val="22"/>
                <w:u w:val="none"/>
                <w:vertAlign w:val="baseline"/>
              </w:rPr>
            </w:pPr>
            <w:r>
              <w:rPr>
                <w:rFonts w:ascii="Arial" w:hAnsi="Arial" w:eastAsia="SimSun" w:cs="Arial"/>
                <w:i w:val="0"/>
                <w:iCs w:val="0"/>
                <w:color w:val="000000"/>
                <w:sz w:val="22"/>
                <w:szCs w:val="22"/>
                <w:u w:val="none"/>
                <w:vertAlign w:val="baseline"/>
              </w:rPr>
              <w:t>Electricity generator - minimum 5 KVA</w:t>
            </w:r>
          </w:p>
        </w:tc>
        <w:tc>
          <w:tcPr>
            <w:tcW w:w="1560" w:type="dxa"/>
            <w:tcBorders>
              <w:top w:val="dashed" w:color="000000" w:sz="8" w:space="0"/>
              <w:left w:val="dashed" w:color="000000" w:sz="8" w:space="0"/>
              <w:bottom w:val="single" w:color="000000" w:sz="18" w:space="0"/>
              <w:right w:val="dashed" w:color="000000" w:sz="8" w:space="0"/>
            </w:tcBorders>
            <w:shd w:val="clear" w:color="auto" w:fill="auto"/>
            <w:tcMar>
              <w:top w:w="100" w:type="dxa"/>
              <w:left w:w="100" w:type="dxa"/>
              <w:bottom w:w="100" w:type="dxa"/>
              <w:right w:w="100" w:type="dxa"/>
            </w:tcMar>
            <w:vAlign w:val="top"/>
          </w:tcPr>
          <w:p>
            <w:pPr>
              <w:pStyle w:val="10"/>
              <w:keepNext w:val="0"/>
              <w:keepLines w:val="0"/>
              <w:widowControl/>
              <w:suppressLineNumbers w:val="0"/>
              <w:bidi w:val="0"/>
              <w:spacing w:before="0" w:beforeAutospacing="0" w:after="0" w:afterAutospacing="0" w:line="18" w:lineRule="atLeast"/>
              <w:ind w:left="0" w:leftChars="0" w:right="0" w:rightChars="0"/>
              <w:jc w:val="center"/>
              <w:rPr>
                <w:rFonts w:ascii="Calibri" w:hAnsi="Calibri" w:eastAsia="Calibri" w:cs="Calibri"/>
                <w:b/>
                <w:sz w:val="18"/>
                <w:szCs w:val="18"/>
              </w:rPr>
            </w:pPr>
            <w:r>
              <w:rPr>
                <w:rFonts w:hint="default" w:ascii="Arial" w:hAnsi="Arial" w:eastAsia="Calibri" w:cs="Arial"/>
                <w:i w:val="0"/>
                <w:iCs w:val="0"/>
                <w:color w:val="000000"/>
                <w:sz w:val="22"/>
                <w:szCs w:val="22"/>
                <w:u w:val="none"/>
                <w:vertAlign w:val="baseline"/>
              </w:rPr>
              <w:t>1 No</w:t>
            </w:r>
          </w:p>
        </w:tc>
        <w:tc>
          <w:tcPr>
            <w:tcBorders>
              <w:top w:val="dashed" w:color="000000" w:sz="8" w:space="0"/>
              <w:left w:val="dashed" w:color="000000" w:sz="8" w:space="0"/>
              <w:bottom w:val="single" w:color="000000" w:sz="1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b/>
                <w:sz w:val="18"/>
                <w:szCs w:val="18"/>
              </w:rPr>
            </w:pPr>
          </w:p>
        </w:tc>
      </w:tr>
    </w:tbl>
    <w:p>
      <w:pPr>
        <w:pStyle w:val="4"/>
        <w:keepLines/>
        <w:spacing w:before="60" w:after="0" w:line="360" w:lineRule="auto"/>
        <w:jc w:val="both"/>
        <w:rPr>
          <w:rFonts w:ascii="Arial" w:hAnsi="Arial" w:eastAsia="Arial" w:cs="Arial"/>
          <w:sz w:val="28"/>
          <w:szCs w:val="28"/>
        </w:rPr>
      </w:pPr>
      <w:bookmarkStart w:id="61" w:name="_heading=h.4bvk7pj" w:colFirst="0" w:colLast="0"/>
      <w:bookmarkEnd w:id="61"/>
      <w:r>
        <w:rPr>
          <w:rFonts w:ascii="Arial" w:hAnsi="Arial" w:eastAsia="Arial" w:cs="Arial"/>
          <w:sz w:val="28"/>
          <w:szCs w:val="28"/>
          <w:rtl w:val="0"/>
        </w:rPr>
        <w:t>3.10 Insurance Requirements</w:t>
      </w:r>
    </w:p>
    <w:p>
      <w:pPr>
        <w:spacing w:before="0" w:after="200" w:line="276" w:lineRule="auto"/>
      </w:pPr>
      <w:r>
        <w:rPr>
          <w:i/>
          <w:color w:val="666666"/>
          <w:sz w:val="20"/>
          <w:szCs w:val="20"/>
          <w:rtl w:val="0"/>
        </w:rPr>
        <w:t>(Details in accordance with Sub-Clause 19.1 of the General Conditions)</w:t>
      </w:r>
    </w:p>
    <w:tbl>
      <w:tblPr>
        <w:tblStyle w:val="77"/>
        <w:tblW w:w="9000"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1560"/>
        <w:gridCol w:w="3495"/>
        <w:gridCol w:w="2175"/>
        <w:gridCol w:w="1770"/>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480" w:hRule="atLeast"/>
        </w:trPr>
        <w:tc>
          <w:tcPr>
            <w:tcBorders>
              <w:top w:val="nil"/>
              <w:left w:val="nil"/>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Insurances</w:t>
            </w:r>
          </w:p>
        </w:tc>
        <w:tc>
          <w:tcPr>
            <w:tcBorders>
              <w:top w:val="nil"/>
              <w:left w:val="single" w:color="FFFFFF" w:sz="18" w:space="0"/>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Additional details on scope of cover</w:t>
            </w:r>
          </w:p>
        </w:tc>
        <w:tc>
          <w:tcPr>
            <w:tcBorders>
              <w:top w:val="nil"/>
              <w:left w:val="single" w:color="FFFFFF" w:sz="18" w:space="0"/>
              <w:bottom w:val="nil"/>
              <w:right w:val="single" w:color="FFFFFF" w:sz="18" w:space="0"/>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Validity period</w:t>
            </w:r>
          </w:p>
        </w:tc>
        <w:tc>
          <w:tcPr>
            <w:tcBorders>
              <w:top w:val="nil"/>
              <w:left w:val="single" w:color="FFFFFF" w:sz="18" w:space="0"/>
              <w:bottom w:val="nil"/>
              <w:right w:val="nil"/>
            </w:tcBorders>
            <w:shd w:val="clear" w:color="auto" w:fill="000000"/>
            <w:tcMar>
              <w:top w:w="100" w:type="dxa"/>
              <w:left w:w="100" w:type="dxa"/>
              <w:bottom w:w="100" w:type="dxa"/>
              <w:right w:w="100" w:type="dxa"/>
            </w:tcMar>
            <w:vAlign w:val="top"/>
          </w:tcPr>
          <w:p>
            <w:pPr>
              <w:widowControl w:val="0"/>
              <w:spacing w:before="0" w:after="0"/>
              <w:rPr>
                <w:rFonts w:ascii="Calibri" w:hAnsi="Calibri" w:eastAsia="Calibri" w:cs="Calibri"/>
                <w:b/>
                <w:color w:val="FFFFFF"/>
                <w:sz w:val="18"/>
                <w:szCs w:val="18"/>
              </w:rPr>
            </w:pPr>
            <w:r>
              <w:rPr>
                <w:rFonts w:ascii="Calibri" w:hAnsi="Calibri" w:eastAsia="Calibri" w:cs="Calibri"/>
                <w:b/>
                <w:color w:val="FFFFFF"/>
                <w:sz w:val="18"/>
                <w:szCs w:val="18"/>
                <w:rtl w:val="0"/>
              </w:rPr>
              <w:t>Limit of liability</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1410" w:hRule="atLeast"/>
        </w:trPr>
        <w:tc>
          <w:tcPr>
            <w:tcBorders>
              <w:top w:val="nil"/>
              <w:left w:val="nil"/>
              <w:bottom w:val="dashed" w:color="000000" w:sz="8" w:space="0"/>
              <w:right w:val="dashed" w:color="000000" w:sz="8" w:space="0"/>
            </w:tcBorders>
            <w:shd w:val="clear" w:color="auto" w:fill="F3F3F3"/>
            <w:tcMar>
              <w:top w:w="100" w:type="dxa"/>
              <w:left w:w="100" w:type="dxa"/>
              <w:bottom w:w="100" w:type="dxa"/>
              <w:right w:w="100" w:type="dxa"/>
            </w:tcMar>
            <w:vAlign w:val="center"/>
          </w:tcPr>
          <w:p>
            <w:pPr>
              <w:widowControl w:val="0"/>
              <w:spacing w:before="0" w:after="0"/>
              <w:rPr>
                <w:rFonts w:ascii="Calibri" w:hAnsi="Calibri" w:eastAsia="Calibri" w:cs="Calibri"/>
                <w:b/>
                <w:sz w:val="18"/>
                <w:szCs w:val="18"/>
              </w:rPr>
            </w:pPr>
            <w:r>
              <w:rPr>
                <w:rFonts w:ascii="Calibri" w:hAnsi="Calibri" w:eastAsia="Calibri" w:cs="Calibri"/>
                <w:b/>
                <w:sz w:val="18"/>
                <w:szCs w:val="18"/>
                <w:rtl w:val="0"/>
              </w:rPr>
              <w:t>Construction all risk insurance for Works, Plants and Materials</w:t>
            </w:r>
          </w:p>
        </w:tc>
        <w:tc>
          <w:tcPr>
            <w:tcBorders>
              <w:top w:val="nil"/>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after="0" w:line="240" w:lineRule="auto"/>
              <w:ind w:right="0"/>
              <w:rPr>
                <w:rFonts w:ascii="Calibri" w:hAnsi="Calibri" w:eastAsia="Calibri" w:cs="Calibri"/>
                <w:sz w:val="22"/>
                <w:szCs w:val="22"/>
              </w:rPr>
            </w:pPr>
            <w:r>
              <w:rPr>
                <w:rFonts w:ascii="Calibri" w:hAnsi="Calibri" w:eastAsia="Calibri" w:cs="Calibri"/>
                <w:sz w:val="22"/>
                <w:szCs w:val="22"/>
                <w:rtl w:val="0"/>
              </w:rPr>
              <w:t>Contractor’s All Risks Insurance Policy shall cover and not limited bellow, the Full Estimated Contract Value Including Permanent and temporary work, all materials, construction plant, equipment</w:t>
            </w:r>
          </w:p>
          <w:p>
            <w:pPr>
              <w:widowControl w:val="0"/>
              <w:spacing w:before="0" w:after="0"/>
              <w:ind w:right="-28"/>
              <w:rPr>
                <w:rFonts w:ascii="Arial" w:hAnsi="Arial" w:eastAsia="Arial" w:cs="Arial"/>
                <w:sz w:val="18"/>
                <w:szCs w:val="18"/>
              </w:rPr>
            </w:pPr>
            <w:r>
              <w:rPr>
                <w:rFonts w:ascii="Calibri" w:hAnsi="Calibri" w:eastAsia="Calibri" w:cs="Calibri"/>
                <w:sz w:val="22"/>
                <w:szCs w:val="22"/>
                <w:rtl w:val="0"/>
              </w:rPr>
              <w:t>and machinery, existing building and structures, Risks etc.</w:t>
            </w:r>
          </w:p>
        </w:tc>
        <w:tc>
          <w:tcPr>
            <w:tcBorders>
              <w:top w:val="nil"/>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after="0" w:line="240" w:lineRule="auto"/>
              <w:ind w:right="0"/>
              <w:rPr>
                <w:rFonts w:ascii="Calibri" w:hAnsi="Calibri" w:eastAsia="Calibri" w:cs="Calibri"/>
                <w:sz w:val="22"/>
                <w:szCs w:val="22"/>
              </w:rPr>
            </w:pPr>
            <w:r>
              <w:rPr>
                <w:rFonts w:ascii="Calibri" w:hAnsi="Calibri" w:eastAsia="Calibri" w:cs="Calibri"/>
                <w:sz w:val="22"/>
                <w:szCs w:val="22"/>
                <w:rtl w:val="0"/>
              </w:rPr>
              <w:t>End of defect liability</w:t>
            </w:r>
          </w:p>
          <w:p>
            <w:pPr>
              <w:widowControl w:val="0"/>
              <w:spacing w:after="0" w:line="240" w:lineRule="auto"/>
              <w:ind w:right="0"/>
              <w:rPr>
                <w:rFonts w:ascii="Calibri" w:hAnsi="Calibri" w:eastAsia="Calibri" w:cs="Calibri"/>
                <w:sz w:val="22"/>
                <w:szCs w:val="22"/>
              </w:rPr>
            </w:pPr>
            <w:r>
              <w:rPr>
                <w:rFonts w:ascii="Calibri" w:hAnsi="Calibri" w:eastAsia="Calibri" w:cs="Calibri"/>
                <w:sz w:val="22"/>
                <w:szCs w:val="22"/>
                <w:rtl w:val="0"/>
              </w:rPr>
              <w:t>period</w:t>
            </w:r>
          </w:p>
          <w:p>
            <w:pPr>
              <w:widowControl w:val="0"/>
              <w:spacing w:after="0" w:line="240" w:lineRule="auto"/>
              <w:ind w:right="0"/>
              <w:rPr>
                <w:rFonts w:ascii="Arial" w:hAnsi="Arial" w:eastAsia="Arial" w:cs="Arial"/>
                <w:sz w:val="22"/>
                <w:szCs w:val="22"/>
              </w:rPr>
            </w:pPr>
          </w:p>
        </w:tc>
        <w:tc>
          <w:tcPr>
            <w:tcBorders>
              <w:top w:val="nil"/>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after="0" w:line="240" w:lineRule="auto"/>
              <w:ind w:right="0"/>
              <w:rPr>
                <w:rFonts w:ascii="Arial" w:hAnsi="Arial" w:eastAsia="Arial" w:cs="Arial"/>
                <w:sz w:val="22"/>
                <w:szCs w:val="22"/>
              </w:rPr>
            </w:pPr>
            <w:r>
              <w:rPr>
                <w:rFonts w:ascii="Calibri" w:hAnsi="Calibri" w:eastAsia="Calibri" w:cs="Calibri"/>
                <w:sz w:val="22"/>
                <w:szCs w:val="22"/>
                <w:rtl w:val="0"/>
              </w:rPr>
              <w:t xml:space="preserve">1.25 times of the contract value.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1410" w:hRule="atLeast"/>
        </w:trPr>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center"/>
          </w:tcPr>
          <w:p>
            <w:pPr>
              <w:widowControl w:val="0"/>
              <w:spacing w:before="0" w:after="0"/>
              <w:rPr>
                <w:rFonts w:ascii="Calibri" w:hAnsi="Calibri" w:eastAsia="Calibri" w:cs="Calibri"/>
                <w:b/>
                <w:sz w:val="18"/>
                <w:szCs w:val="18"/>
              </w:rPr>
            </w:pPr>
            <w:r>
              <w:rPr>
                <w:rFonts w:ascii="Calibri" w:hAnsi="Calibri" w:eastAsia="Calibri" w:cs="Calibri"/>
                <w:b/>
                <w:sz w:val="18"/>
                <w:szCs w:val="18"/>
                <w:rtl w:val="0"/>
              </w:rPr>
              <w:t>Public liability insurance</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240" w:after="200"/>
              <w:ind w:right="0"/>
              <w:rPr>
                <w:rFonts w:ascii="Arial" w:hAnsi="Arial" w:eastAsia="Arial" w:cs="Arial"/>
                <w:sz w:val="22"/>
                <w:szCs w:val="22"/>
                <w:shd w:val="clear" w:fill="D9D9D9"/>
              </w:rPr>
            </w:pPr>
            <w:r>
              <w:rPr>
                <w:rFonts w:ascii="Calibri" w:hAnsi="Calibri" w:eastAsia="Calibri" w:cs="Calibri"/>
                <w:sz w:val="22"/>
                <w:szCs w:val="22"/>
                <w:rtl w:val="0"/>
              </w:rPr>
              <w:t xml:space="preserve">As required by Law or </w:t>
            </w:r>
            <w:r>
              <w:rPr>
                <w:rFonts w:ascii="Calibri" w:hAnsi="Calibri" w:eastAsia="Calibri" w:cs="Calibri"/>
                <w:sz w:val="22"/>
                <w:szCs w:val="22"/>
                <w:highlight w:val="white"/>
                <w:rtl w:val="0"/>
              </w:rPr>
              <w:t>b</w:t>
            </w:r>
            <w:r>
              <w:rPr>
                <w:rFonts w:ascii="Calibri" w:hAnsi="Calibri" w:eastAsia="Calibri" w:cs="Calibri"/>
                <w:sz w:val="22"/>
                <w:szCs w:val="22"/>
                <w:rtl w:val="0"/>
              </w:rPr>
              <w:t>y industry body or trade association from the Contract Effective Date until Final Completion of the Services.</w:t>
            </w: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240" w:after="200"/>
              <w:ind w:right="0"/>
              <w:rPr>
                <w:rFonts w:ascii="Calibri" w:hAnsi="Calibri" w:eastAsia="Calibri" w:cs="Calibri"/>
                <w:sz w:val="22"/>
                <w:szCs w:val="22"/>
              </w:rPr>
            </w:pPr>
            <w:r>
              <w:rPr>
                <w:rFonts w:ascii="Calibri" w:hAnsi="Calibri" w:eastAsia="Calibri" w:cs="Calibri"/>
                <w:sz w:val="22"/>
                <w:szCs w:val="22"/>
                <w:rtl w:val="0"/>
              </w:rPr>
              <w:t>As required by Law or by industry body or trade association</w:t>
            </w:r>
          </w:p>
          <w:p>
            <w:pPr>
              <w:widowControl w:val="0"/>
              <w:spacing w:before="240" w:after="240"/>
              <w:ind w:right="0"/>
              <w:rPr>
                <w:rFonts w:ascii="Arial" w:hAnsi="Arial" w:eastAsia="Arial" w:cs="Arial"/>
                <w:sz w:val="22"/>
                <w:szCs w:val="22"/>
                <w:shd w:val="clear" w:fill="D9D9D9"/>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1410" w:hRule="atLeast"/>
        </w:trPr>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center"/>
          </w:tcPr>
          <w:p>
            <w:pPr>
              <w:keepNext/>
              <w:spacing w:before="0" w:after="0"/>
              <w:rPr>
                <w:rFonts w:ascii="Calibri" w:hAnsi="Calibri" w:eastAsia="Calibri" w:cs="Calibri"/>
                <w:b/>
                <w:sz w:val="18"/>
                <w:szCs w:val="18"/>
              </w:rPr>
            </w:pPr>
            <w:r>
              <w:rPr>
                <w:rFonts w:ascii="Calibri" w:hAnsi="Calibri" w:eastAsia="Calibri" w:cs="Calibri"/>
                <w:b/>
                <w:sz w:val="18"/>
                <w:szCs w:val="18"/>
                <w:rtl w:val="0"/>
              </w:rPr>
              <w:t>Workers’ compensation insurance</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240" w:after="240"/>
              <w:ind w:right="0"/>
              <w:rPr>
                <w:rFonts w:ascii="Arial" w:hAnsi="Arial" w:eastAsia="Arial" w:cs="Arial"/>
                <w:sz w:val="22"/>
                <w:szCs w:val="22"/>
              </w:rPr>
            </w:pPr>
            <w:r>
              <w:rPr>
                <w:rFonts w:ascii="Calibri" w:hAnsi="Calibri" w:eastAsia="Calibri" w:cs="Calibri"/>
                <w:sz w:val="22"/>
                <w:szCs w:val="22"/>
                <w:rtl w:val="0"/>
              </w:rPr>
              <w:t>From the Contract Effective Date until Final Completion of the Services.</w:t>
            </w: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240" w:after="200"/>
              <w:ind w:right="0"/>
              <w:rPr>
                <w:rFonts w:ascii="Arial" w:hAnsi="Arial" w:eastAsia="Arial" w:cs="Arial"/>
                <w:sz w:val="22"/>
                <w:szCs w:val="22"/>
              </w:rPr>
            </w:pPr>
            <w:r>
              <w:rPr>
                <w:rFonts w:ascii="Calibri" w:hAnsi="Calibri" w:eastAsia="Calibri" w:cs="Calibri"/>
                <w:sz w:val="22"/>
                <w:szCs w:val="22"/>
                <w:rtl w:val="0"/>
              </w:rPr>
              <w:t>As required by Law or by industry body or trade association</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1165" w:hRule="atLeast"/>
        </w:trPr>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center"/>
          </w:tcPr>
          <w:p>
            <w:pPr>
              <w:widowControl w:val="0"/>
              <w:spacing w:before="0" w:after="0"/>
              <w:rPr>
                <w:rFonts w:ascii="Calibri" w:hAnsi="Calibri" w:eastAsia="Calibri" w:cs="Calibri"/>
                <w:b/>
                <w:sz w:val="18"/>
                <w:szCs w:val="18"/>
              </w:rPr>
            </w:pPr>
            <w:r>
              <w:rPr>
                <w:rFonts w:ascii="Calibri" w:hAnsi="Calibri" w:eastAsia="Calibri" w:cs="Calibri"/>
                <w:b/>
                <w:sz w:val="18"/>
                <w:szCs w:val="18"/>
                <w:rtl w:val="0"/>
              </w:rPr>
              <w:t>Insurances required by Laws and by local practice</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sz w:val="18"/>
                <w:szCs w:val="18"/>
              </w:rPr>
            </w:pP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1015" w:hRule="atLeast"/>
        </w:trPr>
        <w:tc>
          <w:tcPr>
            <w:tcBorders>
              <w:top w:val="dashed" w:color="000000" w:sz="8" w:space="0"/>
              <w:left w:val="nil"/>
              <w:bottom w:val="dashed" w:color="000000" w:sz="8" w:space="0"/>
              <w:right w:val="dashed" w:color="000000" w:sz="8" w:space="0"/>
            </w:tcBorders>
            <w:shd w:val="clear" w:color="auto" w:fill="F3F3F3"/>
            <w:tcMar>
              <w:top w:w="100" w:type="dxa"/>
              <w:left w:w="100" w:type="dxa"/>
              <w:bottom w:w="100" w:type="dxa"/>
              <w:right w:w="100" w:type="dxa"/>
            </w:tcMar>
            <w:vAlign w:val="center"/>
          </w:tcPr>
          <w:p>
            <w:pPr>
              <w:widowControl w:val="0"/>
              <w:spacing w:before="0" w:after="0"/>
              <w:rPr>
                <w:rFonts w:ascii="Calibri" w:hAnsi="Calibri" w:eastAsia="Calibri" w:cs="Calibri"/>
                <w:b/>
                <w:sz w:val="18"/>
                <w:szCs w:val="18"/>
              </w:rPr>
            </w:pPr>
            <w:r>
              <w:rPr>
                <w:rFonts w:ascii="Calibri" w:hAnsi="Calibri" w:eastAsia="Calibri" w:cs="Calibri"/>
                <w:b/>
                <w:sz w:val="18"/>
                <w:szCs w:val="18"/>
                <w:rtl w:val="0"/>
              </w:rPr>
              <w:t>Any other insurances</w:t>
            </w: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sz w:val="18"/>
                <w:szCs w:val="18"/>
              </w:rPr>
            </w:pPr>
          </w:p>
        </w:tc>
        <w:tc>
          <w:tcPr>
            <w:tcBorders>
              <w:top w:val="dashed" w:color="000000" w:sz="8" w:space="0"/>
              <w:left w:val="dashed" w:color="000000" w:sz="8" w:space="0"/>
              <w:bottom w:val="dashed" w:color="000000" w:sz="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sz w:val="18"/>
                <w:szCs w:val="18"/>
              </w:rPr>
            </w:pPr>
          </w:p>
        </w:tc>
        <w:tc>
          <w:tcPr>
            <w:tcBorders>
              <w:top w:val="dashed" w:color="000000" w:sz="8" w:space="0"/>
              <w:left w:val="dashed" w:color="000000" w:sz="8" w:space="0"/>
              <w:bottom w:val="dashed" w:color="000000" w:sz="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rPr>
          <w:trHeight w:val="1410" w:hRule="atLeast"/>
        </w:trPr>
        <w:tc>
          <w:tcPr>
            <w:tcBorders>
              <w:top w:val="dashed" w:color="000000" w:sz="8" w:space="0"/>
              <w:left w:val="nil"/>
              <w:bottom w:val="single" w:color="000000" w:sz="18" w:space="0"/>
              <w:right w:val="dashed" w:color="000000" w:sz="8" w:space="0"/>
            </w:tcBorders>
            <w:shd w:val="clear" w:color="auto" w:fill="F3F3F3"/>
            <w:tcMar>
              <w:top w:w="100" w:type="dxa"/>
              <w:left w:w="100" w:type="dxa"/>
              <w:bottom w:w="100" w:type="dxa"/>
              <w:right w:w="100" w:type="dxa"/>
            </w:tcMar>
            <w:vAlign w:val="center"/>
          </w:tcPr>
          <w:p>
            <w:pPr>
              <w:widowControl w:val="0"/>
              <w:spacing w:before="0" w:after="0"/>
              <w:rPr>
                <w:rFonts w:ascii="Calibri" w:hAnsi="Calibri" w:eastAsia="Calibri" w:cs="Calibri"/>
                <w:b/>
                <w:sz w:val="18"/>
                <w:szCs w:val="18"/>
              </w:rPr>
            </w:pPr>
            <w:r>
              <w:rPr>
                <w:rFonts w:ascii="Calibri" w:hAnsi="Calibri" w:eastAsia="Calibri" w:cs="Calibri"/>
                <w:b/>
                <w:sz w:val="18"/>
                <w:szCs w:val="18"/>
                <w:rtl w:val="0"/>
              </w:rPr>
              <w:t xml:space="preserve">Professional </w:t>
            </w:r>
            <w:r>
              <w:rPr>
                <w:rFonts w:ascii="Calibri" w:hAnsi="Calibri" w:eastAsia="Calibri" w:cs="Calibri"/>
                <w:b/>
                <w:rtl w:val="0"/>
              </w:rPr>
              <w:t xml:space="preserve">indemnity </w:t>
            </w:r>
            <w:r>
              <w:rPr>
                <w:rFonts w:ascii="Calibri" w:hAnsi="Calibri" w:eastAsia="Calibri" w:cs="Calibri"/>
                <w:b/>
                <w:sz w:val="18"/>
                <w:szCs w:val="18"/>
                <w:rtl w:val="0"/>
              </w:rPr>
              <w:t>insurance</w:t>
            </w:r>
          </w:p>
          <w:p>
            <w:pPr>
              <w:widowControl w:val="0"/>
              <w:spacing w:before="0" w:after="0"/>
              <w:rPr>
                <w:rFonts w:ascii="Calibri" w:hAnsi="Calibri" w:eastAsia="Calibri" w:cs="Calibri"/>
                <w:b/>
                <w:sz w:val="18"/>
                <w:szCs w:val="18"/>
              </w:rPr>
            </w:pPr>
            <w:r>
              <w:rPr>
                <w:rFonts w:ascii="Calibri" w:hAnsi="Calibri" w:eastAsia="Calibri" w:cs="Calibri"/>
                <w:b/>
                <w:sz w:val="18"/>
                <w:szCs w:val="18"/>
                <w:rtl w:val="0"/>
              </w:rPr>
              <w:t>(if applicable)</w:t>
            </w:r>
          </w:p>
        </w:tc>
        <w:tc>
          <w:tcPr>
            <w:tcBorders>
              <w:top w:val="dashed" w:color="000000" w:sz="8" w:space="0"/>
              <w:left w:val="dashed" w:color="000000" w:sz="8" w:space="0"/>
              <w:bottom w:val="single" w:color="000000" w:sz="1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sz w:val="18"/>
                <w:szCs w:val="18"/>
              </w:rPr>
            </w:pPr>
          </w:p>
        </w:tc>
        <w:tc>
          <w:tcPr>
            <w:tcBorders>
              <w:top w:val="dashed" w:color="000000" w:sz="8" w:space="0"/>
              <w:left w:val="dashed" w:color="000000" w:sz="8" w:space="0"/>
              <w:bottom w:val="single" w:color="000000" w:sz="18" w:space="0"/>
              <w:right w:val="dashed" w:color="000000" w:sz="8" w:space="0"/>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sz w:val="18"/>
                <w:szCs w:val="18"/>
              </w:rPr>
            </w:pPr>
          </w:p>
        </w:tc>
        <w:tc>
          <w:tcPr>
            <w:tcBorders>
              <w:top w:val="dashed" w:color="000000" w:sz="8" w:space="0"/>
              <w:left w:val="dashed" w:color="000000" w:sz="8" w:space="0"/>
              <w:bottom w:val="single" w:color="000000" w:sz="18" w:space="0"/>
              <w:right w:val="nil"/>
            </w:tcBorders>
            <w:shd w:val="clear" w:color="auto" w:fill="auto"/>
            <w:tcMar>
              <w:top w:w="100" w:type="dxa"/>
              <w:left w:w="100" w:type="dxa"/>
              <w:bottom w:w="100" w:type="dxa"/>
              <w:right w:w="100" w:type="dxa"/>
            </w:tcMar>
            <w:vAlign w:val="top"/>
          </w:tcPr>
          <w:p>
            <w:pPr>
              <w:widowControl w:val="0"/>
              <w:spacing w:before="0" w:after="0"/>
              <w:rPr>
                <w:rFonts w:ascii="Calibri" w:hAnsi="Calibri" w:eastAsia="Calibri" w:cs="Calibri"/>
                <w:sz w:val="18"/>
                <w:szCs w:val="18"/>
              </w:rPr>
            </w:pPr>
          </w:p>
        </w:tc>
      </w:tr>
    </w:tbl>
    <w:p>
      <w:pPr>
        <w:pageBreakBefore w:val="0"/>
        <w:spacing w:before="0" w:after="0"/>
      </w:pPr>
    </w:p>
    <w:sectPr>
      <w:headerReference r:id="rId11" w:type="default"/>
      <w:type w:val="continuous"/>
      <w:pgSz w:w="11907" w:h="16839"/>
      <w:pgMar w:top="1440" w:right="1440" w:bottom="1440" w:left="1440" w:header="720" w:footer="360"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Georgia">
    <w:panose1 w:val="02040502050405020303"/>
    <w:charset w:val="00"/>
    <w:family w:val="auto"/>
    <w:pitch w:val="default"/>
    <w:sig w:usb0="00000287" w:usb1="00000000" w:usb2="00000000" w:usb3="00000000" w:csb0="2000009F" w:csb1="00000000"/>
  </w:font>
  <w:font w:name="Noto Sans Symbols">
    <w:altName w:val="Segoe Print"/>
    <w:panose1 w:val="00000000000000000000"/>
    <w:charset w:val="00"/>
    <w:family w:val="auto"/>
    <w:pitch w:val="default"/>
    <w:sig w:usb0="00000000" w:usb1="00000000" w:usb2="00000000" w:usb3="00000000" w:csb0="00000000" w:csb1="00000000"/>
  </w:font>
  <w:font w:name="Open Sans">
    <w:altName w:val="Times New Roman"/>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88" w:lineRule="auto"/>
      <w:jc w:val="both"/>
      <w:rPr>
        <w:b/>
        <w:sz w:val="14"/>
        <w:szCs w:val="14"/>
      </w:rPr>
    </w:pPr>
  </w:p>
  <w:tbl>
    <w:tblPr>
      <w:tblStyle w:val="78"/>
      <w:tblW w:w="9525" w:type="dxa"/>
      <w:jc w:val="center"/>
      <w:tblLayout w:type="fixed"/>
      <w:tblCellMar>
        <w:top w:w="100" w:type="dxa"/>
        <w:left w:w="100" w:type="dxa"/>
        <w:bottom w:w="100" w:type="dxa"/>
        <w:right w:w="100" w:type="dxa"/>
      </w:tblCellMar>
    </w:tblPr>
    <w:tblGrid>
      <w:gridCol w:w="3270"/>
      <w:gridCol w:w="3180"/>
      <w:gridCol w:w="3075"/>
    </w:tblGrid>
    <w:tr>
      <w:tblPrEx>
        <w:tblCellMar>
          <w:top w:w="100" w:type="dxa"/>
          <w:left w:w="100" w:type="dxa"/>
          <w:bottom w:w="100" w:type="dxa"/>
          <w:right w:w="100" w:type="dxa"/>
        </w:tblCellMar>
      </w:tblPrEx>
      <w:trPr>
        <w:trHeight w:val="510" w:hRule="atLeast"/>
        <w:jc w:val="center"/>
      </w:trPr>
      <w:tc>
        <w:tcPr>
          <w:tcBorders>
            <w:top w:val="nil"/>
            <w:left w:val="nil"/>
            <w:bottom w:val="nil"/>
          </w:tcBorders>
          <w:shd w:val="clear" w:color="auto" w:fill="auto"/>
          <w:tcMar>
            <w:top w:w="100" w:type="dxa"/>
            <w:left w:w="100" w:type="dxa"/>
            <w:bottom w:w="100" w:type="dxa"/>
            <w:right w:w="100" w:type="dxa"/>
          </w:tcMar>
          <w:vAlign w:val="center"/>
        </w:tcPr>
        <w:p>
          <w:pPr>
            <w:spacing w:line="288" w:lineRule="auto"/>
            <w:ind w:left="180" w:firstLine="0"/>
            <w:rPr>
              <w:rFonts w:ascii="Calibri" w:hAnsi="Calibri" w:eastAsia="Calibri" w:cs="Calibri"/>
              <w:b/>
              <w:color w:val="E35205"/>
              <w:sz w:val="16"/>
              <w:szCs w:val="16"/>
            </w:rPr>
          </w:pPr>
          <w:r>
            <w:rPr>
              <w:rFonts w:ascii="Calibri" w:hAnsi="Calibri" w:eastAsia="Calibri" w:cs="Calibri"/>
              <w:color w:val="E35205"/>
              <w:sz w:val="16"/>
              <w:szCs w:val="16"/>
              <w:rtl w:val="0"/>
            </w:rPr>
            <w:t>Construction Contract for Major Works</w:t>
          </w:r>
        </w:p>
      </w:tc>
      <w:tc>
        <w:tcPr>
          <w:tcBorders>
            <w:top w:val="nil"/>
            <w:bottom w:val="nil"/>
          </w:tcBorders>
          <w:shd w:val="clear" w:color="auto" w:fill="auto"/>
          <w:tcMar>
            <w:top w:w="100" w:type="dxa"/>
            <w:left w:w="100" w:type="dxa"/>
            <w:bottom w:w="100" w:type="dxa"/>
            <w:right w:w="100" w:type="dxa"/>
          </w:tcMar>
          <w:vAlign w:val="center"/>
        </w:tcPr>
        <w:p>
          <w:pPr>
            <w:widowControl w:val="0"/>
            <w:jc w:val="center"/>
            <w:rPr>
              <w:rFonts w:ascii="Calibri" w:hAnsi="Calibri" w:eastAsia="Calibri" w:cs="Calibri"/>
              <w:b/>
              <w:sz w:val="16"/>
              <w:szCs w:val="16"/>
            </w:rPr>
          </w:pPr>
          <w:r>
            <w:rPr>
              <w:rFonts w:ascii="Calibri" w:hAnsi="Calibri" w:eastAsia="Calibri" w:cs="Calibri"/>
              <w:b/>
              <w:sz w:val="16"/>
              <w:szCs w:val="16"/>
            </w:rPr>
            <w:fldChar w:fldCharType="begin"/>
          </w:r>
          <w:r>
            <w:rPr>
              <w:rFonts w:ascii="Calibri" w:hAnsi="Calibri" w:eastAsia="Calibri" w:cs="Calibri"/>
              <w:b/>
              <w:sz w:val="16"/>
              <w:szCs w:val="16"/>
            </w:rPr>
            <w:instrText xml:space="preserve">PAGE</w:instrText>
          </w:r>
          <w:r>
            <w:rPr>
              <w:rFonts w:ascii="Calibri" w:hAnsi="Calibri" w:eastAsia="Calibri" w:cs="Calibri"/>
              <w:b/>
              <w:sz w:val="16"/>
              <w:szCs w:val="16"/>
            </w:rPr>
            <w:fldChar w:fldCharType="separate"/>
          </w:r>
          <w:r>
            <w:rPr>
              <w:rFonts w:ascii="Calibri" w:hAnsi="Calibri" w:eastAsia="Calibri" w:cs="Calibri"/>
              <w:b/>
              <w:sz w:val="16"/>
              <w:szCs w:val="16"/>
            </w:rPr>
            <w:fldChar w:fldCharType="end"/>
          </w:r>
          <w:r>
            <w:rPr>
              <w:rFonts w:ascii="Calibri" w:hAnsi="Calibri" w:eastAsia="Calibri" w:cs="Calibri"/>
              <w:b/>
              <w:sz w:val="16"/>
              <w:szCs w:val="16"/>
              <w:rtl w:val="0"/>
            </w:rPr>
            <w:t xml:space="preserve"> of </w:t>
          </w:r>
          <w:r>
            <w:rPr>
              <w:rFonts w:ascii="Calibri" w:hAnsi="Calibri" w:eastAsia="Calibri" w:cs="Calibri"/>
              <w:b/>
              <w:sz w:val="16"/>
              <w:szCs w:val="16"/>
            </w:rPr>
            <w:fldChar w:fldCharType="begin"/>
          </w:r>
          <w:r>
            <w:rPr>
              <w:rFonts w:ascii="Calibri" w:hAnsi="Calibri" w:eastAsia="Calibri" w:cs="Calibri"/>
              <w:b/>
              <w:sz w:val="16"/>
              <w:szCs w:val="16"/>
            </w:rPr>
            <w:instrText xml:space="preserve">NUMPAGES</w:instrText>
          </w:r>
          <w:r>
            <w:rPr>
              <w:rFonts w:ascii="Calibri" w:hAnsi="Calibri" w:eastAsia="Calibri" w:cs="Calibri"/>
              <w:b/>
              <w:sz w:val="16"/>
              <w:szCs w:val="16"/>
            </w:rPr>
            <w:fldChar w:fldCharType="separate"/>
          </w:r>
          <w:r>
            <w:rPr>
              <w:rFonts w:ascii="Calibri" w:hAnsi="Calibri" w:eastAsia="Calibri" w:cs="Calibri"/>
              <w:b/>
              <w:sz w:val="16"/>
              <w:szCs w:val="16"/>
            </w:rPr>
            <w:fldChar w:fldCharType="end"/>
          </w:r>
        </w:p>
      </w:tc>
      <w:tc>
        <w:tcPr>
          <w:tcBorders>
            <w:top w:val="nil"/>
            <w:bottom w:val="nil"/>
            <w:right w:val="nil"/>
          </w:tcBorders>
          <w:shd w:val="clear" w:color="auto" w:fill="auto"/>
          <w:tcMar>
            <w:top w:w="100" w:type="dxa"/>
            <w:left w:w="100" w:type="dxa"/>
            <w:bottom w:w="100" w:type="dxa"/>
            <w:right w:w="100" w:type="dxa"/>
          </w:tcMar>
          <w:vAlign w:val="center"/>
        </w:tcPr>
        <w:p>
          <w:pPr>
            <w:spacing w:after="60"/>
            <w:ind w:right="75"/>
            <w:jc w:val="right"/>
            <w:rPr>
              <w:rFonts w:ascii="Calibri" w:hAnsi="Calibri" w:eastAsia="Calibri" w:cs="Calibri"/>
              <w:b/>
              <w:color w:val="E35205"/>
              <w:sz w:val="16"/>
              <w:szCs w:val="16"/>
            </w:rPr>
          </w:pPr>
          <w:r>
            <w:rPr>
              <w:rFonts w:ascii="Calibri" w:hAnsi="Calibri" w:eastAsia="Calibri" w:cs="Calibri"/>
              <w:color w:val="E35205"/>
              <w:sz w:val="16"/>
              <w:szCs w:val="16"/>
              <w:rtl w:val="0"/>
            </w:rPr>
            <w:t>Version 1.0</w:t>
          </w:r>
          <w:r>
            <w:rPr>
              <w:rFonts w:ascii="Calibri" w:hAnsi="Calibri" w:eastAsia="Calibri" w:cs="Calibri"/>
              <w:b/>
              <w:color w:val="E35205"/>
              <w:sz w:val="16"/>
              <w:szCs w:val="16"/>
              <w:rtl w:val="0"/>
            </w:rPr>
            <w:t xml:space="preserve"> | </w:t>
          </w:r>
          <w:r>
            <w:rPr>
              <w:rFonts w:ascii="Calibri" w:hAnsi="Calibri" w:eastAsia="Calibri" w:cs="Calibri"/>
              <w:color w:val="E35205"/>
              <w:sz w:val="16"/>
              <w:szCs w:val="16"/>
              <w:rtl w:val="0"/>
            </w:rPr>
            <w:t>2022</w:t>
          </w:r>
        </w:p>
      </w:tc>
    </w:tr>
  </w:tbl>
  <w:p>
    <w:pPr>
      <w:spacing w:line="288" w:lineRule="auto"/>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tabs>
        <w:tab w:val="center" w:pos="4680"/>
        <w:tab w:val="right" w:pos="9360"/>
      </w:tabs>
      <w:spacing w:before="100" w:after="100" w:line="240" w:lineRule="auto"/>
      <w:ind w:left="0" w:right="0" w:firstLine="0"/>
      <w:jc w:val="left"/>
      <w:rPr>
        <w:rFonts w:ascii="Arial" w:hAnsi="Arial" w:eastAsia="Arial" w:cs="Arial"/>
        <w:b w:val="0"/>
        <w:i w:val="0"/>
        <w:smallCaps w:val="0"/>
        <w:strike w:val="0"/>
        <w:color w:val="000000"/>
        <w:sz w:val="22"/>
        <w:szCs w:val="22"/>
        <w:u w:val="none"/>
        <w:shd w:val="clear" w:fill="auto"/>
        <w:vertAlign w:val="baseline"/>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tabs>
        <w:tab w:val="center" w:pos="4680"/>
        <w:tab w:val="right" w:pos="9360"/>
      </w:tabs>
      <w:spacing w:before="100" w:after="100" w:line="240" w:lineRule="auto"/>
      <w:ind w:left="0" w:right="0" w:firstLine="0"/>
      <w:jc w:val="left"/>
      <w:rPr>
        <w:rFonts w:ascii="Arial" w:hAnsi="Arial" w:eastAsia="Arial" w:cs="Arial"/>
        <w:b w:val="0"/>
        <w:i w:val="0"/>
        <w:smallCaps w:val="0"/>
        <w:strike w:val="0"/>
        <w:color w:val="000000"/>
        <w:sz w:val="22"/>
        <w:szCs w:val="22"/>
        <w:u w:val="none"/>
        <w:shd w:val="clear" w:fill="auto"/>
        <w:vertAlign w:val="baseline"/>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4">
    <w:p>
      <w:pPr>
        <w:spacing w:line="276" w:lineRule="auto"/>
      </w:pPr>
      <w:r>
        <w:separator/>
      </w:r>
    </w:p>
  </w:footnote>
  <w:footnote w:type="continuationSeparator" w:id="5">
    <w:p>
      <w:pPr>
        <w:spacing w:line="276" w:lineRule="auto"/>
      </w:pPr>
      <w:r>
        <w:continuationSeparator/>
      </w:r>
    </w:p>
  </w:footnote>
  <w:footnote w:id="0">
    <w:p>
      <w:pPr>
        <w:spacing w:line="240" w:lineRule="auto"/>
        <w:rPr>
          <w:sz w:val="20"/>
          <w:szCs w:val="20"/>
        </w:rPr>
      </w:pPr>
      <w:r>
        <w:rPr>
          <w:vertAlign w:val="superscript"/>
        </w:rPr>
        <w:footnoteRef/>
      </w:r>
      <w:r>
        <w:rPr>
          <w:sz w:val="20"/>
          <w:szCs w:val="20"/>
          <w:rtl w:val="0"/>
        </w:rPr>
        <w:t xml:space="preserve"> </w:t>
      </w:r>
      <w:r>
        <w:rPr>
          <w:sz w:val="16"/>
          <w:szCs w:val="16"/>
          <w:rtl w:val="0"/>
        </w:rPr>
        <w:t>For the purposes of this ITB, when the term “Contractor” is used, it refers to the bidder. The Schedules, submitted by the bidder whose bid is accepted after evaluation and who is awarded the Contract, will be included in the Contract.</w:t>
      </w:r>
    </w:p>
  </w:footnote>
  <w:footnote w:id="1">
    <w:p>
      <w:pPr>
        <w:spacing w:line="240" w:lineRule="auto"/>
        <w:rPr>
          <w:sz w:val="16"/>
          <w:szCs w:val="16"/>
        </w:rPr>
      </w:pPr>
      <w:r>
        <w:rPr>
          <w:vertAlign w:val="superscript"/>
        </w:rPr>
        <w:footnoteRef/>
      </w:r>
      <w:r>
        <w:rPr>
          <w:sz w:val="16"/>
          <w:szCs w:val="16"/>
          <w:rtl w:val="0"/>
        </w:rPr>
        <w:t xml:space="preserve"> For the purposes of this ITB, when the term “Contractor” is used, it refers to the bidder. The Schedules, submitted by the bidder whose bid is selected after evaluation and who is awarded the Contract, will be included in the Contract.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spacing w:before="93" w:after="60"/>
      <w:ind w:right="-60"/>
      <w:jc w:val="right"/>
      <w:rPr>
        <w:color w:val="E35205"/>
        <w:sz w:val="16"/>
        <w:szCs w:val="16"/>
      </w:rPr>
    </w:pPr>
    <w:r>
      <w:rPr>
        <w:color w:val="E35205"/>
        <w:sz w:val="16"/>
        <w:szCs w:val="16"/>
        <w:rtl w:val="0"/>
      </w:rPr>
      <w:t xml:space="preserve"> Solicitation | ITB | Section II: Evaluation Method and Criteria</w:t>
    </w:r>
    <w:r>
      <w:drawing>
        <wp:anchor distT="0" distB="0" distL="0" distR="0" simplePos="0" relativeHeight="251659264" behindDoc="0" locked="0" layoutInCell="1" allowOverlap="1">
          <wp:simplePos x="0" y="0"/>
          <wp:positionH relativeFrom="column">
            <wp:posOffset>0</wp:posOffset>
          </wp:positionH>
          <wp:positionV relativeFrom="paragraph">
            <wp:posOffset>38100</wp:posOffset>
          </wp:positionV>
          <wp:extent cx="1514475" cy="231775"/>
          <wp:effectExtent l="0" t="0" r="0" b="0"/>
          <wp:wrapSquare wrapText="bothSides"/>
          <wp:docPr id="1" name="image1.png"/>
          <wp:cNvGraphicFramePr/>
          <a:graphic xmlns:a="http://schemas.openxmlformats.org/drawingml/2006/main">
            <a:graphicData uri="http://schemas.openxmlformats.org/drawingml/2006/picture">
              <pic:pic xmlns:pic="http://schemas.openxmlformats.org/drawingml/2006/picture">
                <pic:nvPicPr>
                  <pic:cNvPr id="1" name="image1.png"/>
                  <pic:cNvPicPr preferRelativeResize="0"/>
                </pic:nvPicPr>
                <pic:blipFill>
                  <a:blip r:embed="rId1"/>
                  <a:srcRect/>
                  <a:stretch>
                    <a:fillRect/>
                  </a:stretch>
                </pic:blipFill>
                <pic:spPr>
                  <a:xfrm>
                    <a:off x="0" y="0"/>
                    <a:ext cx="1514475" cy="231458"/>
                  </a:xfrm>
                  <a:prstGeom prst="rect">
                    <a:avLst/>
                  </a:prstGeom>
                </pic:spPr>
              </pic:pic>
            </a:graphicData>
          </a:graphic>
        </wp:anchor>
      </w:drawing>
    </w:r>
  </w:p>
  <w:p>
    <w:pPr>
      <w:widowControl w:val="0"/>
      <w:spacing w:after="60"/>
      <w:ind w:right="-60"/>
      <w:jc w:val="right"/>
    </w:pPr>
    <w:r>
      <w:rPr>
        <w:color w:val="999999"/>
        <w:sz w:val="16"/>
        <w:szCs w:val="16"/>
        <w:rtl w:val="0"/>
      </w:rPr>
      <w:t xml:space="preserve">ITB ref. No.: </w:t>
    </w:r>
    <w:r>
      <w:rPr>
        <w:color w:val="999999"/>
        <w:sz w:val="16"/>
        <w:szCs w:val="16"/>
        <w:shd w:val="clear" w:fill="auto"/>
        <w:rtl w:val="0"/>
      </w:rPr>
      <w:t>[ITB/2023/49913</w:t>
    </w:r>
    <w:r>
      <w:rPr>
        <w:color w:val="999999"/>
        <w:sz w:val="16"/>
        <w:szCs w:val="16"/>
        <w:shd w:val="clear" w:fill="CCCCCC"/>
        <w:rtl w:val="0"/>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tabs>
        <w:tab w:val="center" w:pos="4680"/>
        <w:tab w:val="right" w:pos="9360"/>
      </w:tabs>
      <w:spacing w:before="100" w:after="100" w:line="240" w:lineRule="auto"/>
      <w:ind w:left="0" w:right="0" w:firstLine="0"/>
      <w:jc w:val="left"/>
      <w:rPr>
        <w:rFonts w:ascii="Arial" w:hAnsi="Arial" w:eastAsia="Arial" w:cs="Arial"/>
        <w:b w:val="0"/>
        <w:i w:val="0"/>
        <w:smallCaps w:val="0"/>
        <w:strike w:val="0"/>
        <w:color w:val="000000"/>
        <w:sz w:val="22"/>
        <w:szCs w:val="22"/>
        <w:u w:val="none"/>
        <w:shd w:val="clear" w:fill="auto"/>
        <w:vertAlign w:val="baseline"/>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keepNext w:val="0"/>
      <w:keepLines w:val="0"/>
      <w:widowControl/>
      <w:pBdr>
        <w:top w:val="none" w:color="000000" w:sz="0" w:space="0"/>
        <w:left w:val="none" w:color="000000" w:sz="0" w:space="0"/>
        <w:bottom w:val="none" w:color="000000" w:sz="0" w:space="0"/>
        <w:right w:val="none" w:color="000000" w:sz="0" w:space="0"/>
        <w:between w:val="none" w:color="000000" w:sz="0" w:space="0"/>
      </w:pBdr>
      <w:shd w:val="clear" w:fill="auto"/>
      <w:tabs>
        <w:tab w:val="center" w:pos="4680"/>
        <w:tab w:val="right" w:pos="9360"/>
      </w:tabs>
      <w:spacing w:before="100" w:after="100" w:line="240" w:lineRule="auto"/>
      <w:ind w:left="0" w:right="0" w:firstLine="0"/>
      <w:jc w:val="left"/>
      <w:rPr>
        <w:rFonts w:ascii="Arial" w:hAnsi="Arial" w:eastAsia="Arial" w:cs="Arial"/>
        <w:b w:val="0"/>
        <w:i w:val="0"/>
        <w:smallCaps w:val="0"/>
        <w:strike w:val="0"/>
        <w:color w:val="000000"/>
        <w:sz w:val="2"/>
        <w:szCs w:val="2"/>
        <w:u w:val="none"/>
        <w:shd w:val="clear" w:fill="auto"/>
        <w:vertAlign w:val="baseline"/>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spacing w:before="93" w:after="60"/>
      <w:ind w:right="-60"/>
      <w:jc w:val="right"/>
      <w:rPr>
        <w:color w:val="E35205"/>
        <w:sz w:val="16"/>
        <w:szCs w:val="16"/>
      </w:rPr>
    </w:pPr>
    <w:r>
      <w:rPr>
        <w:color w:val="E35205"/>
        <w:sz w:val="16"/>
        <w:szCs w:val="16"/>
        <w:rtl w:val="0"/>
      </w:rPr>
      <w:t>Solicitation | ITB | Section V: Requirements</w:t>
    </w:r>
    <w:r>
      <w:drawing>
        <wp:anchor distT="0" distB="0" distL="0" distR="0" simplePos="0" relativeHeight="251659264" behindDoc="0" locked="0" layoutInCell="1" allowOverlap="1">
          <wp:simplePos x="0" y="0"/>
          <wp:positionH relativeFrom="column">
            <wp:posOffset>0</wp:posOffset>
          </wp:positionH>
          <wp:positionV relativeFrom="paragraph">
            <wp:posOffset>114300</wp:posOffset>
          </wp:positionV>
          <wp:extent cx="1514475" cy="231775"/>
          <wp:effectExtent l="0" t="0" r="0" b="0"/>
          <wp:wrapSquare wrapText="bothSides"/>
          <wp:docPr id="2" name="image1.png"/>
          <wp:cNvGraphicFramePr/>
          <a:graphic xmlns:a="http://schemas.openxmlformats.org/drawingml/2006/main">
            <a:graphicData uri="http://schemas.openxmlformats.org/drawingml/2006/picture">
              <pic:pic xmlns:pic="http://schemas.openxmlformats.org/drawingml/2006/picture">
                <pic:nvPicPr>
                  <pic:cNvPr id="2" name="image1.png"/>
                  <pic:cNvPicPr preferRelativeResize="0"/>
                </pic:nvPicPr>
                <pic:blipFill>
                  <a:blip r:embed="rId1"/>
                  <a:srcRect/>
                  <a:stretch>
                    <a:fillRect/>
                  </a:stretch>
                </pic:blipFill>
                <pic:spPr>
                  <a:xfrm>
                    <a:off x="0" y="0"/>
                    <a:ext cx="1514475" cy="231458"/>
                  </a:xfrm>
                  <a:prstGeom prst="rect">
                    <a:avLst/>
                  </a:prstGeom>
                </pic:spPr>
              </pic:pic>
            </a:graphicData>
          </a:graphic>
        </wp:anchor>
      </w:drawing>
    </w:r>
  </w:p>
  <w:p>
    <w:pPr>
      <w:widowControl w:val="0"/>
      <w:spacing w:after="60"/>
      <w:ind w:right="-60"/>
      <w:jc w:val="right"/>
      <w:rPr>
        <w:b/>
        <w:color w:val="999999"/>
        <w:sz w:val="16"/>
        <w:szCs w:val="16"/>
        <w:shd w:val="clear" w:fill="CCCCCC"/>
      </w:rPr>
    </w:pPr>
    <w:r>
      <w:rPr>
        <w:b/>
        <w:color w:val="999999"/>
        <w:sz w:val="16"/>
        <w:szCs w:val="16"/>
        <w:rtl w:val="0"/>
      </w:rPr>
      <w:t>ITB ref. No.: ITB/2023/49913</w:t>
    </w:r>
  </w:p>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7F5DA8"/>
    <w:multiLevelType w:val="singleLevel"/>
    <w:tmpl w:val="837F5DA8"/>
    <w:lvl w:ilvl="0" w:tentative="0">
      <w:start w:val="1"/>
      <w:numFmt w:val="bullet"/>
      <w:lvlText w:val=""/>
      <w:lvlJc w:val="left"/>
      <w:pPr>
        <w:tabs>
          <w:tab w:val="left" w:pos="420"/>
        </w:tabs>
        <w:ind w:left="420" w:leftChars="0" w:hanging="420" w:firstLineChars="0"/>
      </w:pPr>
      <w:rPr>
        <w:rFonts w:hint="default" w:ascii="Wingdings" w:hAnsi="Wingdings"/>
      </w:rPr>
    </w:lvl>
  </w:abstractNum>
  <w:abstractNum w:abstractNumId="1">
    <w:nsid w:val="9239341B"/>
    <w:multiLevelType w:val="multilevel"/>
    <w:tmpl w:val="9239341B"/>
    <w:lvl w:ilvl="0" w:tentative="0">
      <w:start w:val="1"/>
      <w:numFmt w:val="bullet"/>
      <w:lvlText w:val="●"/>
      <w:lvlJc w:val="left"/>
      <w:pPr>
        <w:ind w:left="360" w:hanging="360"/>
      </w:pPr>
      <w:rPr>
        <w:rFonts w:ascii="Noto Sans Symbols" w:hAnsi="Noto Sans Symbols" w:eastAsia="Noto Sans Symbols" w:cs="Noto Sans Symbols"/>
      </w:rPr>
    </w:lvl>
    <w:lvl w:ilvl="1" w:tentative="0">
      <w:start w:val="1"/>
      <w:numFmt w:val="bullet"/>
      <w:lvlText w:val=""/>
      <w:lvlJc w:val="left"/>
      <w:pPr>
        <w:ind w:left="0" w:firstLine="0"/>
      </w:pPr>
    </w:lvl>
    <w:lvl w:ilvl="2" w:tentative="0">
      <w:start w:val="1"/>
      <w:numFmt w:val="bullet"/>
      <w:lvlText w:val=""/>
      <w:lvlJc w:val="left"/>
      <w:pPr>
        <w:ind w:left="0" w:firstLine="0"/>
      </w:pPr>
    </w:lvl>
    <w:lvl w:ilvl="3" w:tentative="0">
      <w:start w:val="1"/>
      <w:numFmt w:val="bullet"/>
      <w:lvlText w:val=""/>
      <w:lvlJc w:val="left"/>
      <w:pPr>
        <w:ind w:left="0" w:firstLine="0"/>
      </w:pPr>
    </w:lvl>
    <w:lvl w:ilvl="4" w:tentative="0">
      <w:start w:val="1"/>
      <w:numFmt w:val="bullet"/>
      <w:lvlText w:val=""/>
      <w:lvlJc w:val="left"/>
      <w:pPr>
        <w:ind w:left="0" w:firstLine="0"/>
      </w:pPr>
    </w:lvl>
    <w:lvl w:ilvl="5" w:tentative="0">
      <w:start w:val="1"/>
      <w:numFmt w:val="bullet"/>
      <w:lvlText w:val=""/>
      <w:lvlJc w:val="left"/>
      <w:pPr>
        <w:ind w:left="0" w:firstLine="0"/>
      </w:pPr>
    </w:lvl>
    <w:lvl w:ilvl="6" w:tentative="0">
      <w:start w:val="1"/>
      <w:numFmt w:val="bullet"/>
      <w:lvlText w:val=""/>
      <w:lvlJc w:val="left"/>
      <w:pPr>
        <w:ind w:left="0" w:firstLine="0"/>
      </w:pPr>
    </w:lvl>
    <w:lvl w:ilvl="7" w:tentative="0">
      <w:start w:val="1"/>
      <w:numFmt w:val="bullet"/>
      <w:lvlText w:val=""/>
      <w:lvlJc w:val="left"/>
      <w:pPr>
        <w:ind w:left="0" w:firstLine="0"/>
      </w:pPr>
    </w:lvl>
    <w:lvl w:ilvl="8" w:tentative="0">
      <w:start w:val="1"/>
      <w:numFmt w:val="bullet"/>
      <w:lvlText w:val=""/>
      <w:lvlJc w:val="left"/>
      <w:pPr>
        <w:ind w:left="0" w:firstLine="0"/>
      </w:pPr>
    </w:lvl>
  </w:abstractNum>
  <w:abstractNum w:abstractNumId="2">
    <w:nsid w:val="9C8AC8EF"/>
    <w:multiLevelType w:val="multilevel"/>
    <w:tmpl w:val="9C8AC8EF"/>
    <w:lvl w:ilvl="0" w:tentative="0">
      <w:start w:val="1"/>
      <w:numFmt w:val="bullet"/>
      <w:lvlText w:val="●"/>
      <w:lvlJc w:val="left"/>
      <w:pPr>
        <w:ind w:left="720" w:hanging="360"/>
      </w:pPr>
      <w:rPr>
        <w:u w:val="none"/>
      </w:rPr>
    </w:lvl>
    <w:lvl w:ilvl="1" w:tentative="0">
      <w:start w:val="1"/>
      <w:numFmt w:val="bullet"/>
      <w:lvlText w:val="○"/>
      <w:lvlJc w:val="left"/>
      <w:pPr>
        <w:ind w:left="1440" w:hanging="360"/>
      </w:pPr>
      <w:rPr>
        <w:u w:val="none"/>
      </w:rPr>
    </w:lvl>
    <w:lvl w:ilvl="2" w:tentative="0">
      <w:start w:val="1"/>
      <w:numFmt w:val="bullet"/>
      <w:lvlText w:val="■"/>
      <w:lvlJc w:val="left"/>
      <w:pPr>
        <w:ind w:left="2160" w:hanging="360"/>
      </w:pPr>
      <w:rPr>
        <w:u w:val="none"/>
      </w:rPr>
    </w:lvl>
    <w:lvl w:ilvl="3" w:tentative="0">
      <w:start w:val="1"/>
      <w:numFmt w:val="bullet"/>
      <w:lvlText w:val="●"/>
      <w:lvlJc w:val="left"/>
      <w:pPr>
        <w:ind w:left="2880" w:hanging="360"/>
      </w:pPr>
      <w:rPr>
        <w:u w:val="none"/>
      </w:rPr>
    </w:lvl>
    <w:lvl w:ilvl="4" w:tentative="0">
      <w:start w:val="1"/>
      <w:numFmt w:val="bullet"/>
      <w:lvlText w:val="○"/>
      <w:lvlJc w:val="left"/>
      <w:pPr>
        <w:ind w:left="3600" w:hanging="360"/>
      </w:pPr>
      <w:rPr>
        <w:u w:val="none"/>
      </w:rPr>
    </w:lvl>
    <w:lvl w:ilvl="5" w:tentative="0">
      <w:start w:val="1"/>
      <w:numFmt w:val="bullet"/>
      <w:lvlText w:val="■"/>
      <w:lvlJc w:val="left"/>
      <w:pPr>
        <w:ind w:left="4320" w:hanging="360"/>
      </w:pPr>
      <w:rPr>
        <w:u w:val="none"/>
      </w:rPr>
    </w:lvl>
    <w:lvl w:ilvl="6" w:tentative="0">
      <w:start w:val="1"/>
      <w:numFmt w:val="bullet"/>
      <w:lvlText w:val="●"/>
      <w:lvlJc w:val="left"/>
      <w:pPr>
        <w:ind w:left="5040" w:hanging="360"/>
      </w:pPr>
      <w:rPr>
        <w:u w:val="none"/>
      </w:rPr>
    </w:lvl>
    <w:lvl w:ilvl="7" w:tentative="0">
      <w:start w:val="1"/>
      <w:numFmt w:val="bullet"/>
      <w:lvlText w:val="○"/>
      <w:lvlJc w:val="left"/>
      <w:pPr>
        <w:ind w:left="5760" w:hanging="360"/>
      </w:pPr>
      <w:rPr>
        <w:u w:val="none"/>
      </w:rPr>
    </w:lvl>
    <w:lvl w:ilvl="8" w:tentative="0">
      <w:start w:val="1"/>
      <w:numFmt w:val="bullet"/>
      <w:lvlText w:val="■"/>
      <w:lvlJc w:val="left"/>
      <w:pPr>
        <w:ind w:left="6480" w:hanging="360"/>
      </w:pPr>
      <w:rPr>
        <w:u w:val="none"/>
      </w:rPr>
    </w:lvl>
  </w:abstractNum>
  <w:abstractNum w:abstractNumId="3">
    <w:nsid w:val="B5E306ED"/>
    <w:multiLevelType w:val="multilevel"/>
    <w:tmpl w:val="B5E306ED"/>
    <w:lvl w:ilvl="0" w:tentative="0">
      <w:start w:val="1"/>
      <w:numFmt w:val="decimal"/>
      <w:lvlText w:val="%1."/>
      <w:lvlJc w:val="left"/>
      <w:pPr>
        <w:ind w:left="360" w:hanging="360"/>
      </w:pPr>
      <w:rPr>
        <w:rFonts w:ascii="Arial" w:hAnsi="Arial" w:eastAsia="Arial" w:cs="Arial"/>
        <w:b/>
        <w:shd w:val="clear" w:fill="auto"/>
      </w:rPr>
    </w:lvl>
    <w:lvl w:ilvl="1" w:tentative="0">
      <w:start w:val="1"/>
      <w:numFmt w:val="lowerLetter"/>
      <w:lvlText w:val="%2."/>
      <w:lvlJc w:val="left"/>
      <w:pPr>
        <w:ind w:left="1080" w:hanging="360"/>
      </w:pPr>
    </w:lvl>
    <w:lvl w:ilvl="2" w:tentative="0">
      <w:start w:val="1"/>
      <w:numFmt w:val="lowerRoman"/>
      <w:lvlText w:val="%3."/>
      <w:lvlJc w:val="right"/>
      <w:pPr>
        <w:ind w:left="1800" w:hanging="180"/>
      </w:pPr>
    </w:lvl>
    <w:lvl w:ilvl="3" w:tentative="0">
      <w:start w:val="1"/>
      <w:numFmt w:val="decimal"/>
      <w:lvlText w:val="%4."/>
      <w:lvlJc w:val="left"/>
      <w:pPr>
        <w:ind w:left="2520" w:hanging="360"/>
      </w:pPr>
    </w:lvl>
    <w:lvl w:ilvl="4" w:tentative="0">
      <w:start w:val="1"/>
      <w:numFmt w:val="lowerLetter"/>
      <w:lvlText w:val="%5."/>
      <w:lvlJc w:val="left"/>
      <w:pPr>
        <w:ind w:left="3240" w:hanging="360"/>
      </w:pPr>
    </w:lvl>
    <w:lvl w:ilvl="5" w:tentative="0">
      <w:start w:val="1"/>
      <w:numFmt w:val="lowerRoman"/>
      <w:lvlText w:val="%6."/>
      <w:lvlJc w:val="right"/>
      <w:pPr>
        <w:ind w:left="3960" w:hanging="180"/>
      </w:pPr>
    </w:lvl>
    <w:lvl w:ilvl="6" w:tentative="0">
      <w:start w:val="1"/>
      <w:numFmt w:val="decimal"/>
      <w:lvlText w:val="%7."/>
      <w:lvlJc w:val="left"/>
      <w:pPr>
        <w:ind w:left="4680" w:hanging="360"/>
      </w:pPr>
    </w:lvl>
    <w:lvl w:ilvl="7" w:tentative="0">
      <w:start w:val="1"/>
      <w:numFmt w:val="lowerLetter"/>
      <w:lvlText w:val="%8."/>
      <w:lvlJc w:val="left"/>
      <w:pPr>
        <w:ind w:left="5400" w:hanging="360"/>
      </w:pPr>
    </w:lvl>
    <w:lvl w:ilvl="8" w:tentative="0">
      <w:start w:val="1"/>
      <w:numFmt w:val="lowerRoman"/>
      <w:lvlText w:val="%9."/>
      <w:lvlJc w:val="right"/>
      <w:pPr>
        <w:ind w:left="6120" w:hanging="180"/>
      </w:pPr>
    </w:lvl>
  </w:abstractNum>
  <w:abstractNum w:abstractNumId="4">
    <w:nsid w:val="BF205925"/>
    <w:multiLevelType w:val="multilevel"/>
    <w:tmpl w:val="BF205925"/>
    <w:lvl w:ilvl="0" w:tentative="0">
      <w:start w:val="1"/>
      <w:numFmt w:val="bullet"/>
      <w:lvlText w:val="●"/>
      <w:lvlJc w:val="left"/>
      <w:pPr>
        <w:ind w:left="720" w:hanging="360"/>
      </w:pPr>
      <w:rPr>
        <w:rFonts w:ascii="Noto Sans Symbols" w:hAnsi="Noto Sans Symbols" w:eastAsia="Noto Sans Symbols" w:cs="Noto Sans Symbols"/>
        <w:shd w:val="clear" w:fill="auto"/>
      </w:rPr>
    </w:lvl>
    <w:lvl w:ilvl="1" w:tentative="0">
      <w:start w:val="1"/>
      <w:numFmt w:val="bullet"/>
      <w:lvlText w:val="o"/>
      <w:lvlJc w:val="left"/>
      <w:pPr>
        <w:ind w:left="1440" w:hanging="360"/>
      </w:pPr>
      <w:rPr>
        <w:rFonts w:ascii="Courier New" w:hAnsi="Courier New" w:eastAsia="Courier New" w:cs="Courier New"/>
      </w:rPr>
    </w:lvl>
    <w:lvl w:ilvl="2" w:tentative="0">
      <w:start w:val="1"/>
      <w:numFmt w:val="bullet"/>
      <w:lvlText w:val="▪"/>
      <w:lvlJc w:val="left"/>
      <w:pPr>
        <w:ind w:left="2160" w:hanging="360"/>
      </w:pPr>
      <w:rPr>
        <w:rFonts w:ascii="Noto Sans Symbols" w:hAnsi="Noto Sans Symbols" w:eastAsia="Noto Sans Symbols" w:cs="Noto Sans Symbols"/>
      </w:rPr>
    </w:lvl>
    <w:lvl w:ilvl="3" w:tentative="0">
      <w:start w:val="1"/>
      <w:numFmt w:val="bullet"/>
      <w:lvlText w:val="●"/>
      <w:lvlJc w:val="left"/>
      <w:pPr>
        <w:ind w:left="2880" w:hanging="360"/>
      </w:pPr>
      <w:rPr>
        <w:rFonts w:ascii="Noto Sans Symbols" w:hAnsi="Noto Sans Symbols" w:eastAsia="Noto Sans Symbols" w:cs="Noto Sans Symbols"/>
      </w:rPr>
    </w:lvl>
    <w:lvl w:ilvl="4" w:tentative="0">
      <w:start w:val="1"/>
      <w:numFmt w:val="bullet"/>
      <w:lvlText w:val="o"/>
      <w:lvlJc w:val="left"/>
      <w:pPr>
        <w:ind w:left="3600" w:hanging="360"/>
      </w:pPr>
      <w:rPr>
        <w:rFonts w:ascii="Courier New" w:hAnsi="Courier New" w:eastAsia="Courier New" w:cs="Courier New"/>
      </w:rPr>
    </w:lvl>
    <w:lvl w:ilvl="5" w:tentative="0">
      <w:start w:val="1"/>
      <w:numFmt w:val="bullet"/>
      <w:lvlText w:val="▪"/>
      <w:lvlJc w:val="left"/>
      <w:pPr>
        <w:ind w:left="4320" w:hanging="360"/>
      </w:pPr>
      <w:rPr>
        <w:rFonts w:ascii="Noto Sans Symbols" w:hAnsi="Noto Sans Symbols" w:eastAsia="Noto Sans Symbols" w:cs="Noto Sans Symbols"/>
      </w:rPr>
    </w:lvl>
    <w:lvl w:ilvl="6" w:tentative="0">
      <w:start w:val="1"/>
      <w:numFmt w:val="bullet"/>
      <w:lvlText w:val="●"/>
      <w:lvlJc w:val="left"/>
      <w:pPr>
        <w:ind w:left="5040" w:hanging="360"/>
      </w:pPr>
      <w:rPr>
        <w:rFonts w:ascii="Noto Sans Symbols" w:hAnsi="Noto Sans Symbols" w:eastAsia="Noto Sans Symbols" w:cs="Noto Sans Symbols"/>
      </w:rPr>
    </w:lvl>
    <w:lvl w:ilvl="7" w:tentative="0">
      <w:start w:val="1"/>
      <w:numFmt w:val="bullet"/>
      <w:lvlText w:val="o"/>
      <w:lvlJc w:val="left"/>
      <w:pPr>
        <w:ind w:left="5760" w:hanging="360"/>
      </w:pPr>
      <w:rPr>
        <w:rFonts w:ascii="Courier New" w:hAnsi="Courier New" w:eastAsia="Courier New" w:cs="Courier New"/>
      </w:rPr>
    </w:lvl>
    <w:lvl w:ilvl="8" w:tentative="0">
      <w:start w:val="1"/>
      <w:numFmt w:val="bullet"/>
      <w:lvlText w:val="▪"/>
      <w:lvlJc w:val="left"/>
      <w:pPr>
        <w:ind w:left="6480" w:hanging="360"/>
      </w:pPr>
      <w:rPr>
        <w:rFonts w:ascii="Noto Sans Symbols" w:hAnsi="Noto Sans Symbols" w:eastAsia="Noto Sans Symbols" w:cs="Noto Sans Symbols"/>
      </w:rPr>
    </w:lvl>
  </w:abstractNum>
  <w:abstractNum w:abstractNumId="5">
    <w:nsid w:val="C8879AEF"/>
    <w:multiLevelType w:val="multilevel"/>
    <w:tmpl w:val="C8879AEF"/>
    <w:lvl w:ilvl="0" w:tentative="0">
      <w:start w:val="1"/>
      <w:numFmt w:val="bullet"/>
      <w:lvlText w:val="●"/>
      <w:lvlJc w:val="left"/>
      <w:pPr>
        <w:ind w:left="1440" w:hanging="360"/>
      </w:pPr>
      <w:rPr>
        <w:rFonts w:ascii="Noto Sans Symbols" w:hAnsi="Noto Sans Symbols" w:eastAsia="Noto Sans Symbols" w:cs="Noto Sans Symbols"/>
        <w:color w:val="000000"/>
      </w:rPr>
    </w:lvl>
    <w:lvl w:ilvl="1" w:tentative="0">
      <w:start w:val="1"/>
      <w:numFmt w:val="bullet"/>
      <w:lvlText w:val="o"/>
      <w:lvlJc w:val="left"/>
      <w:pPr>
        <w:ind w:left="2160" w:hanging="360"/>
      </w:pPr>
      <w:rPr>
        <w:rFonts w:ascii="Courier New" w:hAnsi="Courier New" w:eastAsia="Courier New" w:cs="Courier New"/>
      </w:rPr>
    </w:lvl>
    <w:lvl w:ilvl="2" w:tentative="0">
      <w:start w:val="1"/>
      <w:numFmt w:val="bullet"/>
      <w:lvlText w:val="▪"/>
      <w:lvlJc w:val="left"/>
      <w:pPr>
        <w:ind w:left="2880" w:hanging="360"/>
      </w:pPr>
      <w:rPr>
        <w:rFonts w:ascii="Noto Sans Symbols" w:hAnsi="Noto Sans Symbols" w:eastAsia="Noto Sans Symbols" w:cs="Noto Sans Symbols"/>
      </w:rPr>
    </w:lvl>
    <w:lvl w:ilvl="3" w:tentative="0">
      <w:start w:val="1"/>
      <w:numFmt w:val="bullet"/>
      <w:lvlText w:val="●"/>
      <w:lvlJc w:val="left"/>
      <w:pPr>
        <w:ind w:left="3600" w:hanging="360"/>
      </w:pPr>
      <w:rPr>
        <w:rFonts w:ascii="Noto Sans Symbols" w:hAnsi="Noto Sans Symbols" w:eastAsia="Noto Sans Symbols" w:cs="Noto Sans Symbols"/>
      </w:rPr>
    </w:lvl>
    <w:lvl w:ilvl="4" w:tentative="0">
      <w:start w:val="1"/>
      <w:numFmt w:val="bullet"/>
      <w:lvlText w:val="o"/>
      <w:lvlJc w:val="left"/>
      <w:pPr>
        <w:ind w:left="4320" w:hanging="360"/>
      </w:pPr>
      <w:rPr>
        <w:rFonts w:ascii="Courier New" w:hAnsi="Courier New" w:eastAsia="Courier New" w:cs="Courier New"/>
      </w:rPr>
    </w:lvl>
    <w:lvl w:ilvl="5" w:tentative="0">
      <w:start w:val="1"/>
      <w:numFmt w:val="bullet"/>
      <w:lvlText w:val="▪"/>
      <w:lvlJc w:val="left"/>
      <w:pPr>
        <w:ind w:left="5040" w:hanging="360"/>
      </w:pPr>
      <w:rPr>
        <w:rFonts w:ascii="Noto Sans Symbols" w:hAnsi="Noto Sans Symbols" w:eastAsia="Noto Sans Symbols" w:cs="Noto Sans Symbols"/>
      </w:rPr>
    </w:lvl>
    <w:lvl w:ilvl="6" w:tentative="0">
      <w:start w:val="1"/>
      <w:numFmt w:val="bullet"/>
      <w:lvlText w:val="●"/>
      <w:lvlJc w:val="left"/>
      <w:pPr>
        <w:ind w:left="5760" w:hanging="360"/>
      </w:pPr>
      <w:rPr>
        <w:rFonts w:ascii="Noto Sans Symbols" w:hAnsi="Noto Sans Symbols" w:eastAsia="Noto Sans Symbols" w:cs="Noto Sans Symbols"/>
      </w:rPr>
    </w:lvl>
    <w:lvl w:ilvl="7" w:tentative="0">
      <w:start w:val="1"/>
      <w:numFmt w:val="bullet"/>
      <w:lvlText w:val="o"/>
      <w:lvlJc w:val="left"/>
      <w:pPr>
        <w:ind w:left="6480" w:hanging="360"/>
      </w:pPr>
      <w:rPr>
        <w:rFonts w:ascii="Courier New" w:hAnsi="Courier New" w:eastAsia="Courier New" w:cs="Courier New"/>
      </w:rPr>
    </w:lvl>
    <w:lvl w:ilvl="8" w:tentative="0">
      <w:start w:val="1"/>
      <w:numFmt w:val="bullet"/>
      <w:lvlText w:val="▪"/>
      <w:lvlJc w:val="left"/>
      <w:pPr>
        <w:ind w:left="7200" w:hanging="360"/>
      </w:pPr>
      <w:rPr>
        <w:rFonts w:ascii="Noto Sans Symbols" w:hAnsi="Noto Sans Symbols" w:eastAsia="Noto Sans Symbols" w:cs="Noto Sans Symbols"/>
      </w:rPr>
    </w:lvl>
  </w:abstractNum>
  <w:abstractNum w:abstractNumId="6">
    <w:nsid w:val="CF092B84"/>
    <w:multiLevelType w:val="multilevel"/>
    <w:tmpl w:val="CF092B84"/>
    <w:lvl w:ilvl="0" w:tentative="0">
      <w:start w:val="1"/>
      <w:numFmt w:val="decimal"/>
      <w:lvlText w:val="%1."/>
      <w:lvlJc w:val="left"/>
      <w:pPr>
        <w:ind w:left="270" w:hanging="270"/>
      </w:pPr>
      <w:rPr>
        <w:u w:val="none"/>
      </w:rPr>
    </w:lvl>
    <w:lvl w:ilvl="1" w:tentative="0">
      <w:start w:val="1"/>
      <w:numFmt w:val="lowerLetter"/>
      <w:lvlText w:val="%2."/>
      <w:lvlJc w:val="left"/>
      <w:pPr>
        <w:ind w:left="1440" w:hanging="360"/>
      </w:pPr>
      <w:rPr>
        <w:u w:val="none"/>
      </w:rPr>
    </w:lvl>
    <w:lvl w:ilvl="2" w:tentative="0">
      <w:start w:val="1"/>
      <w:numFmt w:val="lowerRoman"/>
      <w:lvlText w:val="%3."/>
      <w:lvlJc w:val="right"/>
      <w:pPr>
        <w:ind w:left="2160" w:hanging="360"/>
      </w:pPr>
      <w:rPr>
        <w:u w:val="none"/>
      </w:rPr>
    </w:lvl>
    <w:lvl w:ilvl="3" w:tentative="0">
      <w:start w:val="1"/>
      <w:numFmt w:val="decimal"/>
      <w:lvlText w:val="%4."/>
      <w:lvlJc w:val="left"/>
      <w:pPr>
        <w:ind w:left="2880" w:hanging="360"/>
      </w:pPr>
      <w:rPr>
        <w:u w:val="none"/>
      </w:rPr>
    </w:lvl>
    <w:lvl w:ilvl="4" w:tentative="0">
      <w:start w:val="1"/>
      <w:numFmt w:val="lowerLetter"/>
      <w:lvlText w:val="%5."/>
      <w:lvlJc w:val="left"/>
      <w:pPr>
        <w:ind w:left="3600" w:hanging="360"/>
      </w:pPr>
      <w:rPr>
        <w:u w:val="none"/>
      </w:rPr>
    </w:lvl>
    <w:lvl w:ilvl="5" w:tentative="0">
      <w:start w:val="1"/>
      <w:numFmt w:val="lowerRoman"/>
      <w:lvlText w:val="%6."/>
      <w:lvlJc w:val="right"/>
      <w:pPr>
        <w:ind w:left="4320" w:hanging="360"/>
      </w:pPr>
      <w:rPr>
        <w:u w:val="none"/>
      </w:rPr>
    </w:lvl>
    <w:lvl w:ilvl="6" w:tentative="0">
      <w:start w:val="1"/>
      <w:numFmt w:val="decimal"/>
      <w:lvlText w:val="%7."/>
      <w:lvlJc w:val="left"/>
      <w:pPr>
        <w:ind w:left="5040" w:hanging="360"/>
      </w:pPr>
      <w:rPr>
        <w:u w:val="none"/>
      </w:rPr>
    </w:lvl>
    <w:lvl w:ilvl="7" w:tentative="0">
      <w:start w:val="1"/>
      <w:numFmt w:val="lowerLetter"/>
      <w:lvlText w:val="%8."/>
      <w:lvlJc w:val="left"/>
      <w:pPr>
        <w:ind w:left="5760" w:hanging="360"/>
      </w:pPr>
      <w:rPr>
        <w:u w:val="none"/>
      </w:rPr>
    </w:lvl>
    <w:lvl w:ilvl="8" w:tentative="0">
      <w:start w:val="1"/>
      <w:numFmt w:val="lowerRoman"/>
      <w:lvlText w:val="%9."/>
      <w:lvlJc w:val="right"/>
      <w:pPr>
        <w:ind w:left="6480" w:hanging="360"/>
      </w:pPr>
      <w:rPr>
        <w:u w:val="none"/>
      </w:rPr>
    </w:lvl>
  </w:abstractNum>
  <w:abstractNum w:abstractNumId="7">
    <w:nsid w:val="D0B0A86A"/>
    <w:multiLevelType w:val="singleLevel"/>
    <w:tmpl w:val="D0B0A86A"/>
    <w:lvl w:ilvl="0" w:tentative="0">
      <w:start w:val="1"/>
      <w:numFmt w:val="bullet"/>
      <w:lvlText w:val=""/>
      <w:lvlJc w:val="left"/>
      <w:pPr>
        <w:tabs>
          <w:tab w:val="left" w:pos="420"/>
        </w:tabs>
        <w:ind w:left="420" w:leftChars="0" w:hanging="420" w:firstLineChars="0"/>
      </w:pPr>
      <w:rPr>
        <w:rFonts w:hint="default" w:ascii="Wingdings" w:hAnsi="Wingdings"/>
      </w:rPr>
    </w:lvl>
  </w:abstractNum>
  <w:abstractNum w:abstractNumId="8">
    <w:nsid w:val="D7F9FE59"/>
    <w:multiLevelType w:val="multilevel"/>
    <w:tmpl w:val="D7F9FE59"/>
    <w:lvl w:ilvl="0" w:tentative="0">
      <w:start w:val="1"/>
      <w:numFmt w:val="decimal"/>
      <w:lvlText w:val="%1."/>
      <w:lvlJc w:val="left"/>
      <w:pPr>
        <w:ind w:left="720" w:hanging="360"/>
      </w:pPr>
      <w:rPr>
        <w:u w:val="none"/>
      </w:rPr>
    </w:lvl>
    <w:lvl w:ilvl="1" w:tentative="0">
      <w:start w:val="1"/>
      <w:numFmt w:val="lowerLetter"/>
      <w:lvlText w:val="%2."/>
      <w:lvlJc w:val="left"/>
      <w:pPr>
        <w:ind w:left="1440" w:hanging="360"/>
      </w:pPr>
      <w:rPr>
        <w:u w:val="none"/>
      </w:rPr>
    </w:lvl>
    <w:lvl w:ilvl="2" w:tentative="0">
      <w:start w:val="1"/>
      <w:numFmt w:val="lowerRoman"/>
      <w:lvlText w:val="%3."/>
      <w:lvlJc w:val="right"/>
      <w:pPr>
        <w:ind w:left="2160" w:hanging="360"/>
      </w:pPr>
      <w:rPr>
        <w:u w:val="none"/>
      </w:rPr>
    </w:lvl>
    <w:lvl w:ilvl="3" w:tentative="0">
      <w:start w:val="1"/>
      <w:numFmt w:val="decimal"/>
      <w:lvlText w:val="%4."/>
      <w:lvlJc w:val="left"/>
      <w:pPr>
        <w:ind w:left="2880" w:hanging="360"/>
      </w:pPr>
      <w:rPr>
        <w:u w:val="none"/>
      </w:rPr>
    </w:lvl>
    <w:lvl w:ilvl="4" w:tentative="0">
      <w:start w:val="1"/>
      <w:numFmt w:val="lowerLetter"/>
      <w:lvlText w:val="%5."/>
      <w:lvlJc w:val="left"/>
      <w:pPr>
        <w:ind w:left="3600" w:hanging="360"/>
      </w:pPr>
      <w:rPr>
        <w:u w:val="none"/>
      </w:rPr>
    </w:lvl>
    <w:lvl w:ilvl="5" w:tentative="0">
      <w:start w:val="1"/>
      <w:numFmt w:val="lowerRoman"/>
      <w:lvlText w:val="%6."/>
      <w:lvlJc w:val="right"/>
      <w:pPr>
        <w:ind w:left="4320" w:hanging="360"/>
      </w:pPr>
      <w:rPr>
        <w:u w:val="none"/>
      </w:rPr>
    </w:lvl>
    <w:lvl w:ilvl="6" w:tentative="0">
      <w:start w:val="1"/>
      <w:numFmt w:val="decimal"/>
      <w:lvlText w:val="%7."/>
      <w:lvlJc w:val="left"/>
      <w:pPr>
        <w:ind w:left="5040" w:hanging="360"/>
      </w:pPr>
      <w:rPr>
        <w:u w:val="none"/>
      </w:rPr>
    </w:lvl>
    <w:lvl w:ilvl="7" w:tentative="0">
      <w:start w:val="1"/>
      <w:numFmt w:val="lowerLetter"/>
      <w:lvlText w:val="%8."/>
      <w:lvlJc w:val="left"/>
      <w:pPr>
        <w:ind w:left="5760" w:hanging="360"/>
      </w:pPr>
      <w:rPr>
        <w:u w:val="none"/>
      </w:rPr>
    </w:lvl>
    <w:lvl w:ilvl="8" w:tentative="0">
      <w:start w:val="1"/>
      <w:numFmt w:val="lowerRoman"/>
      <w:lvlText w:val="%9."/>
      <w:lvlJc w:val="right"/>
      <w:pPr>
        <w:ind w:left="6480" w:hanging="360"/>
      </w:pPr>
      <w:rPr>
        <w:u w:val="none"/>
      </w:rPr>
    </w:lvl>
  </w:abstractNum>
  <w:abstractNum w:abstractNumId="9">
    <w:nsid w:val="DCBA6B53"/>
    <w:multiLevelType w:val="multilevel"/>
    <w:tmpl w:val="DCBA6B53"/>
    <w:lvl w:ilvl="0" w:tentative="0">
      <w:start w:val="1"/>
      <w:numFmt w:val="bullet"/>
      <w:lvlText w:val="●"/>
      <w:lvlJc w:val="left"/>
      <w:pPr>
        <w:ind w:left="720" w:hanging="360"/>
      </w:pPr>
      <w:rPr>
        <w:u w:val="none"/>
      </w:rPr>
    </w:lvl>
    <w:lvl w:ilvl="1" w:tentative="0">
      <w:start w:val="1"/>
      <w:numFmt w:val="bullet"/>
      <w:lvlText w:val="○"/>
      <w:lvlJc w:val="left"/>
      <w:pPr>
        <w:ind w:left="1440" w:hanging="360"/>
      </w:pPr>
      <w:rPr>
        <w:u w:val="none"/>
      </w:rPr>
    </w:lvl>
    <w:lvl w:ilvl="2" w:tentative="0">
      <w:start w:val="1"/>
      <w:numFmt w:val="bullet"/>
      <w:lvlText w:val="■"/>
      <w:lvlJc w:val="left"/>
      <w:pPr>
        <w:ind w:left="2160" w:hanging="360"/>
      </w:pPr>
      <w:rPr>
        <w:u w:val="none"/>
      </w:rPr>
    </w:lvl>
    <w:lvl w:ilvl="3" w:tentative="0">
      <w:start w:val="1"/>
      <w:numFmt w:val="bullet"/>
      <w:lvlText w:val="●"/>
      <w:lvlJc w:val="left"/>
      <w:pPr>
        <w:ind w:left="2880" w:hanging="360"/>
      </w:pPr>
      <w:rPr>
        <w:u w:val="none"/>
      </w:rPr>
    </w:lvl>
    <w:lvl w:ilvl="4" w:tentative="0">
      <w:start w:val="1"/>
      <w:numFmt w:val="bullet"/>
      <w:lvlText w:val="○"/>
      <w:lvlJc w:val="left"/>
      <w:pPr>
        <w:ind w:left="3600" w:hanging="360"/>
      </w:pPr>
      <w:rPr>
        <w:u w:val="none"/>
      </w:rPr>
    </w:lvl>
    <w:lvl w:ilvl="5" w:tentative="0">
      <w:start w:val="1"/>
      <w:numFmt w:val="bullet"/>
      <w:lvlText w:val="■"/>
      <w:lvlJc w:val="left"/>
      <w:pPr>
        <w:ind w:left="4320" w:hanging="360"/>
      </w:pPr>
      <w:rPr>
        <w:u w:val="none"/>
      </w:rPr>
    </w:lvl>
    <w:lvl w:ilvl="6" w:tentative="0">
      <w:start w:val="1"/>
      <w:numFmt w:val="bullet"/>
      <w:lvlText w:val="●"/>
      <w:lvlJc w:val="left"/>
      <w:pPr>
        <w:ind w:left="5040" w:hanging="360"/>
      </w:pPr>
      <w:rPr>
        <w:u w:val="none"/>
      </w:rPr>
    </w:lvl>
    <w:lvl w:ilvl="7" w:tentative="0">
      <w:start w:val="1"/>
      <w:numFmt w:val="bullet"/>
      <w:lvlText w:val="○"/>
      <w:lvlJc w:val="left"/>
      <w:pPr>
        <w:ind w:left="5760" w:hanging="360"/>
      </w:pPr>
      <w:rPr>
        <w:u w:val="none"/>
      </w:rPr>
    </w:lvl>
    <w:lvl w:ilvl="8" w:tentative="0">
      <w:start w:val="1"/>
      <w:numFmt w:val="bullet"/>
      <w:lvlText w:val="■"/>
      <w:lvlJc w:val="left"/>
      <w:pPr>
        <w:ind w:left="6480" w:hanging="360"/>
      </w:pPr>
      <w:rPr>
        <w:u w:val="none"/>
      </w:rPr>
    </w:lvl>
  </w:abstractNum>
  <w:abstractNum w:abstractNumId="10">
    <w:nsid w:val="F4B5D9F5"/>
    <w:multiLevelType w:val="multilevel"/>
    <w:tmpl w:val="F4B5D9F5"/>
    <w:lvl w:ilvl="0" w:tentative="0">
      <w:start w:val="1"/>
      <w:numFmt w:val="decimal"/>
      <w:lvlText w:val="(%1)"/>
      <w:lvlJc w:val="left"/>
      <w:pPr>
        <w:ind w:left="720" w:hanging="720"/>
      </w:pPr>
    </w:lvl>
    <w:lvl w:ilvl="1" w:tentative="0">
      <w:start w:val="1"/>
      <w:numFmt w:val="lowerLetter"/>
      <w:lvlText w:val="(%2)"/>
      <w:lvlJc w:val="left"/>
      <w:pPr>
        <w:ind w:left="1440" w:hanging="720"/>
      </w:pPr>
      <w:rPr>
        <w:rFonts w:ascii="Arial" w:hAnsi="Arial" w:eastAsia="Arial" w:cs="Arial"/>
      </w:rPr>
    </w:lvl>
    <w:lvl w:ilvl="2" w:tentative="0">
      <w:start w:val="1"/>
      <w:numFmt w:val="lowerLetter"/>
      <w:lvlText w:val="(%3)"/>
      <w:lvlJc w:val="right"/>
      <w:pPr>
        <w:ind w:left="1287" w:hanging="720"/>
      </w:pPr>
      <w:rPr>
        <w:rFonts w:ascii="Arial" w:hAnsi="Arial" w:eastAsia="Arial" w:cs="Arial"/>
      </w:rPr>
    </w:lvl>
    <w:lvl w:ilvl="3" w:tentative="0">
      <w:start w:val="1"/>
      <w:numFmt w:val="lowerRoman"/>
      <w:lvlText w:val="(%4)"/>
      <w:lvlJc w:val="left"/>
      <w:pPr>
        <w:ind w:left="3271" w:hanging="720"/>
      </w:pPr>
      <w:rPr>
        <w:rFonts w:ascii="Arial" w:hAnsi="Arial" w:eastAsia="Arial" w:cs="Arial"/>
        <w:b w:val="0"/>
      </w:rPr>
    </w:lvl>
    <w:lvl w:ilvl="4" w:tentative="0">
      <w:start w:val="1"/>
      <w:numFmt w:val="decimal"/>
      <w:lvlText w:val="(%1.%2.%3.%4.%5)"/>
      <w:lvlJc w:val="left"/>
      <w:pPr>
        <w:ind w:left="3600" w:hanging="720"/>
      </w:pPr>
    </w:lvl>
    <w:lvl w:ilvl="5" w:tentative="0">
      <w:start w:val="1"/>
      <w:numFmt w:val="decimal"/>
      <w:lvlText w:val="(%1.%2.%3.%4.%5.%6)"/>
      <w:lvlJc w:val="left"/>
      <w:pPr>
        <w:ind w:left="4320" w:hanging="720"/>
      </w:pPr>
    </w:lvl>
    <w:lvl w:ilvl="6" w:tentative="0">
      <w:start w:val="1"/>
      <w:numFmt w:val="decimal"/>
      <w:lvlText w:val="(%1.%2.%3.%4.%5.%6.%7)"/>
      <w:lvlJc w:val="left"/>
      <w:pPr>
        <w:ind w:left="5040" w:hanging="720"/>
      </w:pPr>
    </w:lvl>
    <w:lvl w:ilvl="7" w:tentative="0">
      <w:start w:val="1"/>
      <w:numFmt w:val="decimal"/>
      <w:lvlText w:val="(%1.%2.%3.%4.%5.%6.%7.%8)"/>
      <w:lvlJc w:val="left"/>
      <w:pPr>
        <w:ind w:left="5760" w:hanging="720"/>
      </w:pPr>
    </w:lvl>
    <w:lvl w:ilvl="8" w:tentative="0">
      <w:start w:val="1"/>
      <w:numFmt w:val="decimal"/>
      <w:lvlText w:val="(%1.%2.%3.%4.%5.%6.%7.%8.%9)"/>
      <w:lvlJc w:val="left"/>
      <w:pPr>
        <w:ind w:left="6480" w:hanging="720"/>
      </w:pPr>
    </w:lvl>
  </w:abstractNum>
  <w:abstractNum w:abstractNumId="11">
    <w:nsid w:val="0053208E"/>
    <w:multiLevelType w:val="multilevel"/>
    <w:tmpl w:val="0053208E"/>
    <w:lvl w:ilvl="0" w:tentative="0">
      <w:start w:val="1"/>
      <w:numFmt w:val="decimal"/>
      <w:lvlText w:val="%1."/>
      <w:lvlJc w:val="left"/>
      <w:pPr>
        <w:ind w:left="720" w:hanging="360"/>
      </w:pPr>
      <w:rPr>
        <w:rFonts w:ascii="Arial" w:hAnsi="Arial" w:eastAsia="Arial" w:cs="Arial"/>
        <w:b/>
        <w:u w:val="none"/>
      </w:rPr>
    </w:lvl>
    <w:lvl w:ilvl="1" w:tentative="0">
      <w:start w:val="1"/>
      <w:numFmt w:val="lowerLetter"/>
      <w:lvlText w:val="%2."/>
      <w:lvlJc w:val="left"/>
      <w:pPr>
        <w:ind w:left="1440" w:hanging="360"/>
      </w:pPr>
      <w:rPr>
        <w:u w:val="none"/>
      </w:rPr>
    </w:lvl>
    <w:lvl w:ilvl="2" w:tentative="0">
      <w:start w:val="1"/>
      <w:numFmt w:val="lowerRoman"/>
      <w:lvlText w:val="%3."/>
      <w:lvlJc w:val="right"/>
      <w:pPr>
        <w:ind w:left="2160" w:hanging="360"/>
      </w:pPr>
      <w:rPr>
        <w:u w:val="none"/>
      </w:rPr>
    </w:lvl>
    <w:lvl w:ilvl="3" w:tentative="0">
      <w:start w:val="1"/>
      <w:numFmt w:val="decimal"/>
      <w:lvlText w:val="%4."/>
      <w:lvlJc w:val="left"/>
      <w:pPr>
        <w:ind w:left="2880" w:hanging="360"/>
      </w:pPr>
      <w:rPr>
        <w:u w:val="none"/>
      </w:rPr>
    </w:lvl>
    <w:lvl w:ilvl="4" w:tentative="0">
      <w:start w:val="1"/>
      <w:numFmt w:val="lowerLetter"/>
      <w:lvlText w:val="%5."/>
      <w:lvlJc w:val="left"/>
      <w:pPr>
        <w:ind w:left="3600" w:hanging="360"/>
      </w:pPr>
      <w:rPr>
        <w:u w:val="none"/>
      </w:rPr>
    </w:lvl>
    <w:lvl w:ilvl="5" w:tentative="0">
      <w:start w:val="1"/>
      <w:numFmt w:val="lowerRoman"/>
      <w:lvlText w:val="%6."/>
      <w:lvlJc w:val="right"/>
      <w:pPr>
        <w:ind w:left="4320" w:hanging="360"/>
      </w:pPr>
      <w:rPr>
        <w:u w:val="none"/>
      </w:rPr>
    </w:lvl>
    <w:lvl w:ilvl="6" w:tentative="0">
      <w:start w:val="1"/>
      <w:numFmt w:val="decimal"/>
      <w:lvlText w:val="%7."/>
      <w:lvlJc w:val="left"/>
      <w:pPr>
        <w:ind w:left="5040" w:hanging="360"/>
      </w:pPr>
      <w:rPr>
        <w:u w:val="none"/>
      </w:rPr>
    </w:lvl>
    <w:lvl w:ilvl="7" w:tentative="0">
      <w:start w:val="1"/>
      <w:numFmt w:val="lowerLetter"/>
      <w:lvlText w:val="%8."/>
      <w:lvlJc w:val="left"/>
      <w:pPr>
        <w:ind w:left="5760" w:hanging="360"/>
      </w:pPr>
      <w:rPr>
        <w:u w:val="none"/>
      </w:rPr>
    </w:lvl>
    <w:lvl w:ilvl="8" w:tentative="0">
      <w:start w:val="1"/>
      <w:numFmt w:val="lowerRoman"/>
      <w:lvlText w:val="%9."/>
      <w:lvlJc w:val="right"/>
      <w:pPr>
        <w:ind w:left="6480" w:hanging="360"/>
      </w:pPr>
      <w:rPr>
        <w:u w:val="none"/>
      </w:rPr>
    </w:lvl>
  </w:abstractNum>
  <w:abstractNum w:abstractNumId="12">
    <w:nsid w:val="0248C179"/>
    <w:multiLevelType w:val="multilevel"/>
    <w:tmpl w:val="0248C179"/>
    <w:lvl w:ilvl="0" w:tentative="0">
      <w:start w:val="1"/>
      <w:numFmt w:val="bullet"/>
      <w:lvlText w:val="●"/>
      <w:lvlJc w:val="left"/>
      <w:pPr>
        <w:ind w:left="360" w:hanging="360"/>
      </w:pPr>
      <w:rPr>
        <w:rFonts w:ascii="Noto Sans Symbols" w:hAnsi="Noto Sans Symbols" w:eastAsia="Noto Sans Symbols" w:cs="Noto Sans Symbols"/>
      </w:rPr>
    </w:lvl>
    <w:lvl w:ilvl="1" w:tentative="0">
      <w:start w:val="1"/>
      <w:numFmt w:val="bullet"/>
      <w:lvlText w:val=""/>
      <w:lvlJc w:val="left"/>
      <w:pPr>
        <w:ind w:left="0" w:firstLine="0"/>
      </w:pPr>
    </w:lvl>
    <w:lvl w:ilvl="2" w:tentative="0">
      <w:start w:val="1"/>
      <w:numFmt w:val="bullet"/>
      <w:lvlText w:val=""/>
      <w:lvlJc w:val="left"/>
      <w:pPr>
        <w:ind w:left="0" w:firstLine="0"/>
      </w:pPr>
    </w:lvl>
    <w:lvl w:ilvl="3" w:tentative="0">
      <w:start w:val="1"/>
      <w:numFmt w:val="bullet"/>
      <w:lvlText w:val=""/>
      <w:lvlJc w:val="left"/>
      <w:pPr>
        <w:ind w:left="0" w:firstLine="0"/>
      </w:pPr>
    </w:lvl>
    <w:lvl w:ilvl="4" w:tentative="0">
      <w:start w:val="1"/>
      <w:numFmt w:val="bullet"/>
      <w:lvlText w:val=""/>
      <w:lvlJc w:val="left"/>
      <w:pPr>
        <w:ind w:left="0" w:firstLine="0"/>
      </w:pPr>
    </w:lvl>
    <w:lvl w:ilvl="5" w:tentative="0">
      <w:start w:val="1"/>
      <w:numFmt w:val="bullet"/>
      <w:lvlText w:val=""/>
      <w:lvlJc w:val="left"/>
      <w:pPr>
        <w:ind w:left="0" w:firstLine="0"/>
      </w:pPr>
    </w:lvl>
    <w:lvl w:ilvl="6" w:tentative="0">
      <w:start w:val="1"/>
      <w:numFmt w:val="bullet"/>
      <w:lvlText w:val=""/>
      <w:lvlJc w:val="left"/>
      <w:pPr>
        <w:ind w:left="0" w:firstLine="0"/>
      </w:pPr>
    </w:lvl>
    <w:lvl w:ilvl="7" w:tentative="0">
      <w:start w:val="1"/>
      <w:numFmt w:val="bullet"/>
      <w:lvlText w:val=""/>
      <w:lvlJc w:val="left"/>
      <w:pPr>
        <w:ind w:left="0" w:firstLine="0"/>
      </w:pPr>
    </w:lvl>
    <w:lvl w:ilvl="8" w:tentative="0">
      <w:start w:val="1"/>
      <w:numFmt w:val="bullet"/>
      <w:lvlText w:val=""/>
      <w:lvlJc w:val="left"/>
      <w:pPr>
        <w:ind w:left="0" w:firstLine="0"/>
      </w:pPr>
    </w:lvl>
  </w:abstractNum>
  <w:abstractNum w:abstractNumId="13">
    <w:nsid w:val="03D62ECE"/>
    <w:multiLevelType w:val="multilevel"/>
    <w:tmpl w:val="03D62ECE"/>
    <w:lvl w:ilvl="0" w:tentative="0">
      <w:start w:val="1"/>
      <w:numFmt w:val="bullet"/>
      <w:lvlText w:val="●"/>
      <w:lvlJc w:val="left"/>
      <w:pPr>
        <w:ind w:left="720" w:hanging="360"/>
      </w:pPr>
      <w:rPr>
        <w:rFonts w:ascii="Noto Sans Symbols" w:hAnsi="Noto Sans Symbols" w:eastAsia="Noto Sans Symbols" w:cs="Noto Sans Symbols"/>
        <w:shd w:val="clear" w:fill="auto"/>
      </w:rPr>
    </w:lvl>
    <w:lvl w:ilvl="1" w:tentative="0">
      <w:start w:val="1"/>
      <w:numFmt w:val="bullet"/>
      <w:lvlText w:val="o"/>
      <w:lvlJc w:val="left"/>
      <w:pPr>
        <w:ind w:left="1440" w:hanging="360"/>
      </w:pPr>
      <w:rPr>
        <w:rFonts w:ascii="Courier New" w:hAnsi="Courier New" w:eastAsia="Courier New" w:cs="Courier New"/>
      </w:rPr>
    </w:lvl>
    <w:lvl w:ilvl="2" w:tentative="0">
      <w:start w:val="1"/>
      <w:numFmt w:val="bullet"/>
      <w:lvlText w:val="▪"/>
      <w:lvlJc w:val="left"/>
      <w:pPr>
        <w:ind w:left="2160" w:hanging="360"/>
      </w:pPr>
      <w:rPr>
        <w:rFonts w:ascii="Noto Sans Symbols" w:hAnsi="Noto Sans Symbols" w:eastAsia="Noto Sans Symbols" w:cs="Noto Sans Symbols"/>
      </w:rPr>
    </w:lvl>
    <w:lvl w:ilvl="3" w:tentative="0">
      <w:start w:val="1"/>
      <w:numFmt w:val="bullet"/>
      <w:lvlText w:val="●"/>
      <w:lvlJc w:val="left"/>
      <w:pPr>
        <w:ind w:left="2880" w:hanging="360"/>
      </w:pPr>
      <w:rPr>
        <w:rFonts w:ascii="Noto Sans Symbols" w:hAnsi="Noto Sans Symbols" w:eastAsia="Noto Sans Symbols" w:cs="Noto Sans Symbols"/>
      </w:rPr>
    </w:lvl>
    <w:lvl w:ilvl="4" w:tentative="0">
      <w:start w:val="1"/>
      <w:numFmt w:val="bullet"/>
      <w:lvlText w:val="o"/>
      <w:lvlJc w:val="left"/>
      <w:pPr>
        <w:ind w:left="3600" w:hanging="360"/>
      </w:pPr>
      <w:rPr>
        <w:rFonts w:ascii="Courier New" w:hAnsi="Courier New" w:eastAsia="Courier New" w:cs="Courier New"/>
      </w:rPr>
    </w:lvl>
    <w:lvl w:ilvl="5" w:tentative="0">
      <w:start w:val="1"/>
      <w:numFmt w:val="bullet"/>
      <w:lvlText w:val="▪"/>
      <w:lvlJc w:val="left"/>
      <w:pPr>
        <w:ind w:left="4320" w:hanging="360"/>
      </w:pPr>
      <w:rPr>
        <w:rFonts w:ascii="Noto Sans Symbols" w:hAnsi="Noto Sans Symbols" w:eastAsia="Noto Sans Symbols" w:cs="Noto Sans Symbols"/>
      </w:rPr>
    </w:lvl>
    <w:lvl w:ilvl="6" w:tentative="0">
      <w:start w:val="1"/>
      <w:numFmt w:val="bullet"/>
      <w:lvlText w:val="●"/>
      <w:lvlJc w:val="left"/>
      <w:pPr>
        <w:ind w:left="5040" w:hanging="360"/>
      </w:pPr>
      <w:rPr>
        <w:rFonts w:ascii="Noto Sans Symbols" w:hAnsi="Noto Sans Symbols" w:eastAsia="Noto Sans Symbols" w:cs="Noto Sans Symbols"/>
      </w:rPr>
    </w:lvl>
    <w:lvl w:ilvl="7" w:tentative="0">
      <w:start w:val="1"/>
      <w:numFmt w:val="bullet"/>
      <w:lvlText w:val="o"/>
      <w:lvlJc w:val="left"/>
      <w:pPr>
        <w:ind w:left="5760" w:hanging="360"/>
      </w:pPr>
      <w:rPr>
        <w:rFonts w:ascii="Courier New" w:hAnsi="Courier New" w:eastAsia="Courier New" w:cs="Courier New"/>
      </w:rPr>
    </w:lvl>
    <w:lvl w:ilvl="8" w:tentative="0">
      <w:start w:val="1"/>
      <w:numFmt w:val="bullet"/>
      <w:lvlText w:val="▪"/>
      <w:lvlJc w:val="left"/>
      <w:pPr>
        <w:ind w:left="6480" w:hanging="360"/>
      </w:pPr>
      <w:rPr>
        <w:rFonts w:ascii="Noto Sans Symbols" w:hAnsi="Noto Sans Symbols" w:eastAsia="Noto Sans Symbols" w:cs="Noto Sans Symbols"/>
      </w:rPr>
    </w:lvl>
  </w:abstractNum>
  <w:abstractNum w:abstractNumId="14">
    <w:nsid w:val="0E640482"/>
    <w:multiLevelType w:val="multilevel"/>
    <w:tmpl w:val="0E640482"/>
    <w:lvl w:ilvl="0" w:tentative="0">
      <w:start w:val="1"/>
      <w:numFmt w:val="bullet"/>
      <w:lvlText w:val="●"/>
      <w:lvlJc w:val="left"/>
      <w:pPr>
        <w:ind w:left="1080" w:hanging="360"/>
      </w:pPr>
      <w:rPr>
        <w:rFonts w:ascii="Noto Sans Symbols" w:hAnsi="Noto Sans Symbols" w:eastAsia="Noto Sans Symbols" w:cs="Noto Sans Symbols"/>
        <w:color w:val="000000"/>
      </w:rPr>
    </w:lvl>
    <w:lvl w:ilvl="1" w:tentative="0">
      <w:start w:val="1"/>
      <w:numFmt w:val="bullet"/>
      <w:lvlText w:val="o"/>
      <w:lvlJc w:val="left"/>
      <w:pPr>
        <w:ind w:left="1800" w:hanging="360"/>
      </w:pPr>
      <w:rPr>
        <w:rFonts w:ascii="Courier New" w:hAnsi="Courier New" w:eastAsia="Courier New" w:cs="Courier New"/>
      </w:rPr>
    </w:lvl>
    <w:lvl w:ilvl="2" w:tentative="0">
      <w:start w:val="1"/>
      <w:numFmt w:val="bullet"/>
      <w:lvlText w:val="▪"/>
      <w:lvlJc w:val="left"/>
      <w:pPr>
        <w:ind w:left="2520" w:hanging="360"/>
      </w:pPr>
      <w:rPr>
        <w:rFonts w:ascii="Noto Sans Symbols" w:hAnsi="Noto Sans Symbols" w:eastAsia="Noto Sans Symbols" w:cs="Noto Sans Symbols"/>
      </w:rPr>
    </w:lvl>
    <w:lvl w:ilvl="3" w:tentative="0">
      <w:start w:val="1"/>
      <w:numFmt w:val="bullet"/>
      <w:lvlText w:val="●"/>
      <w:lvlJc w:val="left"/>
      <w:pPr>
        <w:ind w:left="3240" w:hanging="360"/>
      </w:pPr>
      <w:rPr>
        <w:rFonts w:ascii="Noto Sans Symbols" w:hAnsi="Noto Sans Symbols" w:eastAsia="Noto Sans Symbols" w:cs="Noto Sans Symbols"/>
      </w:rPr>
    </w:lvl>
    <w:lvl w:ilvl="4" w:tentative="0">
      <w:start w:val="1"/>
      <w:numFmt w:val="bullet"/>
      <w:lvlText w:val="o"/>
      <w:lvlJc w:val="left"/>
      <w:pPr>
        <w:ind w:left="3960" w:hanging="360"/>
      </w:pPr>
      <w:rPr>
        <w:rFonts w:ascii="Courier New" w:hAnsi="Courier New" w:eastAsia="Courier New" w:cs="Courier New"/>
      </w:rPr>
    </w:lvl>
    <w:lvl w:ilvl="5" w:tentative="0">
      <w:start w:val="1"/>
      <w:numFmt w:val="bullet"/>
      <w:lvlText w:val="▪"/>
      <w:lvlJc w:val="left"/>
      <w:pPr>
        <w:ind w:left="4680" w:hanging="360"/>
      </w:pPr>
      <w:rPr>
        <w:rFonts w:ascii="Noto Sans Symbols" w:hAnsi="Noto Sans Symbols" w:eastAsia="Noto Sans Symbols" w:cs="Noto Sans Symbols"/>
      </w:rPr>
    </w:lvl>
    <w:lvl w:ilvl="6" w:tentative="0">
      <w:start w:val="1"/>
      <w:numFmt w:val="bullet"/>
      <w:lvlText w:val="●"/>
      <w:lvlJc w:val="left"/>
      <w:pPr>
        <w:ind w:left="5400" w:hanging="360"/>
      </w:pPr>
      <w:rPr>
        <w:rFonts w:ascii="Noto Sans Symbols" w:hAnsi="Noto Sans Symbols" w:eastAsia="Noto Sans Symbols" w:cs="Noto Sans Symbols"/>
      </w:rPr>
    </w:lvl>
    <w:lvl w:ilvl="7" w:tentative="0">
      <w:start w:val="1"/>
      <w:numFmt w:val="bullet"/>
      <w:lvlText w:val="o"/>
      <w:lvlJc w:val="left"/>
      <w:pPr>
        <w:ind w:left="6120" w:hanging="360"/>
      </w:pPr>
      <w:rPr>
        <w:rFonts w:ascii="Courier New" w:hAnsi="Courier New" w:eastAsia="Courier New" w:cs="Courier New"/>
      </w:rPr>
    </w:lvl>
    <w:lvl w:ilvl="8" w:tentative="0">
      <w:start w:val="1"/>
      <w:numFmt w:val="bullet"/>
      <w:lvlText w:val="▪"/>
      <w:lvlJc w:val="left"/>
      <w:pPr>
        <w:ind w:left="6840" w:hanging="360"/>
      </w:pPr>
      <w:rPr>
        <w:rFonts w:ascii="Noto Sans Symbols" w:hAnsi="Noto Sans Symbols" w:eastAsia="Noto Sans Symbols" w:cs="Noto Sans Symbols"/>
      </w:rPr>
    </w:lvl>
  </w:abstractNum>
  <w:abstractNum w:abstractNumId="15">
    <w:nsid w:val="2470EC97"/>
    <w:multiLevelType w:val="multilevel"/>
    <w:tmpl w:val="2470EC97"/>
    <w:lvl w:ilvl="0" w:tentative="0">
      <w:start w:val="1"/>
      <w:numFmt w:val="decimal"/>
      <w:lvlText w:val="%1."/>
      <w:lvlJc w:val="left"/>
      <w:pPr>
        <w:ind w:left="720" w:hanging="360"/>
      </w:pPr>
      <w:rPr>
        <w:color w:val="000000"/>
        <w:u w:val="none"/>
      </w:rPr>
    </w:lvl>
    <w:lvl w:ilvl="1" w:tentative="0">
      <w:start w:val="1"/>
      <w:numFmt w:val="lowerLetter"/>
      <w:lvlText w:val="%2."/>
      <w:lvlJc w:val="left"/>
      <w:pPr>
        <w:ind w:left="1440" w:hanging="360"/>
      </w:pPr>
      <w:rPr>
        <w:u w:val="none"/>
      </w:rPr>
    </w:lvl>
    <w:lvl w:ilvl="2" w:tentative="0">
      <w:start w:val="1"/>
      <w:numFmt w:val="lowerRoman"/>
      <w:lvlText w:val="%3."/>
      <w:lvlJc w:val="right"/>
      <w:pPr>
        <w:ind w:left="2160" w:hanging="360"/>
      </w:pPr>
      <w:rPr>
        <w:u w:val="none"/>
      </w:rPr>
    </w:lvl>
    <w:lvl w:ilvl="3" w:tentative="0">
      <w:start w:val="1"/>
      <w:numFmt w:val="decimal"/>
      <w:lvlText w:val="%4."/>
      <w:lvlJc w:val="left"/>
      <w:pPr>
        <w:ind w:left="2880" w:hanging="360"/>
      </w:pPr>
      <w:rPr>
        <w:u w:val="none"/>
      </w:rPr>
    </w:lvl>
    <w:lvl w:ilvl="4" w:tentative="0">
      <w:start w:val="1"/>
      <w:numFmt w:val="lowerLetter"/>
      <w:lvlText w:val="%5."/>
      <w:lvlJc w:val="left"/>
      <w:pPr>
        <w:ind w:left="3600" w:hanging="360"/>
      </w:pPr>
      <w:rPr>
        <w:u w:val="none"/>
      </w:rPr>
    </w:lvl>
    <w:lvl w:ilvl="5" w:tentative="0">
      <w:start w:val="1"/>
      <w:numFmt w:val="lowerRoman"/>
      <w:lvlText w:val="%6."/>
      <w:lvlJc w:val="right"/>
      <w:pPr>
        <w:ind w:left="4320" w:hanging="360"/>
      </w:pPr>
      <w:rPr>
        <w:u w:val="none"/>
      </w:rPr>
    </w:lvl>
    <w:lvl w:ilvl="6" w:tentative="0">
      <w:start w:val="1"/>
      <w:numFmt w:val="decimal"/>
      <w:lvlText w:val="%7."/>
      <w:lvlJc w:val="left"/>
      <w:pPr>
        <w:ind w:left="5040" w:hanging="360"/>
      </w:pPr>
      <w:rPr>
        <w:u w:val="none"/>
      </w:rPr>
    </w:lvl>
    <w:lvl w:ilvl="7" w:tentative="0">
      <w:start w:val="1"/>
      <w:numFmt w:val="lowerLetter"/>
      <w:lvlText w:val="%8."/>
      <w:lvlJc w:val="left"/>
      <w:pPr>
        <w:ind w:left="5760" w:hanging="360"/>
      </w:pPr>
      <w:rPr>
        <w:u w:val="none"/>
      </w:rPr>
    </w:lvl>
    <w:lvl w:ilvl="8" w:tentative="0">
      <w:start w:val="1"/>
      <w:numFmt w:val="lowerRoman"/>
      <w:lvlText w:val="%9."/>
      <w:lvlJc w:val="right"/>
      <w:pPr>
        <w:ind w:left="6480" w:hanging="360"/>
      </w:pPr>
      <w:rPr>
        <w:u w:val="none"/>
      </w:rPr>
    </w:lvl>
  </w:abstractNum>
  <w:abstractNum w:abstractNumId="16">
    <w:nsid w:val="25B654F3"/>
    <w:multiLevelType w:val="multilevel"/>
    <w:tmpl w:val="25B654F3"/>
    <w:lvl w:ilvl="0" w:tentative="0">
      <w:start w:val="1"/>
      <w:numFmt w:val="bullet"/>
      <w:lvlText w:val="●"/>
      <w:lvlJc w:val="left"/>
      <w:pPr>
        <w:ind w:left="720" w:hanging="360"/>
      </w:pPr>
      <w:rPr>
        <w:rFonts w:ascii="Noto Sans Symbols" w:hAnsi="Noto Sans Symbols" w:eastAsia="Noto Sans Symbols" w:cs="Noto Sans Symbols"/>
        <w:shd w:val="clear" w:fill="auto"/>
      </w:rPr>
    </w:lvl>
    <w:lvl w:ilvl="1" w:tentative="0">
      <w:start w:val="1"/>
      <w:numFmt w:val="bullet"/>
      <w:lvlText w:val="o"/>
      <w:lvlJc w:val="left"/>
      <w:pPr>
        <w:ind w:left="1440" w:hanging="360"/>
      </w:pPr>
      <w:rPr>
        <w:rFonts w:ascii="Courier New" w:hAnsi="Courier New" w:eastAsia="Courier New" w:cs="Courier New"/>
      </w:rPr>
    </w:lvl>
    <w:lvl w:ilvl="2" w:tentative="0">
      <w:start w:val="1"/>
      <w:numFmt w:val="bullet"/>
      <w:lvlText w:val="▪"/>
      <w:lvlJc w:val="left"/>
      <w:pPr>
        <w:ind w:left="2160" w:hanging="360"/>
      </w:pPr>
      <w:rPr>
        <w:rFonts w:ascii="Noto Sans Symbols" w:hAnsi="Noto Sans Symbols" w:eastAsia="Noto Sans Symbols" w:cs="Noto Sans Symbols"/>
      </w:rPr>
    </w:lvl>
    <w:lvl w:ilvl="3" w:tentative="0">
      <w:start w:val="1"/>
      <w:numFmt w:val="bullet"/>
      <w:lvlText w:val="●"/>
      <w:lvlJc w:val="left"/>
      <w:pPr>
        <w:ind w:left="2880" w:hanging="360"/>
      </w:pPr>
      <w:rPr>
        <w:rFonts w:ascii="Noto Sans Symbols" w:hAnsi="Noto Sans Symbols" w:eastAsia="Noto Sans Symbols" w:cs="Noto Sans Symbols"/>
      </w:rPr>
    </w:lvl>
    <w:lvl w:ilvl="4" w:tentative="0">
      <w:start w:val="1"/>
      <w:numFmt w:val="bullet"/>
      <w:lvlText w:val="o"/>
      <w:lvlJc w:val="left"/>
      <w:pPr>
        <w:ind w:left="3600" w:hanging="360"/>
      </w:pPr>
      <w:rPr>
        <w:rFonts w:ascii="Courier New" w:hAnsi="Courier New" w:eastAsia="Courier New" w:cs="Courier New"/>
      </w:rPr>
    </w:lvl>
    <w:lvl w:ilvl="5" w:tentative="0">
      <w:start w:val="1"/>
      <w:numFmt w:val="bullet"/>
      <w:lvlText w:val="▪"/>
      <w:lvlJc w:val="left"/>
      <w:pPr>
        <w:ind w:left="4320" w:hanging="360"/>
      </w:pPr>
      <w:rPr>
        <w:rFonts w:ascii="Noto Sans Symbols" w:hAnsi="Noto Sans Symbols" w:eastAsia="Noto Sans Symbols" w:cs="Noto Sans Symbols"/>
      </w:rPr>
    </w:lvl>
    <w:lvl w:ilvl="6" w:tentative="0">
      <w:start w:val="1"/>
      <w:numFmt w:val="bullet"/>
      <w:lvlText w:val="●"/>
      <w:lvlJc w:val="left"/>
      <w:pPr>
        <w:ind w:left="5040" w:hanging="360"/>
      </w:pPr>
      <w:rPr>
        <w:rFonts w:ascii="Noto Sans Symbols" w:hAnsi="Noto Sans Symbols" w:eastAsia="Noto Sans Symbols" w:cs="Noto Sans Symbols"/>
      </w:rPr>
    </w:lvl>
    <w:lvl w:ilvl="7" w:tentative="0">
      <w:start w:val="1"/>
      <w:numFmt w:val="bullet"/>
      <w:lvlText w:val="o"/>
      <w:lvlJc w:val="left"/>
      <w:pPr>
        <w:ind w:left="5760" w:hanging="360"/>
      </w:pPr>
      <w:rPr>
        <w:rFonts w:ascii="Courier New" w:hAnsi="Courier New" w:eastAsia="Courier New" w:cs="Courier New"/>
      </w:rPr>
    </w:lvl>
    <w:lvl w:ilvl="8" w:tentative="0">
      <w:start w:val="1"/>
      <w:numFmt w:val="bullet"/>
      <w:lvlText w:val="▪"/>
      <w:lvlJc w:val="left"/>
      <w:pPr>
        <w:ind w:left="6480" w:hanging="360"/>
      </w:pPr>
      <w:rPr>
        <w:rFonts w:ascii="Noto Sans Symbols" w:hAnsi="Noto Sans Symbols" w:eastAsia="Noto Sans Symbols" w:cs="Noto Sans Symbols"/>
      </w:rPr>
    </w:lvl>
  </w:abstractNum>
  <w:abstractNum w:abstractNumId="17">
    <w:nsid w:val="2A8F537B"/>
    <w:multiLevelType w:val="multilevel"/>
    <w:tmpl w:val="2A8F537B"/>
    <w:lvl w:ilvl="0" w:tentative="0">
      <w:start w:val="1"/>
      <w:numFmt w:val="bullet"/>
      <w:lvlText w:val="●"/>
      <w:lvlJc w:val="left"/>
      <w:pPr>
        <w:ind w:left="720" w:hanging="360"/>
      </w:pPr>
      <w:rPr>
        <w:color w:val="000000"/>
        <w:u w:val="none"/>
        <w:shd w:val="clear" w:fill="auto"/>
      </w:rPr>
    </w:lvl>
    <w:lvl w:ilvl="1" w:tentative="0">
      <w:start w:val="1"/>
      <w:numFmt w:val="bullet"/>
      <w:lvlText w:val="○"/>
      <w:lvlJc w:val="left"/>
      <w:pPr>
        <w:ind w:left="1440" w:hanging="360"/>
      </w:pPr>
      <w:rPr>
        <w:u w:val="none"/>
      </w:rPr>
    </w:lvl>
    <w:lvl w:ilvl="2" w:tentative="0">
      <w:start w:val="1"/>
      <w:numFmt w:val="bullet"/>
      <w:lvlText w:val="■"/>
      <w:lvlJc w:val="left"/>
      <w:pPr>
        <w:ind w:left="2160" w:hanging="360"/>
      </w:pPr>
      <w:rPr>
        <w:u w:val="none"/>
      </w:rPr>
    </w:lvl>
    <w:lvl w:ilvl="3" w:tentative="0">
      <w:start w:val="1"/>
      <w:numFmt w:val="bullet"/>
      <w:lvlText w:val="●"/>
      <w:lvlJc w:val="left"/>
      <w:pPr>
        <w:ind w:left="2880" w:hanging="360"/>
      </w:pPr>
      <w:rPr>
        <w:u w:val="none"/>
      </w:rPr>
    </w:lvl>
    <w:lvl w:ilvl="4" w:tentative="0">
      <w:start w:val="1"/>
      <w:numFmt w:val="bullet"/>
      <w:lvlText w:val="○"/>
      <w:lvlJc w:val="left"/>
      <w:pPr>
        <w:ind w:left="3600" w:hanging="360"/>
      </w:pPr>
      <w:rPr>
        <w:u w:val="none"/>
      </w:rPr>
    </w:lvl>
    <w:lvl w:ilvl="5" w:tentative="0">
      <w:start w:val="1"/>
      <w:numFmt w:val="bullet"/>
      <w:lvlText w:val="■"/>
      <w:lvlJc w:val="left"/>
      <w:pPr>
        <w:ind w:left="4320" w:hanging="360"/>
      </w:pPr>
      <w:rPr>
        <w:u w:val="none"/>
      </w:rPr>
    </w:lvl>
    <w:lvl w:ilvl="6" w:tentative="0">
      <w:start w:val="1"/>
      <w:numFmt w:val="bullet"/>
      <w:lvlText w:val="●"/>
      <w:lvlJc w:val="left"/>
      <w:pPr>
        <w:ind w:left="5040" w:hanging="360"/>
      </w:pPr>
      <w:rPr>
        <w:u w:val="none"/>
      </w:rPr>
    </w:lvl>
    <w:lvl w:ilvl="7" w:tentative="0">
      <w:start w:val="1"/>
      <w:numFmt w:val="bullet"/>
      <w:lvlText w:val="○"/>
      <w:lvlJc w:val="left"/>
      <w:pPr>
        <w:ind w:left="5760" w:hanging="360"/>
      </w:pPr>
      <w:rPr>
        <w:u w:val="none"/>
      </w:rPr>
    </w:lvl>
    <w:lvl w:ilvl="8" w:tentative="0">
      <w:start w:val="1"/>
      <w:numFmt w:val="bullet"/>
      <w:lvlText w:val="■"/>
      <w:lvlJc w:val="left"/>
      <w:pPr>
        <w:ind w:left="6480" w:hanging="360"/>
      </w:pPr>
      <w:rPr>
        <w:u w:val="none"/>
      </w:rPr>
    </w:lvl>
  </w:abstractNum>
  <w:abstractNum w:abstractNumId="18">
    <w:nsid w:val="4C1BAE26"/>
    <w:multiLevelType w:val="multilevel"/>
    <w:tmpl w:val="4C1BAE26"/>
    <w:lvl w:ilvl="0" w:tentative="0">
      <w:start w:val="1"/>
      <w:numFmt w:val="bullet"/>
      <w:lvlText w:val="●"/>
      <w:lvlJc w:val="left"/>
      <w:pPr>
        <w:ind w:left="840" w:hanging="420"/>
      </w:pPr>
      <w:rPr>
        <w:rFonts w:ascii="Noto Sans Symbols" w:hAnsi="Noto Sans Symbols" w:eastAsia="Noto Sans Symbols" w:cs="Noto Sans Symbols"/>
      </w:rPr>
    </w:lvl>
    <w:lvl w:ilvl="1" w:tentative="0">
      <w:start w:val="1"/>
      <w:numFmt w:val="bullet"/>
      <w:lvlText w:val=""/>
      <w:lvlJc w:val="left"/>
      <w:pPr>
        <w:ind w:left="0" w:firstLine="0"/>
      </w:pPr>
    </w:lvl>
    <w:lvl w:ilvl="2" w:tentative="0">
      <w:start w:val="1"/>
      <w:numFmt w:val="bullet"/>
      <w:lvlText w:val=""/>
      <w:lvlJc w:val="left"/>
      <w:pPr>
        <w:ind w:left="0" w:firstLine="0"/>
      </w:pPr>
    </w:lvl>
    <w:lvl w:ilvl="3" w:tentative="0">
      <w:start w:val="1"/>
      <w:numFmt w:val="bullet"/>
      <w:lvlText w:val=""/>
      <w:lvlJc w:val="left"/>
      <w:pPr>
        <w:ind w:left="0" w:firstLine="0"/>
      </w:pPr>
    </w:lvl>
    <w:lvl w:ilvl="4" w:tentative="0">
      <w:start w:val="1"/>
      <w:numFmt w:val="bullet"/>
      <w:lvlText w:val=""/>
      <w:lvlJc w:val="left"/>
      <w:pPr>
        <w:ind w:left="0" w:firstLine="0"/>
      </w:pPr>
    </w:lvl>
    <w:lvl w:ilvl="5" w:tentative="0">
      <w:start w:val="1"/>
      <w:numFmt w:val="bullet"/>
      <w:lvlText w:val=""/>
      <w:lvlJc w:val="left"/>
      <w:pPr>
        <w:ind w:left="0" w:firstLine="0"/>
      </w:pPr>
    </w:lvl>
    <w:lvl w:ilvl="6" w:tentative="0">
      <w:start w:val="1"/>
      <w:numFmt w:val="bullet"/>
      <w:lvlText w:val=""/>
      <w:lvlJc w:val="left"/>
      <w:pPr>
        <w:ind w:left="0" w:firstLine="0"/>
      </w:pPr>
    </w:lvl>
    <w:lvl w:ilvl="7" w:tentative="0">
      <w:start w:val="1"/>
      <w:numFmt w:val="bullet"/>
      <w:lvlText w:val=""/>
      <w:lvlJc w:val="left"/>
      <w:pPr>
        <w:ind w:left="0" w:firstLine="0"/>
      </w:pPr>
    </w:lvl>
    <w:lvl w:ilvl="8" w:tentative="0">
      <w:start w:val="1"/>
      <w:numFmt w:val="bullet"/>
      <w:lvlText w:val=""/>
      <w:lvlJc w:val="left"/>
      <w:pPr>
        <w:ind w:left="0" w:firstLine="0"/>
      </w:pPr>
    </w:lvl>
  </w:abstractNum>
  <w:abstractNum w:abstractNumId="19">
    <w:nsid w:val="4D4DC07F"/>
    <w:multiLevelType w:val="multilevel"/>
    <w:tmpl w:val="4D4DC07F"/>
    <w:lvl w:ilvl="0" w:tentative="0">
      <w:start w:val="1"/>
      <w:numFmt w:val="bullet"/>
      <w:lvlText w:val="●"/>
      <w:lvlJc w:val="left"/>
      <w:pPr>
        <w:ind w:left="1080" w:hanging="360"/>
      </w:pPr>
      <w:rPr>
        <w:rFonts w:ascii="Noto Sans Symbols" w:hAnsi="Noto Sans Symbols" w:eastAsia="Noto Sans Symbols" w:cs="Noto Sans Symbols"/>
        <w:color w:val="000000"/>
      </w:rPr>
    </w:lvl>
    <w:lvl w:ilvl="1" w:tentative="0">
      <w:start w:val="1"/>
      <w:numFmt w:val="bullet"/>
      <w:lvlText w:val="o"/>
      <w:lvlJc w:val="left"/>
      <w:pPr>
        <w:ind w:left="1800" w:hanging="360"/>
      </w:pPr>
      <w:rPr>
        <w:rFonts w:ascii="Courier New" w:hAnsi="Courier New" w:eastAsia="Courier New" w:cs="Courier New"/>
      </w:rPr>
    </w:lvl>
    <w:lvl w:ilvl="2" w:tentative="0">
      <w:start w:val="1"/>
      <w:numFmt w:val="bullet"/>
      <w:lvlText w:val="▪"/>
      <w:lvlJc w:val="left"/>
      <w:pPr>
        <w:ind w:left="2520" w:hanging="360"/>
      </w:pPr>
      <w:rPr>
        <w:rFonts w:ascii="Noto Sans Symbols" w:hAnsi="Noto Sans Symbols" w:eastAsia="Noto Sans Symbols" w:cs="Noto Sans Symbols"/>
      </w:rPr>
    </w:lvl>
    <w:lvl w:ilvl="3" w:tentative="0">
      <w:start w:val="1"/>
      <w:numFmt w:val="bullet"/>
      <w:lvlText w:val="●"/>
      <w:lvlJc w:val="left"/>
      <w:pPr>
        <w:ind w:left="3240" w:hanging="360"/>
      </w:pPr>
      <w:rPr>
        <w:rFonts w:ascii="Noto Sans Symbols" w:hAnsi="Noto Sans Symbols" w:eastAsia="Noto Sans Symbols" w:cs="Noto Sans Symbols"/>
      </w:rPr>
    </w:lvl>
    <w:lvl w:ilvl="4" w:tentative="0">
      <w:start w:val="1"/>
      <w:numFmt w:val="bullet"/>
      <w:lvlText w:val="o"/>
      <w:lvlJc w:val="left"/>
      <w:pPr>
        <w:ind w:left="3960" w:hanging="360"/>
      </w:pPr>
      <w:rPr>
        <w:rFonts w:ascii="Courier New" w:hAnsi="Courier New" w:eastAsia="Courier New" w:cs="Courier New"/>
      </w:rPr>
    </w:lvl>
    <w:lvl w:ilvl="5" w:tentative="0">
      <w:start w:val="1"/>
      <w:numFmt w:val="bullet"/>
      <w:lvlText w:val="▪"/>
      <w:lvlJc w:val="left"/>
      <w:pPr>
        <w:ind w:left="4680" w:hanging="360"/>
      </w:pPr>
      <w:rPr>
        <w:rFonts w:ascii="Noto Sans Symbols" w:hAnsi="Noto Sans Symbols" w:eastAsia="Noto Sans Symbols" w:cs="Noto Sans Symbols"/>
      </w:rPr>
    </w:lvl>
    <w:lvl w:ilvl="6" w:tentative="0">
      <w:start w:val="1"/>
      <w:numFmt w:val="bullet"/>
      <w:lvlText w:val="●"/>
      <w:lvlJc w:val="left"/>
      <w:pPr>
        <w:ind w:left="5400" w:hanging="360"/>
      </w:pPr>
      <w:rPr>
        <w:rFonts w:ascii="Noto Sans Symbols" w:hAnsi="Noto Sans Symbols" w:eastAsia="Noto Sans Symbols" w:cs="Noto Sans Symbols"/>
      </w:rPr>
    </w:lvl>
    <w:lvl w:ilvl="7" w:tentative="0">
      <w:start w:val="1"/>
      <w:numFmt w:val="bullet"/>
      <w:lvlText w:val="o"/>
      <w:lvlJc w:val="left"/>
      <w:pPr>
        <w:ind w:left="6120" w:hanging="360"/>
      </w:pPr>
      <w:rPr>
        <w:rFonts w:ascii="Courier New" w:hAnsi="Courier New" w:eastAsia="Courier New" w:cs="Courier New"/>
      </w:rPr>
    </w:lvl>
    <w:lvl w:ilvl="8" w:tentative="0">
      <w:start w:val="1"/>
      <w:numFmt w:val="bullet"/>
      <w:lvlText w:val="▪"/>
      <w:lvlJc w:val="left"/>
      <w:pPr>
        <w:ind w:left="6840" w:hanging="360"/>
      </w:pPr>
      <w:rPr>
        <w:rFonts w:ascii="Noto Sans Symbols" w:hAnsi="Noto Sans Symbols" w:eastAsia="Noto Sans Symbols" w:cs="Noto Sans Symbols"/>
      </w:rPr>
    </w:lvl>
  </w:abstractNum>
  <w:abstractNum w:abstractNumId="20">
    <w:nsid w:val="59ADCABA"/>
    <w:multiLevelType w:val="multilevel"/>
    <w:tmpl w:val="59ADCABA"/>
    <w:lvl w:ilvl="0" w:tentative="0">
      <w:start w:val="1"/>
      <w:numFmt w:val="decimal"/>
      <w:lvlText w:val="%1."/>
      <w:lvlJc w:val="left"/>
      <w:pPr>
        <w:ind w:left="360" w:hanging="360"/>
      </w:pPr>
      <w:rPr>
        <w:rFonts w:ascii="Arial" w:hAnsi="Arial" w:eastAsia="Arial" w:cs="Arial"/>
        <w:b/>
        <w:sz w:val="18"/>
        <w:szCs w:val="18"/>
        <w:shd w:val="clear" w:fill="auto"/>
      </w:rPr>
    </w:lvl>
    <w:lvl w:ilvl="1" w:tentative="0">
      <w:start w:val="1"/>
      <w:numFmt w:val="lowerLetter"/>
      <w:lvlText w:val="%2."/>
      <w:lvlJc w:val="left"/>
      <w:pPr>
        <w:ind w:left="1080" w:hanging="360"/>
      </w:pPr>
    </w:lvl>
    <w:lvl w:ilvl="2" w:tentative="0">
      <w:start w:val="1"/>
      <w:numFmt w:val="lowerRoman"/>
      <w:lvlText w:val="%3."/>
      <w:lvlJc w:val="right"/>
      <w:pPr>
        <w:ind w:left="1800" w:hanging="180"/>
      </w:pPr>
    </w:lvl>
    <w:lvl w:ilvl="3" w:tentative="0">
      <w:start w:val="1"/>
      <w:numFmt w:val="decimal"/>
      <w:lvlText w:val="%4."/>
      <w:lvlJc w:val="left"/>
      <w:pPr>
        <w:ind w:left="2520" w:hanging="360"/>
      </w:pPr>
    </w:lvl>
    <w:lvl w:ilvl="4" w:tentative="0">
      <w:start w:val="1"/>
      <w:numFmt w:val="lowerLetter"/>
      <w:lvlText w:val="%5."/>
      <w:lvlJc w:val="left"/>
      <w:pPr>
        <w:ind w:left="3240" w:hanging="360"/>
      </w:pPr>
    </w:lvl>
    <w:lvl w:ilvl="5" w:tentative="0">
      <w:start w:val="1"/>
      <w:numFmt w:val="lowerRoman"/>
      <w:lvlText w:val="%6."/>
      <w:lvlJc w:val="right"/>
      <w:pPr>
        <w:ind w:left="3960" w:hanging="180"/>
      </w:pPr>
    </w:lvl>
    <w:lvl w:ilvl="6" w:tentative="0">
      <w:start w:val="1"/>
      <w:numFmt w:val="decimal"/>
      <w:lvlText w:val="%7."/>
      <w:lvlJc w:val="left"/>
      <w:pPr>
        <w:ind w:left="4680" w:hanging="360"/>
      </w:pPr>
    </w:lvl>
    <w:lvl w:ilvl="7" w:tentative="0">
      <w:start w:val="1"/>
      <w:numFmt w:val="lowerLetter"/>
      <w:lvlText w:val="%8."/>
      <w:lvlJc w:val="left"/>
      <w:pPr>
        <w:ind w:left="5400" w:hanging="360"/>
      </w:pPr>
    </w:lvl>
    <w:lvl w:ilvl="8" w:tentative="0">
      <w:start w:val="1"/>
      <w:numFmt w:val="lowerRoman"/>
      <w:lvlText w:val="%9."/>
      <w:lvlJc w:val="right"/>
      <w:pPr>
        <w:ind w:left="6120" w:hanging="180"/>
      </w:pPr>
    </w:lvl>
  </w:abstractNum>
  <w:abstractNum w:abstractNumId="21">
    <w:nsid w:val="5A241D34"/>
    <w:multiLevelType w:val="multilevel"/>
    <w:tmpl w:val="5A241D34"/>
    <w:lvl w:ilvl="0" w:tentative="0">
      <w:start w:val="1"/>
      <w:numFmt w:val="decimal"/>
      <w:lvlText w:val="%1."/>
      <w:lvlJc w:val="left"/>
      <w:pPr>
        <w:ind w:left="720" w:hanging="360"/>
      </w:pPr>
      <w:rPr>
        <w:u w:val="none"/>
      </w:rPr>
    </w:lvl>
    <w:lvl w:ilvl="1" w:tentative="0">
      <w:start w:val="1"/>
      <w:numFmt w:val="lowerLetter"/>
      <w:lvlText w:val="%2."/>
      <w:lvlJc w:val="left"/>
      <w:pPr>
        <w:ind w:left="1440" w:hanging="360"/>
      </w:pPr>
      <w:rPr>
        <w:u w:val="none"/>
      </w:rPr>
    </w:lvl>
    <w:lvl w:ilvl="2" w:tentative="0">
      <w:start w:val="1"/>
      <w:numFmt w:val="lowerRoman"/>
      <w:lvlText w:val="%3."/>
      <w:lvlJc w:val="right"/>
      <w:pPr>
        <w:ind w:left="2160" w:hanging="360"/>
      </w:pPr>
      <w:rPr>
        <w:u w:val="none"/>
      </w:rPr>
    </w:lvl>
    <w:lvl w:ilvl="3" w:tentative="0">
      <w:start w:val="1"/>
      <w:numFmt w:val="decimal"/>
      <w:lvlText w:val="%4."/>
      <w:lvlJc w:val="left"/>
      <w:pPr>
        <w:ind w:left="2880" w:hanging="360"/>
      </w:pPr>
      <w:rPr>
        <w:u w:val="none"/>
      </w:rPr>
    </w:lvl>
    <w:lvl w:ilvl="4" w:tentative="0">
      <w:start w:val="1"/>
      <w:numFmt w:val="lowerLetter"/>
      <w:lvlText w:val="%5."/>
      <w:lvlJc w:val="left"/>
      <w:pPr>
        <w:ind w:left="3600" w:hanging="360"/>
      </w:pPr>
      <w:rPr>
        <w:u w:val="none"/>
      </w:rPr>
    </w:lvl>
    <w:lvl w:ilvl="5" w:tentative="0">
      <w:start w:val="1"/>
      <w:numFmt w:val="lowerRoman"/>
      <w:lvlText w:val="%6."/>
      <w:lvlJc w:val="right"/>
      <w:pPr>
        <w:ind w:left="4320" w:hanging="360"/>
      </w:pPr>
      <w:rPr>
        <w:u w:val="none"/>
      </w:rPr>
    </w:lvl>
    <w:lvl w:ilvl="6" w:tentative="0">
      <w:start w:val="1"/>
      <w:numFmt w:val="decimal"/>
      <w:lvlText w:val="%7."/>
      <w:lvlJc w:val="left"/>
      <w:pPr>
        <w:ind w:left="5040" w:hanging="360"/>
      </w:pPr>
      <w:rPr>
        <w:u w:val="none"/>
      </w:rPr>
    </w:lvl>
    <w:lvl w:ilvl="7" w:tentative="0">
      <w:start w:val="1"/>
      <w:numFmt w:val="lowerLetter"/>
      <w:lvlText w:val="%8."/>
      <w:lvlJc w:val="left"/>
      <w:pPr>
        <w:ind w:left="5760" w:hanging="360"/>
      </w:pPr>
      <w:rPr>
        <w:u w:val="none"/>
      </w:rPr>
    </w:lvl>
    <w:lvl w:ilvl="8" w:tentative="0">
      <w:start w:val="1"/>
      <w:numFmt w:val="lowerRoman"/>
      <w:lvlText w:val="%9."/>
      <w:lvlJc w:val="right"/>
      <w:pPr>
        <w:ind w:left="6480" w:hanging="360"/>
      </w:pPr>
      <w:rPr>
        <w:u w:val="none"/>
      </w:rPr>
    </w:lvl>
  </w:abstractNum>
  <w:abstractNum w:abstractNumId="22">
    <w:nsid w:val="60382F6E"/>
    <w:multiLevelType w:val="multilevel"/>
    <w:tmpl w:val="60382F6E"/>
    <w:lvl w:ilvl="0" w:tentative="0">
      <w:start w:val="1"/>
      <w:numFmt w:val="bullet"/>
      <w:lvlText w:val="●"/>
      <w:lvlJc w:val="left"/>
      <w:pPr>
        <w:ind w:left="420" w:hanging="420"/>
      </w:pPr>
      <w:rPr>
        <w:rFonts w:ascii="Noto Sans Symbols" w:hAnsi="Noto Sans Symbols" w:eastAsia="Noto Sans Symbols" w:cs="Noto Sans Symbols"/>
      </w:rPr>
    </w:lvl>
    <w:lvl w:ilvl="1" w:tentative="0">
      <w:start w:val="1"/>
      <w:numFmt w:val="bullet"/>
      <w:lvlText w:val=""/>
      <w:lvlJc w:val="left"/>
      <w:pPr>
        <w:ind w:left="0" w:firstLine="0"/>
      </w:pPr>
    </w:lvl>
    <w:lvl w:ilvl="2" w:tentative="0">
      <w:start w:val="1"/>
      <w:numFmt w:val="bullet"/>
      <w:lvlText w:val=""/>
      <w:lvlJc w:val="left"/>
      <w:pPr>
        <w:ind w:left="0" w:firstLine="0"/>
      </w:pPr>
    </w:lvl>
    <w:lvl w:ilvl="3" w:tentative="0">
      <w:start w:val="1"/>
      <w:numFmt w:val="bullet"/>
      <w:lvlText w:val=""/>
      <w:lvlJc w:val="left"/>
      <w:pPr>
        <w:ind w:left="0" w:firstLine="0"/>
      </w:pPr>
    </w:lvl>
    <w:lvl w:ilvl="4" w:tentative="0">
      <w:start w:val="1"/>
      <w:numFmt w:val="bullet"/>
      <w:lvlText w:val=""/>
      <w:lvlJc w:val="left"/>
      <w:pPr>
        <w:ind w:left="0" w:firstLine="0"/>
      </w:pPr>
    </w:lvl>
    <w:lvl w:ilvl="5" w:tentative="0">
      <w:start w:val="1"/>
      <w:numFmt w:val="bullet"/>
      <w:lvlText w:val=""/>
      <w:lvlJc w:val="left"/>
      <w:pPr>
        <w:ind w:left="0" w:firstLine="0"/>
      </w:pPr>
    </w:lvl>
    <w:lvl w:ilvl="6" w:tentative="0">
      <w:start w:val="1"/>
      <w:numFmt w:val="bullet"/>
      <w:lvlText w:val=""/>
      <w:lvlJc w:val="left"/>
      <w:pPr>
        <w:ind w:left="0" w:firstLine="0"/>
      </w:pPr>
    </w:lvl>
    <w:lvl w:ilvl="7" w:tentative="0">
      <w:start w:val="1"/>
      <w:numFmt w:val="bullet"/>
      <w:lvlText w:val=""/>
      <w:lvlJc w:val="left"/>
      <w:pPr>
        <w:ind w:left="0" w:firstLine="0"/>
      </w:pPr>
    </w:lvl>
    <w:lvl w:ilvl="8" w:tentative="0">
      <w:start w:val="1"/>
      <w:numFmt w:val="bullet"/>
      <w:lvlText w:val=""/>
      <w:lvlJc w:val="left"/>
      <w:pPr>
        <w:ind w:left="0" w:firstLine="0"/>
      </w:pPr>
    </w:lvl>
  </w:abstractNum>
  <w:abstractNum w:abstractNumId="23">
    <w:nsid w:val="72183CF9"/>
    <w:multiLevelType w:val="multilevel"/>
    <w:tmpl w:val="72183CF9"/>
    <w:lvl w:ilvl="0" w:tentative="0">
      <w:start w:val="1"/>
      <w:numFmt w:val="decimal"/>
      <w:lvlText w:val="%1"/>
      <w:lvlJc w:val="left"/>
      <w:pPr>
        <w:ind w:left="360" w:hanging="360"/>
      </w:pPr>
      <w:rPr>
        <w:rFonts w:ascii="Arial" w:hAnsi="Arial" w:eastAsia="Arial" w:cs="Arial"/>
        <w:color w:val="5292C9"/>
      </w:rPr>
    </w:lvl>
    <w:lvl w:ilvl="1" w:tentative="0">
      <w:start w:val="1"/>
      <w:numFmt w:val="decimal"/>
      <w:lvlText w:val="%1.%2."/>
      <w:lvlJc w:val="left"/>
      <w:pPr>
        <w:ind w:left="574" w:hanging="432"/>
      </w:pPr>
      <w:rPr>
        <w:b w:val="0"/>
        <w:i w:val="0"/>
        <w:smallCaps w:val="0"/>
        <w:strike w:val="0"/>
        <w:color w:val="000000"/>
        <w:u w:val="none"/>
        <w:vertAlign w:val="baseline"/>
      </w:rPr>
    </w:lvl>
    <w:lvl w:ilvl="2" w:tentative="0">
      <w:start w:val="1"/>
      <w:numFmt w:val="decimal"/>
      <w:lvlText w:val="%1.%2.%3."/>
      <w:lvlJc w:val="left"/>
      <w:pPr>
        <w:ind w:left="1214" w:hanging="504"/>
      </w:pPr>
      <w:rPr>
        <w:b w:val="0"/>
        <w:smallCaps w:val="0"/>
        <w:strike w:val="0"/>
        <w:color w:val="000000"/>
        <w:u w:val="none"/>
        <w:vertAlign w:val="baseline"/>
      </w:rPr>
    </w:lvl>
    <w:lvl w:ilvl="3" w:tentative="0">
      <w:start w:val="1"/>
      <w:numFmt w:val="decimal"/>
      <w:lvlText w:val="%1.%2.%3.%4."/>
      <w:lvlJc w:val="left"/>
      <w:pPr>
        <w:ind w:left="1728" w:hanging="647"/>
      </w:pPr>
      <w:rPr>
        <w:rFonts w:ascii="Arial" w:hAnsi="Arial" w:eastAsia="Arial" w:cs="Arial"/>
        <w:b w:val="0"/>
      </w:rPr>
    </w:lvl>
    <w:lvl w:ilvl="4" w:tentative="0">
      <w:start w:val="1"/>
      <w:numFmt w:val="decimal"/>
      <w:lvlText w:val="%1.%2.%3.%4.%5."/>
      <w:lvlJc w:val="left"/>
      <w:pPr>
        <w:ind w:left="2232" w:hanging="792"/>
      </w:pPr>
    </w:lvl>
    <w:lvl w:ilvl="5" w:tentative="0">
      <w:start w:val="1"/>
      <w:numFmt w:val="decimal"/>
      <w:lvlText w:val="%1.%2.%3.%4.%5.%6."/>
      <w:lvlJc w:val="left"/>
      <w:pPr>
        <w:ind w:left="2736" w:hanging="933"/>
      </w:pPr>
    </w:lvl>
    <w:lvl w:ilvl="6" w:tentative="0">
      <w:start w:val="1"/>
      <w:numFmt w:val="decimal"/>
      <w:lvlText w:val="%1.%2.%3.%4.%5.%6.%7."/>
      <w:lvlJc w:val="left"/>
      <w:pPr>
        <w:ind w:left="3240" w:hanging="1080"/>
      </w:pPr>
    </w:lvl>
    <w:lvl w:ilvl="7" w:tentative="0">
      <w:start w:val="1"/>
      <w:numFmt w:val="decimal"/>
      <w:lvlText w:val="%1.%2.%3.%4.%5.%6.%7.%8."/>
      <w:lvlJc w:val="left"/>
      <w:pPr>
        <w:ind w:left="3744" w:hanging="1224"/>
      </w:pPr>
    </w:lvl>
    <w:lvl w:ilvl="8" w:tentative="0">
      <w:start w:val="1"/>
      <w:numFmt w:val="decimal"/>
      <w:lvlText w:val="%1.%2.%3.%4.%5.%6.%7.%8.%9."/>
      <w:lvlJc w:val="left"/>
      <w:pPr>
        <w:ind w:left="4320" w:hanging="1440"/>
      </w:pPr>
    </w:lvl>
  </w:abstractNum>
  <w:num w:numId="1">
    <w:abstractNumId w:val="11"/>
  </w:num>
  <w:num w:numId="2">
    <w:abstractNumId w:val="6"/>
  </w:num>
  <w:num w:numId="3">
    <w:abstractNumId w:val="20"/>
  </w:num>
  <w:num w:numId="4">
    <w:abstractNumId w:val="4"/>
  </w:num>
  <w:num w:numId="5">
    <w:abstractNumId w:val="3"/>
  </w:num>
  <w:num w:numId="6">
    <w:abstractNumId w:val="13"/>
  </w:num>
  <w:num w:numId="7">
    <w:abstractNumId w:val="7"/>
  </w:num>
  <w:num w:numId="8">
    <w:abstractNumId w:val="0"/>
  </w:num>
  <w:num w:numId="9">
    <w:abstractNumId w:val="16"/>
  </w:num>
  <w:num w:numId="10">
    <w:abstractNumId w:val="23"/>
  </w:num>
  <w:num w:numId="11">
    <w:abstractNumId w:val="12"/>
  </w:num>
  <w:num w:numId="12">
    <w:abstractNumId w:val="1"/>
  </w:num>
  <w:num w:numId="13">
    <w:abstractNumId w:val="17"/>
  </w:num>
  <w:num w:numId="14">
    <w:abstractNumId w:val="21"/>
  </w:num>
  <w:num w:numId="15">
    <w:abstractNumId w:val="5"/>
  </w:num>
  <w:num w:numId="16">
    <w:abstractNumId w:val="19"/>
  </w:num>
  <w:num w:numId="17">
    <w:abstractNumId w:val="10"/>
  </w:num>
  <w:num w:numId="18">
    <w:abstractNumId w:val="15"/>
  </w:num>
  <w:num w:numId="19">
    <w:abstractNumId w:val="9"/>
  </w:num>
  <w:num w:numId="20">
    <w:abstractNumId w:val="8"/>
  </w:num>
  <w:num w:numId="21">
    <w:abstractNumId w:val="2"/>
  </w:num>
  <w:num w:numId="22">
    <w:abstractNumId w:val="18"/>
  </w:num>
  <w:num w:numId="23">
    <w:abstractNumId w:val="22"/>
  </w:num>
  <w:num w:numId="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720"/>
  <w:displayHorizontalDrawingGridEvery w:val="1"/>
  <w:displayVerticalDrawingGridEvery w:val="1"/>
  <w:noPunctuationKerning w:val="1"/>
  <w:footnotePr>
    <w:footnote w:id="4"/>
    <w:footnote w:id="5"/>
  </w:footnotePr>
  <w:endnotePr>
    <w:endnote w:id="0"/>
    <w:endnote w:id="1"/>
  </w:endnotePr>
  <w:compat>
    <w:doNotExpandShiftReturn/>
    <w:doNotWrapTextWithPunct/>
    <w:doNotUseEastAsianBreakRules/>
    <w:doNotUseIndentAsNumberingTabStop/>
    <w:compatSetting w:name="compatibilityMode" w:uri="http://schemas.microsoft.com/office/word" w:val="15"/>
  </w:compat>
  <w:rsids>
    <w:rsidRoot w:val="00000000"/>
    <w:rsid w:val="012004F4"/>
    <w:rsid w:val="19CB3FF6"/>
    <w:rsid w:val="2B5966EE"/>
    <w:rsid w:val="2E1B52F0"/>
    <w:rsid w:val="322C6E86"/>
    <w:rsid w:val="3F957B89"/>
    <w:rsid w:val="416E1AA9"/>
    <w:rsid w:val="482C61C4"/>
    <w:rsid w:val="4B661D03"/>
    <w:rsid w:val="52B70144"/>
    <w:rsid w:val="53845B6E"/>
    <w:rsid w:val="56B75A01"/>
    <w:rsid w:val="5B0F25B3"/>
    <w:rsid w:val="6F8E68FC"/>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unhideWhenUsed="0" w:uiPriority="0" w:semiHidden="0" w:name="Normal"/>
    <w:lsdException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uiPriority w:val="0"/>
    <w:pPr>
      <w:spacing w:line="276" w:lineRule="auto"/>
      <w:ind w:right="-28"/>
    </w:pPr>
    <w:rPr>
      <w:rFonts w:ascii="Arial" w:hAnsi="Arial" w:eastAsia="Arial" w:cs="Arial"/>
      <w:sz w:val="18"/>
      <w:szCs w:val="18"/>
      <w:lang w:val="en-AU"/>
    </w:rPr>
  </w:style>
  <w:style w:type="paragraph" w:styleId="2">
    <w:name w:val="heading 1"/>
    <w:basedOn w:val="1"/>
    <w:next w:val="1"/>
    <w:uiPriority w:val="0"/>
    <w:pPr>
      <w:keepNext/>
      <w:spacing w:after="200"/>
      <w:ind w:right="-240"/>
    </w:pPr>
    <w:rPr>
      <w:b/>
      <w:color w:val="E35205"/>
      <w:sz w:val="40"/>
      <w:szCs w:val="40"/>
    </w:rPr>
  </w:style>
  <w:style w:type="paragraph" w:styleId="3">
    <w:name w:val="heading 2"/>
    <w:basedOn w:val="1"/>
    <w:next w:val="1"/>
    <w:qFormat/>
    <w:uiPriority w:val="0"/>
    <w:pPr>
      <w:keepNext/>
      <w:keepLines/>
      <w:spacing w:after="120"/>
      <w:jc w:val="center"/>
    </w:pPr>
    <w:rPr>
      <w:b/>
      <w:sz w:val="36"/>
      <w:szCs w:val="36"/>
    </w:rPr>
  </w:style>
  <w:style w:type="paragraph" w:styleId="4">
    <w:name w:val="heading 3"/>
    <w:basedOn w:val="1"/>
    <w:next w:val="1"/>
    <w:qFormat/>
    <w:uiPriority w:val="0"/>
    <w:pPr>
      <w:keepNext/>
      <w:pBdr>
        <w:bottom w:val="none" w:color="000000" w:sz="0" w:space="0"/>
      </w:pBdr>
      <w:spacing w:line="360" w:lineRule="auto"/>
      <w:ind w:right="0"/>
      <w:jc w:val="both"/>
    </w:pPr>
    <w:rPr>
      <w:b/>
      <w:sz w:val="28"/>
      <w:szCs w:val="28"/>
    </w:rPr>
  </w:style>
  <w:style w:type="paragraph" w:styleId="5">
    <w:name w:val="heading 4"/>
    <w:basedOn w:val="1"/>
    <w:next w:val="1"/>
    <w:qFormat/>
    <w:uiPriority w:val="0"/>
    <w:pPr>
      <w:keepNext/>
      <w:pageBreakBefore w:val="0"/>
      <w:spacing w:before="240" w:after="60" w:line="276" w:lineRule="auto"/>
    </w:pPr>
    <w:rPr>
      <w:rFonts w:ascii="Calibri" w:hAnsi="Calibri" w:eastAsia="Calibri" w:cs="Calibri"/>
      <w:b/>
      <w:sz w:val="28"/>
      <w:szCs w:val="28"/>
    </w:rPr>
  </w:style>
  <w:style w:type="paragraph" w:styleId="6">
    <w:name w:val="heading 5"/>
    <w:basedOn w:val="1"/>
    <w:next w:val="1"/>
    <w:qFormat/>
    <w:uiPriority w:val="0"/>
    <w:pPr>
      <w:keepNext/>
      <w:keepLines/>
      <w:pBdr>
        <w:bottom w:val="single" w:color="000000" w:sz="6" w:space="1"/>
      </w:pBdr>
      <w:spacing w:before="300" w:after="100"/>
      <w:ind w:left="1080"/>
    </w:pPr>
    <w:rPr>
      <w:b/>
      <w:sz w:val="20"/>
      <w:szCs w:val="20"/>
    </w:rPr>
  </w:style>
  <w:style w:type="paragraph" w:styleId="7">
    <w:name w:val="heading 6"/>
    <w:basedOn w:val="1"/>
    <w:next w:val="1"/>
    <w:qFormat/>
    <w:uiPriority w:val="0"/>
    <w:pPr>
      <w:pageBreakBefore w:val="0"/>
      <w:spacing w:before="240" w:after="60"/>
      <w:jc w:val="both"/>
    </w:pPr>
    <w:rPr>
      <w:rFonts w:ascii="Calibri" w:hAnsi="Calibri" w:eastAsia="Calibri" w:cs="Calibri"/>
      <w:b/>
    </w:rPr>
  </w:style>
  <w:style w:type="character" w:default="1" w:styleId="8">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10">
    <w:name w:val="Normal (Web)"/>
    <w:uiPriority w:val="0"/>
    <w:pPr>
      <w:spacing w:before="0" w:beforeAutospacing="1" w:after="0" w:afterAutospacing="1"/>
      <w:ind w:left="0" w:right="0"/>
      <w:jc w:val="left"/>
    </w:pPr>
    <w:rPr>
      <w:rFonts w:ascii="Times New Roman" w:hAnsi="Times New Roman" w:eastAsia="SimSun" w:cs="Times New Roman"/>
      <w:kern w:val="0"/>
      <w:sz w:val="24"/>
      <w:szCs w:val="24"/>
      <w:lang w:val="en-US" w:eastAsia="zh-CN" w:bidi="ar"/>
    </w:rPr>
  </w:style>
  <w:style w:type="paragraph" w:styleId="11">
    <w:name w:val="Subtitle"/>
    <w:basedOn w:val="1"/>
    <w:next w:val="1"/>
    <w:qFormat/>
    <w:uiPriority w:val="0"/>
    <w:pPr>
      <w:keepNext/>
      <w:keepLines/>
      <w:pageBreakBefore w:val="0"/>
      <w:spacing w:before="360" w:after="80"/>
    </w:pPr>
    <w:rPr>
      <w:rFonts w:ascii="Georgia" w:hAnsi="Georgia" w:eastAsia="Georgia" w:cs="Georgia"/>
      <w:i/>
      <w:color w:val="666666"/>
      <w:sz w:val="48"/>
      <w:szCs w:val="48"/>
    </w:rPr>
  </w:style>
  <w:style w:type="paragraph" w:styleId="12">
    <w:name w:val="Title"/>
    <w:basedOn w:val="1"/>
    <w:next w:val="1"/>
    <w:qFormat/>
    <w:uiPriority w:val="0"/>
    <w:pPr>
      <w:keepNext/>
      <w:keepLines/>
      <w:pageBreakBefore w:val="0"/>
      <w:spacing w:before="480" w:after="120"/>
    </w:pPr>
    <w:rPr>
      <w:b/>
      <w:sz w:val="72"/>
      <w:szCs w:val="72"/>
    </w:rPr>
  </w:style>
  <w:style w:type="table" w:customStyle="1" w:styleId="13">
    <w:name w:val="Table Normal1"/>
    <w:qFormat/>
    <w:uiPriority w:val="0"/>
  </w:style>
  <w:style w:type="table" w:customStyle="1" w:styleId="14">
    <w:name w:val="_Style 10"/>
    <w:basedOn w:val="13"/>
    <w:qFormat/>
    <w:uiPriority w:val="0"/>
    <w:rPr>
      <w:rFonts w:ascii="Calibri" w:hAnsi="Calibri" w:eastAsia="Calibri" w:cs="Calibri"/>
    </w:rPr>
    <w:tblPr>
      <w:tblCellMar>
        <w:top w:w="0" w:type="dxa"/>
        <w:left w:w="108" w:type="dxa"/>
        <w:bottom w:w="0" w:type="dxa"/>
        <w:right w:w="108" w:type="dxa"/>
      </w:tblCellMar>
    </w:tblPr>
  </w:style>
  <w:style w:type="table" w:customStyle="1" w:styleId="15">
    <w:name w:val="_Style 11"/>
    <w:basedOn w:val="13"/>
    <w:qFormat/>
    <w:uiPriority w:val="0"/>
    <w:rPr>
      <w:rFonts w:ascii="Calibri" w:hAnsi="Calibri" w:eastAsia="Calibri" w:cs="Calibri"/>
    </w:rPr>
    <w:tblPr>
      <w:tblCellMar>
        <w:top w:w="0" w:type="dxa"/>
        <w:left w:w="108" w:type="dxa"/>
        <w:bottom w:w="0" w:type="dxa"/>
        <w:right w:w="108" w:type="dxa"/>
      </w:tblCellMar>
    </w:tblPr>
  </w:style>
  <w:style w:type="table" w:customStyle="1" w:styleId="16">
    <w:name w:val="_Style 12"/>
    <w:basedOn w:val="13"/>
    <w:qFormat/>
    <w:uiPriority w:val="0"/>
    <w:rPr>
      <w:rFonts w:ascii="Calibri" w:hAnsi="Calibri" w:eastAsia="Calibri" w:cs="Calibri"/>
    </w:rPr>
    <w:tblPr>
      <w:tblCellMar>
        <w:top w:w="0" w:type="dxa"/>
        <w:left w:w="108" w:type="dxa"/>
        <w:bottom w:w="0" w:type="dxa"/>
        <w:right w:w="108" w:type="dxa"/>
      </w:tblCellMar>
    </w:tblPr>
  </w:style>
  <w:style w:type="table" w:customStyle="1" w:styleId="17">
    <w:name w:val="_Style 13"/>
    <w:basedOn w:val="13"/>
    <w:qFormat/>
    <w:uiPriority w:val="0"/>
    <w:rPr>
      <w:rFonts w:ascii="Calibri" w:hAnsi="Calibri" w:eastAsia="Calibri" w:cs="Calibri"/>
    </w:rPr>
    <w:tblPr>
      <w:tblCellMar>
        <w:top w:w="0" w:type="dxa"/>
        <w:left w:w="115" w:type="dxa"/>
        <w:bottom w:w="0" w:type="dxa"/>
        <w:right w:w="115" w:type="dxa"/>
      </w:tblCellMar>
    </w:tblPr>
  </w:style>
  <w:style w:type="table" w:customStyle="1" w:styleId="18">
    <w:name w:val="_Style 14"/>
    <w:basedOn w:val="13"/>
    <w:qFormat/>
    <w:uiPriority w:val="0"/>
    <w:rPr>
      <w:rFonts w:ascii="Calibri" w:hAnsi="Calibri" w:eastAsia="Calibri" w:cs="Calibri"/>
    </w:rPr>
    <w:tblPr>
      <w:tblCellMar>
        <w:top w:w="0" w:type="dxa"/>
        <w:left w:w="115" w:type="dxa"/>
        <w:bottom w:w="0" w:type="dxa"/>
        <w:right w:w="115" w:type="dxa"/>
      </w:tblCellMar>
    </w:tblPr>
  </w:style>
  <w:style w:type="table" w:customStyle="1" w:styleId="19">
    <w:name w:val="_Style 15"/>
    <w:basedOn w:val="13"/>
    <w:qFormat/>
    <w:uiPriority w:val="0"/>
    <w:rPr>
      <w:rFonts w:ascii="Calibri" w:hAnsi="Calibri" w:eastAsia="Calibri" w:cs="Calibri"/>
    </w:rPr>
    <w:tblPr>
      <w:tblCellMar>
        <w:top w:w="0" w:type="dxa"/>
        <w:left w:w="115" w:type="dxa"/>
        <w:bottom w:w="0" w:type="dxa"/>
        <w:right w:w="115" w:type="dxa"/>
      </w:tblCellMar>
    </w:tblPr>
  </w:style>
  <w:style w:type="table" w:customStyle="1" w:styleId="20">
    <w:name w:val="_Style 16"/>
    <w:basedOn w:val="13"/>
    <w:qFormat/>
    <w:uiPriority w:val="0"/>
    <w:rPr>
      <w:rFonts w:ascii="Calibri" w:hAnsi="Calibri" w:eastAsia="Calibri" w:cs="Calibri"/>
    </w:rPr>
    <w:tblPr>
      <w:tblCellMar>
        <w:top w:w="0" w:type="dxa"/>
        <w:left w:w="115" w:type="dxa"/>
        <w:bottom w:w="0" w:type="dxa"/>
        <w:right w:w="115" w:type="dxa"/>
      </w:tblCellMar>
    </w:tblPr>
  </w:style>
  <w:style w:type="table" w:customStyle="1" w:styleId="21">
    <w:name w:val="_Style 17"/>
    <w:basedOn w:val="13"/>
    <w:qFormat/>
    <w:uiPriority w:val="0"/>
    <w:rPr>
      <w:rFonts w:ascii="Calibri" w:hAnsi="Calibri" w:eastAsia="Calibri" w:cs="Calibri"/>
    </w:rPr>
    <w:tblPr>
      <w:tblCellMar>
        <w:top w:w="0" w:type="dxa"/>
        <w:left w:w="115" w:type="dxa"/>
        <w:bottom w:w="0" w:type="dxa"/>
        <w:right w:w="115" w:type="dxa"/>
      </w:tblCellMar>
    </w:tblPr>
  </w:style>
  <w:style w:type="table" w:customStyle="1" w:styleId="22">
    <w:name w:val="_Style 18"/>
    <w:basedOn w:val="13"/>
    <w:qFormat/>
    <w:uiPriority w:val="0"/>
    <w:rPr>
      <w:rFonts w:ascii="Calibri" w:hAnsi="Calibri" w:eastAsia="Calibri" w:cs="Calibri"/>
    </w:rPr>
    <w:tblPr>
      <w:tblCellMar>
        <w:top w:w="0" w:type="dxa"/>
        <w:left w:w="115" w:type="dxa"/>
        <w:bottom w:w="0" w:type="dxa"/>
        <w:right w:w="115" w:type="dxa"/>
      </w:tblCellMar>
    </w:tblPr>
  </w:style>
  <w:style w:type="table" w:customStyle="1" w:styleId="23">
    <w:name w:val="_Style 19"/>
    <w:basedOn w:val="13"/>
    <w:qFormat/>
    <w:uiPriority w:val="0"/>
    <w:rPr>
      <w:rFonts w:ascii="Calibri" w:hAnsi="Calibri" w:eastAsia="Calibri" w:cs="Calibri"/>
    </w:rPr>
    <w:tblPr>
      <w:tblCellMar>
        <w:top w:w="0" w:type="dxa"/>
        <w:left w:w="10" w:type="dxa"/>
        <w:bottom w:w="0" w:type="dxa"/>
        <w:right w:w="10" w:type="dxa"/>
      </w:tblCellMar>
    </w:tblPr>
  </w:style>
  <w:style w:type="table" w:customStyle="1" w:styleId="24">
    <w:name w:val="_Style 20"/>
    <w:basedOn w:val="13"/>
    <w:qFormat/>
    <w:uiPriority w:val="0"/>
    <w:rPr>
      <w:rFonts w:ascii="Calibri" w:hAnsi="Calibri" w:eastAsia="Calibri" w:cs="Calibri"/>
    </w:rPr>
    <w:tblPr>
      <w:tblCellMar>
        <w:top w:w="0" w:type="dxa"/>
        <w:left w:w="10" w:type="dxa"/>
        <w:bottom w:w="0" w:type="dxa"/>
        <w:right w:w="10" w:type="dxa"/>
      </w:tblCellMar>
    </w:tblPr>
  </w:style>
  <w:style w:type="table" w:customStyle="1" w:styleId="25">
    <w:name w:val="_Style 21"/>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26">
    <w:name w:val="_Style 22"/>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27">
    <w:name w:val="_Style 23"/>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28">
    <w:name w:val="_Style 24"/>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29">
    <w:name w:val="_Style 25"/>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30">
    <w:name w:val="_Style 26"/>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31">
    <w:name w:val="_Style 27"/>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32">
    <w:name w:val="_Style 28"/>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33">
    <w:name w:val="_Style 29"/>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34">
    <w:name w:val="_Style 30"/>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35">
    <w:name w:val="_Style 31"/>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36">
    <w:name w:val="_Style 32"/>
    <w:basedOn w:val="13"/>
    <w:qFormat/>
    <w:uiPriority w:val="0"/>
    <w:rPr>
      <w:rFonts w:ascii="Calibri" w:hAnsi="Calibri" w:eastAsia="Calibri" w:cs="Calibri"/>
    </w:rPr>
    <w:tblPr>
      <w:tblCellMar>
        <w:top w:w="0" w:type="dxa"/>
        <w:left w:w="108" w:type="dxa"/>
        <w:bottom w:w="0" w:type="dxa"/>
        <w:right w:w="108" w:type="dxa"/>
      </w:tblCellMar>
    </w:tblPr>
  </w:style>
  <w:style w:type="table" w:customStyle="1" w:styleId="37">
    <w:name w:val="_Style 33"/>
    <w:basedOn w:val="13"/>
    <w:qFormat/>
    <w:uiPriority w:val="0"/>
    <w:rPr>
      <w:rFonts w:ascii="Calibri" w:hAnsi="Calibri" w:eastAsia="Calibri" w:cs="Calibri"/>
    </w:rPr>
    <w:tblPr>
      <w:tblCellMar>
        <w:top w:w="0" w:type="dxa"/>
        <w:left w:w="108" w:type="dxa"/>
        <w:bottom w:w="0" w:type="dxa"/>
        <w:right w:w="108" w:type="dxa"/>
      </w:tblCellMar>
    </w:tblPr>
  </w:style>
  <w:style w:type="table" w:customStyle="1" w:styleId="38">
    <w:name w:val="_Style 34"/>
    <w:basedOn w:val="13"/>
    <w:qFormat/>
    <w:uiPriority w:val="0"/>
    <w:rPr>
      <w:rFonts w:ascii="Calibri" w:hAnsi="Calibri" w:eastAsia="Calibri" w:cs="Calibri"/>
    </w:rPr>
    <w:tblPr>
      <w:tblCellMar>
        <w:top w:w="0" w:type="dxa"/>
        <w:left w:w="108" w:type="dxa"/>
        <w:bottom w:w="0" w:type="dxa"/>
        <w:right w:w="108" w:type="dxa"/>
      </w:tblCellMar>
    </w:tblPr>
  </w:style>
  <w:style w:type="table" w:customStyle="1" w:styleId="39">
    <w:name w:val="_Style 35"/>
    <w:basedOn w:val="13"/>
    <w:qFormat/>
    <w:uiPriority w:val="0"/>
    <w:rPr>
      <w:rFonts w:ascii="Calibri" w:hAnsi="Calibri" w:eastAsia="Calibri" w:cs="Calibri"/>
    </w:rPr>
    <w:tblPr>
      <w:tblCellMar>
        <w:top w:w="0" w:type="dxa"/>
        <w:left w:w="108" w:type="dxa"/>
        <w:bottom w:w="0" w:type="dxa"/>
        <w:right w:w="108" w:type="dxa"/>
      </w:tblCellMar>
    </w:tblPr>
  </w:style>
  <w:style w:type="table" w:customStyle="1" w:styleId="40">
    <w:name w:val="_Style 36"/>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41">
    <w:name w:val="_Style 37"/>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42">
    <w:name w:val="_Style 38"/>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43">
    <w:name w:val="_Style 39"/>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44">
    <w:name w:val="_Style 40"/>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45">
    <w:name w:val="_Style 41"/>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46">
    <w:name w:val="_Style 42"/>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47">
    <w:name w:val="_Style 43"/>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48">
    <w:name w:val="_Style 44"/>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49">
    <w:name w:val="_Style 45"/>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50">
    <w:name w:val="_Style 46"/>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51">
    <w:name w:val="_Style 47"/>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52">
    <w:name w:val="_Style 48"/>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53">
    <w:name w:val="_Style 49"/>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54">
    <w:name w:val="_Style 50"/>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55">
    <w:name w:val="_Style 51"/>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56">
    <w:name w:val="_Style 52"/>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57">
    <w:name w:val="_Style 53"/>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58">
    <w:name w:val="_Style 54"/>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59">
    <w:name w:val="_Style 55"/>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60">
    <w:name w:val="_Style 56"/>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61">
    <w:name w:val="_Style 57"/>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62">
    <w:name w:val="_Style 58"/>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63">
    <w:name w:val="_Style 59"/>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64">
    <w:name w:val="_Style 60"/>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65">
    <w:name w:val="_Style 61"/>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66">
    <w:name w:val="_Style 62"/>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67">
    <w:name w:val="_Style 63"/>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68">
    <w:name w:val="_Style 64"/>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69">
    <w:name w:val="_Style 65"/>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70">
    <w:name w:val="_Style 66"/>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71">
    <w:name w:val="_Style 67"/>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72">
    <w:name w:val="_Style 68"/>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73">
    <w:name w:val="_Style 69"/>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74">
    <w:name w:val="_Style 70"/>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75">
    <w:name w:val="_Style 71"/>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76">
    <w:name w:val="_Style 72"/>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77">
    <w:name w:val="_Style 73"/>
    <w:basedOn w:val="13"/>
    <w:qFormat/>
    <w:uiPriority w:val="0"/>
    <w:rPr>
      <w:rFonts w:ascii="Calibri" w:hAnsi="Calibri" w:eastAsia="Calibri" w:cs="Calibri"/>
    </w:rPr>
    <w:tblPr>
      <w:tblCellMar>
        <w:top w:w="100" w:type="dxa"/>
        <w:left w:w="100" w:type="dxa"/>
        <w:bottom w:w="100" w:type="dxa"/>
        <w:right w:w="100" w:type="dxa"/>
      </w:tblCellMar>
    </w:tblPr>
  </w:style>
  <w:style w:type="table" w:customStyle="1" w:styleId="78">
    <w:name w:val="_Style 74"/>
    <w:basedOn w:val="13"/>
    <w:qFormat/>
    <w:uiPriority w:val="0"/>
    <w:rPr>
      <w:rFonts w:ascii="Calibri" w:hAnsi="Calibri" w:eastAsia="Calibri" w:cs="Calibri"/>
    </w:rPr>
    <w:tblPr>
      <w:tblCellMar>
        <w:top w:w="100" w:type="dxa"/>
        <w:left w:w="100" w:type="dxa"/>
        <w:bottom w:w="100" w:type="dxa"/>
        <w:right w:w="100" w:type="dxa"/>
      </w:tblCellMar>
    </w:tbl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numbering" Target="numbering.xml"/><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theme" Target="theme/theme1.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CqxQarO7Af7FqXmJIhrEHA8YMfw==">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</go:docsCustomData>
</go:gDocsCustomXmlDataStorage>
</file>

<file path=customXml/itemProps1.xml><?xml version="1.0" encoding="utf-8"?>
<ds:datastoreItem xmlns:ds="http://schemas.openxmlformats.org/officeDocument/2006/customXml" ds:itemID="{11111111-1234-1234-1234-123412341234}">
  <ds:schemaRefs/>
</ds:datastoreItem>
</file>

<file path=docProps/app.xml><?xml version="1.0" encoding="utf-8"?>
<Properties xmlns="http://schemas.openxmlformats.org/officeDocument/2006/extended-properties" xmlns:vt="http://schemas.openxmlformats.org/officeDocument/2006/docPropsVTypes">
  <TotalTime>11</TotalTime>
  <ScaleCrop>false</ScaleCrop>
  <LinksUpToDate>false</LinksUpToDate>
  <Application>WPS Office_12.2.0.13431_F1E327BC-269C-435d-A152-05C5408002CA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2024-01-22T13:25:00Z</dcterms:created>
  <dc:creator>UNOPS</dc:creator>
  <cp:lastModifiedBy>WPS_1671172282</cp:lastModifiedBy>
  <dcterms:modified xsi:type="dcterms:W3CDTF">2024-01-26T04:28:54Z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1033-12.2.0.13431</vt:lpwstr>
  </property>
  <property fmtid="{D5CDD505-2E9C-101B-9397-08002B2CF9AE}" pid="3" name="ICV">
    <vt:lpwstr>489BC96ACDC04935A5032B7B98A2E408_12</vt:lpwstr>
  </property>
</Properties>
</file>